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A168E" w:rsidRPr="006A168E" w:rsidRDefault="006A168E" w:rsidP="006A168E">
      <w:pPr>
        <w:spacing w:line="240" w:lineRule="auto"/>
        <w:ind w:firstLineChars="200" w:firstLine="880"/>
        <w:jc w:val="center"/>
        <w:rPr>
          <w:rFonts w:ascii="方正小标宋简体" w:eastAsia="方正小标宋简体"/>
          <w:sz w:val="44"/>
          <w:szCs w:val="44"/>
        </w:rPr>
      </w:pPr>
      <w:r w:rsidRPr="006A168E">
        <w:rPr>
          <w:rFonts w:ascii="方正小标宋简体" w:eastAsia="方正小标宋简体" w:hint="eastAsia"/>
          <w:sz w:val="44"/>
          <w:szCs w:val="44"/>
        </w:rPr>
        <w:t>Unit 3</w:t>
      </w:r>
      <w:r>
        <w:rPr>
          <w:rFonts w:ascii="方正小标宋简体" w:eastAsia="方正小标宋简体" w:hint="eastAsia"/>
          <w:sz w:val="44"/>
          <w:szCs w:val="44"/>
        </w:rPr>
        <w:t xml:space="preserve"> </w:t>
      </w:r>
      <w:r w:rsidRPr="006A168E">
        <w:rPr>
          <w:rFonts w:ascii="方正小标宋简体" w:eastAsia="方正小标宋简体" w:hint="eastAsia"/>
          <w:sz w:val="44"/>
          <w:szCs w:val="44"/>
        </w:rPr>
        <w:t xml:space="preserve"> At the zoo </w:t>
      </w:r>
    </w:p>
    <w:p w:rsidR="006A168E" w:rsidRPr="006A168E" w:rsidRDefault="006A168E" w:rsidP="006A168E">
      <w:pPr>
        <w:spacing w:line="240" w:lineRule="auto"/>
        <w:ind w:firstLineChars="200" w:firstLine="640"/>
        <w:jc w:val="center"/>
        <w:rPr>
          <w:rFonts w:ascii="方正小标宋简体" w:eastAsia="方正小标宋简体"/>
          <w:sz w:val="32"/>
          <w:szCs w:val="32"/>
        </w:rPr>
      </w:pPr>
      <w:r w:rsidRPr="006A168E">
        <w:rPr>
          <w:rFonts w:ascii="方正小标宋简体" w:eastAsia="方正小标宋简体" w:hint="eastAsia"/>
          <w:sz w:val="32"/>
          <w:szCs w:val="32"/>
        </w:rPr>
        <w:t>Period One教案</w:t>
      </w:r>
    </w:p>
    <w:p w:rsidR="006A168E" w:rsidRPr="006A168E" w:rsidRDefault="006A168E" w:rsidP="006A168E">
      <w:pPr>
        <w:spacing w:line="500" w:lineRule="exact"/>
        <w:ind w:firstLineChars="200" w:firstLine="560"/>
        <w:jc w:val="center"/>
        <w:rPr>
          <w:rFonts w:ascii="仿宋_GB2312" w:eastAsia="仿宋_GB2312"/>
          <w:sz w:val="28"/>
          <w:szCs w:val="28"/>
        </w:rPr>
      </w:pPr>
      <w:r w:rsidRPr="006A168E">
        <w:rPr>
          <w:rFonts w:ascii="仿宋_GB2312" w:eastAsia="仿宋_GB2312" w:hint="eastAsia"/>
          <w:sz w:val="28"/>
          <w:szCs w:val="28"/>
        </w:rPr>
        <w:t xml:space="preserve">  </w:t>
      </w:r>
    </w:p>
    <w:p w:rsidR="006A168E" w:rsidRPr="006A168E" w:rsidRDefault="006A168E" w:rsidP="006A168E">
      <w:pPr>
        <w:spacing w:line="500" w:lineRule="exact"/>
        <w:rPr>
          <w:rFonts w:ascii="仿宋_GB2312" w:eastAsia="仿宋_GB2312"/>
          <w:b/>
          <w:sz w:val="28"/>
          <w:szCs w:val="28"/>
        </w:rPr>
      </w:pPr>
      <w:r w:rsidRPr="006A168E">
        <w:rPr>
          <w:rFonts w:ascii="仿宋_GB2312" w:eastAsia="仿宋_GB2312" w:hint="eastAsia"/>
          <w:b/>
          <w:sz w:val="28"/>
          <w:szCs w:val="28"/>
        </w:rPr>
        <w:t>Teaching aims（教学目标）</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1</w:t>
      </w:r>
      <w:r>
        <w:rPr>
          <w:rFonts w:ascii="仿宋_GB2312" w:eastAsia="仿宋_GB2312" w:hint="eastAsia"/>
          <w:sz w:val="28"/>
          <w:szCs w:val="28"/>
        </w:rPr>
        <w:t>、</w:t>
      </w:r>
      <w:r w:rsidRPr="006A168E">
        <w:rPr>
          <w:rFonts w:ascii="仿宋_GB2312" w:eastAsia="仿宋_GB2312" w:hint="eastAsia"/>
          <w:sz w:val="28"/>
          <w:szCs w:val="28"/>
        </w:rPr>
        <w:t>初步掌握表示高矮、胖等的单词 tall, short, fat, cute, long。</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2</w:t>
      </w:r>
      <w:r>
        <w:rPr>
          <w:rFonts w:ascii="仿宋_GB2312" w:eastAsia="仿宋_GB2312" w:hint="eastAsia"/>
          <w:sz w:val="28"/>
          <w:szCs w:val="28"/>
        </w:rPr>
        <w:t>、</w:t>
      </w:r>
      <w:r w:rsidRPr="006A168E">
        <w:rPr>
          <w:rFonts w:ascii="仿宋_GB2312" w:eastAsia="仿宋_GB2312" w:hint="eastAsia"/>
          <w:sz w:val="28"/>
          <w:szCs w:val="28"/>
        </w:rPr>
        <w:t>在正确听、说、认读的同时能用这几个单词来简单描述某物的特征。</w:t>
      </w:r>
    </w:p>
    <w:p w:rsidR="006A168E" w:rsidRPr="006A168E" w:rsidRDefault="006A168E" w:rsidP="006A168E">
      <w:pPr>
        <w:spacing w:line="500" w:lineRule="exact"/>
        <w:rPr>
          <w:rFonts w:ascii="仿宋_GB2312" w:eastAsia="仿宋_GB2312"/>
          <w:b/>
          <w:sz w:val="28"/>
          <w:szCs w:val="28"/>
        </w:rPr>
      </w:pPr>
      <w:r w:rsidRPr="006A168E">
        <w:rPr>
          <w:rFonts w:ascii="仿宋_GB2312" w:eastAsia="仿宋_GB2312" w:hint="eastAsia"/>
          <w:b/>
          <w:sz w:val="28"/>
          <w:szCs w:val="28"/>
        </w:rPr>
        <w:t>Language points（语言点）</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要求掌握以下句式：</w:t>
      </w:r>
    </w:p>
    <w:p w:rsidR="006A168E" w:rsidRPr="006A168E" w:rsidRDefault="006A168E" w:rsidP="006A168E">
      <w:pPr>
        <w:spacing w:line="500" w:lineRule="exact"/>
        <w:ind w:firstLineChars="200" w:firstLine="560"/>
        <w:rPr>
          <w:rFonts w:ascii="仿宋_GB2312" w:eastAsia="仿宋_GB2312"/>
          <w:color w:val="000000"/>
          <w:sz w:val="28"/>
          <w:szCs w:val="28"/>
        </w:rPr>
      </w:pPr>
      <w:r w:rsidRPr="006A168E">
        <w:rPr>
          <w:rFonts w:ascii="仿宋_GB2312" w:eastAsia="仿宋_GB2312" w:hint="eastAsia"/>
          <w:color w:val="000000"/>
          <w:sz w:val="28"/>
          <w:szCs w:val="28"/>
        </w:rPr>
        <w:t xml:space="preserve">Look at that giraffe.    Look at that </w:t>
      </w:r>
      <w:r w:rsidRPr="006A168E">
        <w:rPr>
          <w:rFonts w:ascii="仿宋_GB2312" w:eastAsia="仿宋_GB2312" w:hint="eastAsia"/>
          <w:color w:val="000000"/>
          <w:sz w:val="28"/>
          <w:szCs w:val="28"/>
          <w:u w:val="single"/>
        </w:rPr>
        <w:t xml:space="preserve">        </w:t>
      </w:r>
      <w:r w:rsidRPr="006A168E">
        <w:rPr>
          <w:rFonts w:ascii="仿宋_GB2312" w:eastAsia="仿宋_GB2312" w:hint="eastAsia"/>
          <w:color w:val="000000"/>
          <w:sz w:val="28"/>
          <w:szCs w:val="28"/>
        </w:rPr>
        <w:t>.</w:t>
      </w:r>
    </w:p>
    <w:p w:rsidR="006A168E" w:rsidRDefault="006A168E" w:rsidP="006A168E">
      <w:pPr>
        <w:spacing w:line="500" w:lineRule="exact"/>
        <w:ind w:firstLineChars="200" w:firstLine="560"/>
        <w:rPr>
          <w:rFonts w:ascii="仿宋_GB2312" w:eastAsia="仿宋_GB2312"/>
          <w:color w:val="000000"/>
          <w:sz w:val="28"/>
          <w:szCs w:val="28"/>
        </w:rPr>
      </w:pPr>
      <w:r w:rsidRPr="006A168E">
        <w:rPr>
          <w:rFonts w:ascii="仿宋_GB2312" w:eastAsia="仿宋_GB2312" w:hint="eastAsia"/>
          <w:color w:val="000000"/>
          <w:sz w:val="28"/>
          <w:szCs w:val="28"/>
        </w:rPr>
        <w:t xml:space="preserve">It’s so tall.            It’s so </w:t>
      </w:r>
      <w:r w:rsidRPr="006A168E">
        <w:rPr>
          <w:rFonts w:ascii="仿宋_GB2312" w:eastAsia="仿宋_GB2312" w:hint="eastAsia"/>
          <w:color w:val="000000"/>
          <w:sz w:val="28"/>
          <w:szCs w:val="28"/>
          <w:u w:val="single"/>
        </w:rPr>
        <w:t xml:space="preserve">            </w:t>
      </w:r>
      <w:r w:rsidRPr="006A168E">
        <w:rPr>
          <w:rFonts w:ascii="仿宋_GB2312" w:eastAsia="仿宋_GB2312" w:hint="eastAsia"/>
          <w:color w:val="000000"/>
          <w:sz w:val="28"/>
          <w:szCs w:val="28"/>
        </w:rPr>
        <w:t>.</w:t>
      </w:r>
    </w:p>
    <w:p w:rsidR="006A168E" w:rsidRPr="006A168E" w:rsidRDefault="006A168E" w:rsidP="006A168E">
      <w:pPr>
        <w:spacing w:line="500" w:lineRule="exact"/>
        <w:rPr>
          <w:rFonts w:ascii="仿宋_GB2312" w:eastAsia="仿宋_GB2312"/>
          <w:b/>
          <w:color w:val="000000"/>
          <w:sz w:val="28"/>
          <w:szCs w:val="28"/>
        </w:rPr>
      </w:pPr>
      <w:r w:rsidRPr="006A168E">
        <w:rPr>
          <w:rFonts w:ascii="仿宋_GB2312" w:eastAsia="仿宋_GB2312" w:hint="eastAsia"/>
          <w:b/>
          <w:sz w:val="28"/>
          <w:szCs w:val="28"/>
        </w:rPr>
        <w:t>Difficulties（难点）：</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听、说、认读几个形容词tall, short, fat, cute, long。</w:t>
      </w:r>
    </w:p>
    <w:p w:rsidR="006A168E" w:rsidRPr="006A168E" w:rsidRDefault="006A168E" w:rsidP="006A168E">
      <w:pPr>
        <w:spacing w:line="500" w:lineRule="exact"/>
        <w:rPr>
          <w:rFonts w:ascii="仿宋_GB2312" w:eastAsia="仿宋_GB2312"/>
          <w:b/>
          <w:sz w:val="28"/>
          <w:szCs w:val="28"/>
        </w:rPr>
      </w:pPr>
      <w:r w:rsidRPr="006A168E">
        <w:rPr>
          <w:rFonts w:ascii="仿宋_GB2312" w:eastAsia="仿宋_GB2312" w:hint="eastAsia"/>
          <w:b/>
          <w:sz w:val="28"/>
          <w:szCs w:val="28"/>
        </w:rPr>
        <w:t>Teaching steps（教学步骤）</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1. Warm greetings to the students</w:t>
      </w:r>
    </w:p>
    <w:p w:rsidR="006A168E" w:rsidRPr="006A168E" w:rsidRDefault="006A168E" w:rsidP="006A168E">
      <w:pPr>
        <w:spacing w:line="500" w:lineRule="exact"/>
        <w:ind w:firstLineChars="200" w:firstLine="560"/>
        <w:rPr>
          <w:rFonts w:ascii="仿宋_GB2312" w:eastAsia="仿宋_GB2312"/>
          <w:color w:val="000000"/>
          <w:sz w:val="28"/>
          <w:szCs w:val="28"/>
        </w:rPr>
      </w:pPr>
      <w:r w:rsidRPr="006A168E">
        <w:rPr>
          <w:rFonts w:ascii="仿宋_GB2312" w:eastAsia="仿宋_GB2312" w:hint="eastAsia"/>
          <w:color w:val="000000"/>
          <w:sz w:val="28"/>
          <w:szCs w:val="28"/>
        </w:rPr>
        <w:t>2. Revision（复习）</w:t>
      </w:r>
    </w:p>
    <w:p w:rsidR="006A168E" w:rsidRPr="006A168E" w:rsidRDefault="006A168E" w:rsidP="006A168E">
      <w:pPr>
        <w:spacing w:line="500" w:lineRule="exact"/>
        <w:ind w:firstLineChars="200" w:firstLine="560"/>
        <w:rPr>
          <w:rFonts w:ascii="仿宋_GB2312" w:eastAsia="仿宋_GB2312"/>
          <w:color w:val="000000"/>
          <w:sz w:val="28"/>
          <w:szCs w:val="28"/>
        </w:rPr>
      </w:pPr>
      <w:r w:rsidRPr="006A168E">
        <w:rPr>
          <w:rFonts w:ascii="仿宋_GB2312" w:eastAsia="仿宋_GB2312" w:hint="eastAsia"/>
          <w:color w:val="000000"/>
          <w:sz w:val="28"/>
          <w:szCs w:val="28"/>
        </w:rPr>
        <w:t>播放 “Hide and Seek” 的歌曲录音，师生边唱边做动作。利用字母卡片复习26个英文字母。用升、降两种语调读字母，注意每个字母的发音做到准确到位。</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 xml:space="preserve">3. </w:t>
      </w:r>
      <w:r w:rsidRPr="006A168E">
        <w:rPr>
          <w:rFonts w:ascii="仿宋_GB2312" w:eastAsia="仿宋_GB2312" w:hint="eastAsia"/>
          <w:color w:val="000000"/>
          <w:sz w:val="28"/>
          <w:szCs w:val="28"/>
        </w:rPr>
        <w:t>Presentation（呈现新知识）</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大屏幕出示主情景图，根据图中动物的名称和学生对动物的特征进行提问What animals can you see? 回答为We can see</w:t>
      </w:r>
      <w:r w:rsidRPr="006A168E">
        <w:rPr>
          <w:rFonts w:ascii="仿宋_GB2312" w:eastAsia="仿宋_GB2312" w:hint="eastAsia"/>
          <w:sz w:val="28"/>
          <w:szCs w:val="28"/>
          <w:u w:val="single"/>
        </w:rPr>
        <w:t xml:space="preserve">       </w:t>
      </w:r>
      <w:r w:rsidRPr="006A168E">
        <w:rPr>
          <w:rFonts w:ascii="仿宋_GB2312" w:eastAsia="仿宋_GB2312" w:hint="eastAsia"/>
          <w:sz w:val="28"/>
          <w:szCs w:val="28"/>
        </w:rPr>
        <w:t>.，激活学生已有的相关知识与生活经历，引出本单元话题。接着大屏幕出示giraffe图片，说Look at that giraffe. It’s so tall. 用panda图片与giraffe图片对比，教句子It’s so tall. It’s short and fat.</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lastRenderedPageBreak/>
        <w:t>4. Let’s talk</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播放录音，引导学生回答问题：Who is tall? Who is short and fat? 然后让学生打开课本，解释语言点：Wow!表示惊叹，Ha!表示好笑。培养学生热爱动物、保护动物的意识。学生跟着录音朗读对话，然后进行角色扮演。</w:t>
      </w:r>
    </w:p>
    <w:p w:rsidR="006A168E" w:rsidRPr="006A168E" w:rsidRDefault="006A168E" w:rsidP="006A168E">
      <w:pPr>
        <w:spacing w:line="500" w:lineRule="exact"/>
        <w:ind w:firstLineChars="200" w:firstLine="560"/>
        <w:rPr>
          <w:rFonts w:ascii="仿宋_GB2312" w:eastAsia="仿宋_GB2312"/>
          <w:color w:val="000000"/>
          <w:sz w:val="28"/>
          <w:szCs w:val="28"/>
        </w:rPr>
      </w:pPr>
      <w:r w:rsidRPr="006A168E">
        <w:rPr>
          <w:rFonts w:ascii="仿宋_GB2312" w:eastAsia="仿宋_GB2312" w:hint="eastAsia"/>
          <w:color w:val="000000"/>
          <w:sz w:val="28"/>
          <w:szCs w:val="28"/>
        </w:rPr>
        <w:t>5. Draw and say</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组织学生画出自己喜欢的动物，然后请几个学生上台展示并介绍：Look at my</w:t>
      </w:r>
      <w:r w:rsidRPr="006A168E">
        <w:rPr>
          <w:rFonts w:ascii="仿宋_GB2312" w:eastAsia="仿宋_GB2312" w:hint="eastAsia"/>
          <w:sz w:val="28"/>
          <w:szCs w:val="28"/>
          <w:u w:val="single"/>
        </w:rPr>
        <w:t xml:space="preserve">     </w:t>
      </w:r>
      <w:r>
        <w:rPr>
          <w:rFonts w:ascii="仿宋_GB2312" w:eastAsia="仿宋_GB2312" w:hint="eastAsia"/>
          <w:sz w:val="28"/>
          <w:szCs w:val="28"/>
        </w:rPr>
        <w:t>.</w:t>
      </w:r>
      <w:r w:rsidRPr="006A168E">
        <w:rPr>
          <w:rFonts w:ascii="仿宋_GB2312" w:eastAsia="仿宋_GB2312" w:hint="eastAsia"/>
          <w:sz w:val="28"/>
          <w:szCs w:val="28"/>
        </w:rPr>
        <w:t>It’s so</w:t>
      </w:r>
      <w:r w:rsidRPr="006A168E">
        <w:rPr>
          <w:rFonts w:ascii="仿宋_GB2312" w:eastAsia="仿宋_GB2312" w:hint="eastAsia"/>
          <w:sz w:val="28"/>
          <w:szCs w:val="28"/>
          <w:u w:val="single"/>
        </w:rPr>
        <w:t xml:space="preserve">    </w:t>
      </w:r>
      <w:r w:rsidRPr="006A168E">
        <w:rPr>
          <w:rFonts w:ascii="仿宋_GB2312" w:eastAsia="仿宋_GB2312" w:hint="eastAsia"/>
          <w:sz w:val="28"/>
          <w:szCs w:val="28"/>
        </w:rPr>
        <w:t>.并适当引导学生综合运用It likes</w:t>
      </w:r>
      <w:r w:rsidRPr="006A168E">
        <w:rPr>
          <w:rFonts w:ascii="仿宋_GB2312" w:eastAsia="仿宋_GB2312" w:hint="eastAsia"/>
          <w:sz w:val="28"/>
          <w:szCs w:val="28"/>
          <w:u w:val="single"/>
        </w:rPr>
        <w:t xml:space="preserve">     </w:t>
      </w:r>
      <w:r w:rsidRPr="006A168E">
        <w:rPr>
          <w:rFonts w:ascii="仿宋_GB2312" w:eastAsia="仿宋_GB2312" w:hint="eastAsia"/>
          <w:sz w:val="28"/>
          <w:szCs w:val="28"/>
        </w:rPr>
        <w:t>.It’s from</w:t>
      </w:r>
      <w:r w:rsidRPr="006A168E">
        <w:rPr>
          <w:rFonts w:ascii="仿宋_GB2312" w:eastAsia="仿宋_GB2312" w:hint="eastAsia"/>
          <w:sz w:val="28"/>
          <w:szCs w:val="28"/>
          <w:u w:val="single"/>
        </w:rPr>
        <w:t xml:space="preserve">      </w:t>
      </w:r>
      <w:r w:rsidRPr="006A168E">
        <w:rPr>
          <w:rFonts w:ascii="仿宋_GB2312" w:eastAsia="仿宋_GB2312" w:hint="eastAsia"/>
          <w:sz w:val="28"/>
          <w:szCs w:val="28"/>
        </w:rPr>
        <w:t>.等学过的句子之后再组织两人小组活动。</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6. 扩展性活动</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让学生说说有关动物类的单词，如：panda, kangaroo, duck, cat, dog, giraffe, elephant, monkey, mouse, rabbit, tiger 。随后，让学生用所学知识形容动物。如：The giraffe is very tall. The elephant has a long nose.  还可以告诉学生，颜色词也是在形容事物，鼓励学生将一种事物的样子和颜色都说说，如：The panda has two black eyes.</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7. Homework</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熟读课本句子，识记所学单词。</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板书设计：</w:t>
      </w:r>
    </w:p>
    <w:tbl>
      <w:tblPr>
        <w:tblStyle w:val="a9"/>
        <w:tblW w:w="0" w:type="auto"/>
        <w:tblLook w:val="01E0"/>
      </w:tblPr>
      <w:tblGrid>
        <w:gridCol w:w="9060"/>
      </w:tblGrid>
      <w:tr w:rsidR="006A168E" w:rsidRPr="006A168E" w:rsidTr="006A168E">
        <w:trPr>
          <w:trHeight w:val="2037"/>
        </w:trPr>
        <w:tc>
          <w:tcPr>
            <w:tcW w:w="9653" w:type="dxa"/>
          </w:tcPr>
          <w:p w:rsidR="006A168E" w:rsidRPr="006A168E" w:rsidRDefault="006A168E" w:rsidP="006A168E">
            <w:pPr>
              <w:spacing w:line="500" w:lineRule="exact"/>
              <w:ind w:firstLineChars="200" w:firstLine="562"/>
              <w:jc w:val="center"/>
              <w:rPr>
                <w:rFonts w:ascii="仿宋_GB2312" w:eastAsia="仿宋_GB2312"/>
                <w:b/>
                <w:sz w:val="28"/>
                <w:szCs w:val="28"/>
              </w:rPr>
            </w:pPr>
            <w:r w:rsidRPr="006A168E">
              <w:rPr>
                <w:rFonts w:ascii="仿宋_GB2312" w:eastAsia="仿宋_GB2312" w:hint="eastAsia"/>
                <w:b/>
                <w:sz w:val="28"/>
                <w:szCs w:val="28"/>
              </w:rPr>
              <w:t>Unit 3 At the zoo</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New words :</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tall  short  fat  cute  long</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Sentence</w:t>
            </w:r>
          </w:p>
          <w:p w:rsidR="006A168E" w:rsidRPr="006A168E" w:rsidRDefault="006A168E" w:rsidP="006A168E">
            <w:pPr>
              <w:spacing w:line="500" w:lineRule="exact"/>
              <w:ind w:firstLineChars="200" w:firstLine="560"/>
              <w:rPr>
                <w:rFonts w:ascii="仿宋_GB2312" w:eastAsia="仿宋_GB2312"/>
                <w:color w:val="000000"/>
                <w:sz w:val="28"/>
                <w:szCs w:val="28"/>
              </w:rPr>
            </w:pPr>
            <w:r w:rsidRPr="006A168E">
              <w:rPr>
                <w:rFonts w:ascii="仿宋_GB2312" w:eastAsia="仿宋_GB2312" w:hint="eastAsia"/>
                <w:color w:val="000000"/>
                <w:sz w:val="28"/>
                <w:szCs w:val="28"/>
              </w:rPr>
              <w:t xml:space="preserve">Look at that giraffe.    Look at that </w:t>
            </w:r>
            <w:r w:rsidRPr="006A168E">
              <w:rPr>
                <w:rFonts w:ascii="仿宋_GB2312" w:eastAsia="仿宋_GB2312" w:hint="eastAsia"/>
                <w:color w:val="000000"/>
                <w:sz w:val="28"/>
                <w:szCs w:val="28"/>
                <w:u w:val="single"/>
              </w:rPr>
              <w:t xml:space="preserve">        </w:t>
            </w:r>
            <w:r w:rsidRPr="006A168E">
              <w:rPr>
                <w:rFonts w:ascii="仿宋_GB2312" w:eastAsia="仿宋_GB2312" w:hint="eastAsia"/>
                <w:color w:val="000000"/>
                <w:sz w:val="28"/>
                <w:szCs w:val="28"/>
              </w:rPr>
              <w:t>.</w:t>
            </w:r>
          </w:p>
          <w:p w:rsidR="006A168E" w:rsidRPr="006A168E" w:rsidRDefault="006A168E" w:rsidP="006A168E">
            <w:pPr>
              <w:spacing w:line="500" w:lineRule="exact"/>
              <w:ind w:firstLineChars="200" w:firstLine="560"/>
              <w:rPr>
                <w:rFonts w:ascii="仿宋_GB2312" w:eastAsia="仿宋_GB2312"/>
                <w:color w:val="000000"/>
                <w:sz w:val="28"/>
                <w:szCs w:val="28"/>
              </w:rPr>
            </w:pPr>
            <w:r w:rsidRPr="006A168E">
              <w:rPr>
                <w:rFonts w:ascii="仿宋_GB2312" w:eastAsia="仿宋_GB2312" w:hint="eastAsia"/>
                <w:color w:val="000000"/>
                <w:sz w:val="28"/>
                <w:szCs w:val="28"/>
              </w:rPr>
              <w:t xml:space="preserve">It’s so tall.            It’s so </w:t>
            </w:r>
            <w:r w:rsidRPr="006A168E">
              <w:rPr>
                <w:rFonts w:ascii="仿宋_GB2312" w:eastAsia="仿宋_GB2312" w:hint="eastAsia"/>
                <w:color w:val="000000"/>
                <w:sz w:val="28"/>
                <w:szCs w:val="28"/>
                <w:u w:val="single"/>
              </w:rPr>
              <w:t xml:space="preserve">            </w:t>
            </w:r>
            <w:r w:rsidRPr="006A168E">
              <w:rPr>
                <w:rFonts w:ascii="仿宋_GB2312" w:eastAsia="仿宋_GB2312" w:hint="eastAsia"/>
                <w:color w:val="000000"/>
                <w:sz w:val="28"/>
                <w:szCs w:val="28"/>
              </w:rPr>
              <w:t>.</w:t>
            </w:r>
          </w:p>
        </w:tc>
      </w:tr>
    </w:tbl>
    <w:p w:rsidR="004C4330" w:rsidRDefault="004C4330" w:rsidP="006A168E">
      <w:pPr>
        <w:spacing w:line="500" w:lineRule="exact"/>
        <w:ind w:firstLineChars="200" w:firstLine="560"/>
        <w:rPr>
          <w:rFonts w:ascii="仿宋_GB2312" w:eastAsia="仿宋_GB2312"/>
          <w:sz w:val="28"/>
          <w:szCs w:val="28"/>
          <w:u w:val="single"/>
        </w:rPr>
      </w:pPr>
    </w:p>
    <w:p w:rsidR="006A168E" w:rsidRDefault="006A168E" w:rsidP="006A168E">
      <w:pPr>
        <w:spacing w:line="500" w:lineRule="exact"/>
        <w:ind w:firstLineChars="200" w:firstLine="560"/>
        <w:rPr>
          <w:rFonts w:ascii="仿宋_GB2312" w:eastAsia="仿宋_GB2312"/>
          <w:sz w:val="28"/>
          <w:szCs w:val="28"/>
          <w:u w:val="single"/>
        </w:rPr>
      </w:pPr>
    </w:p>
    <w:p w:rsidR="006A168E" w:rsidRPr="006A168E" w:rsidRDefault="006A168E" w:rsidP="006A168E">
      <w:pPr>
        <w:spacing w:line="240" w:lineRule="auto"/>
        <w:ind w:firstLineChars="200" w:firstLine="640"/>
        <w:jc w:val="center"/>
        <w:rPr>
          <w:rFonts w:ascii="方正小标宋简体" w:eastAsia="方正小标宋简体"/>
          <w:sz w:val="32"/>
          <w:szCs w:val="32"/>
        </w:rPr>
      </w:pPr>
      <w:r w:rsidRPr="006A168E">
        <w:rPr>
          <w:rFonts w:ascii="方正小标宋简体" w:eastAsia="方正小标宋简体" w:hint="eastAsia"/>
          <w:sz w:val="32"/>
          <w:szCs w:val="32"/>
        </w:rPr>
        <w:lastRenderedPageBreak/>
        <w:t>Period One学案</w:t>
      </w:r>
    </w:p>
    <w:p w:rsidR="006A168E" w:rsidRPr="006A168E" w:rsidRDefault="006A168E" w:rsidP="006A168E">
      <w:pPr>
        <w:spacing w:line="500" w:lineRule="exact"/>
        <w:rPr>
          <w:rFonts w:ascii="仿宋_GB2312" w:eastAsia="仿宋_GB2312"/>
          <w:sz w:val="28"/>
          <w:szCs w:val="28"/>
        </w:rPr>
      </w:pPr>
      <w:r w:rsidRPr="006A168E">
        <w:rPr>
          <w:rFonts w:ascii="仿宋_GB2312" w:eastAsia="仿宋_GB2312" w:hint="eastAsia"/>
          <w:sz w:val="28"/>
          <w:szCs w:val="28"/>
        </w:rPr>
        <w:t>【学习目标】</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 xml:space="preserve">1 </w:t>
      </w:r>
      <w:r w:rsidRPr="006A168E">
        <w:rPr>
          <w:rFonts w:ascii="仿宋_GB2312" w:eastAsia="仿宋_GB2312" w:hint="eastAsia"/>
          <w:sz w:val="28"/>
          <w:szCs w:val="28"/>
        </w:rPr>
        <w:t>学习表示高矮、胖等的单词</w:t>
      </w:r>
      <w:r w:rsidRPr="006A168E">
        <w:rPr>
          <w:rFonts w:ascii="仿宋_GB2312" w:eastAsia="仿宋_GB2312"/>
          <w:sz w:val="28"/>
          <w:szCs w:val="28"/>
        </w:rPr>
        <w:t xml:space="preserve"> tall, short, fat, cute, long</w:t>
      </w:r>
      <w:r w:rsidRPr="006A168E">
        <w:rPr>
          <w:rFonts w:ascii="仿宋_GB2312" w:eastAsia="仿宋_GB2312" w:hint="eastAsia"/>
          <w:sz w:val="28"/>
          <w:szCs w:val="28"/>
        </w:rPr>
        <w:t>。</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 xml:space="preserve">2 </w:t>
      </w:r>
      <w:r w:rsidRPr="006A168E">
        <w:rPr>
          <w:rFonts w:ascii="仿宋_GB2312" w:eastAsia="仿宋_GB2312" w:hint="eastAsia"/>
          <w:sz w:val="28"/>
          <w:szCs w:val="28"/>
        </w:rPr>
        <w:t>学会用形容词来简单描述某物的特征。</w:t>
      </w:r>
    </w:p>
    <w:p w:rsidR="006A168E" w:rsidRDefault="006A168E" w:rsidP="006A168E">
      <w:pPr>
        <w:spacing w:line="500" w:lineRule="exact"/>
        <w:rPr>
          <w:rFonts w:ascii="仿宋_GB2312" w:eastAsia="仿宋_GB2312"/>
          <w:sz w:val="28"/>
          <w:szCs w:val="28"/>
        </w:rPr>
      </w:pPr>
      <w:r w:rsidRPr="006A168E">
        <w:rPr>
          <w:rFonts w:ascii="仿宋_GB2312" w:eastAsia="仿宋_GB2312" w:hint="eastAsia"/>
          <w:sz w:val="28"/>
          <w:szCs w:val="28"/>
        </w:rPr>
        <w:t>【学习重难点】：</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理解掌握形容词</w:t>
      </w:r>
      <w:r w:rsidRPr="006A168E">
        <w:rPr>
          <w:rFonts w:ascii="仿宋_GB2312" w:eastAsia="仿宋_GB2312"/>
          <w:sz w:val="28"/>
          <w:szCs w:val="28"/>
        </w:rPr>
        <w:t>tall, short, fat, cute, long</w:t>
      </w:r>
      <w:r w:rsidRPr="006A168E">
        <w:rPr>
          <w:rFonts w:ascii="仿宋_GB2312" w:eastAsia="仿宋_GB2312" w:hint="eastAsia"/>
          <w:sz w:val="28"/>
          <w:szCs w:val="28"/>
        </w:rPr>
        <w:t>并在实际情境中运用。</w:t>
      </w:r>
    </w:p>
    <w:p w:rsidR="006A168E" w:rsidRPr="006A168E" w:rsidRDefault="006A168E" w:rsidP="006A168E">
      <w:pPr>
        <w:spacing w:line="500" w:lineRule="exact"/>
        <w:rPr>
          <w:rFonts w:ascii="仿宋_GB2312" w:eastAsia="仿宋_GB2312"/>
          <w:sz w:val="28"/>
          <w:szCs w:val="28"/>
        </w:rPr>
      </w:pPr>
      <w:r w:rsidRPr="006A168E">
        <w:rPr>
          <w:rFonts w:ascii="仿宋_GB2312" w:eastAsia="仿宋_GB2312" w:hint="eastAsia"/>
          <w:sz w:val="28"/>
          <w:szCs w:val="28"/>
        </w:rPr>
        <w:t>【学习过程】：</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一、复习检测</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你知道哪些动物的单词，写一写。</w:t>
      </w:r>
    </w:p>
    <w:p w:rsidR="006A168E" w:rsidRPr="006A168E" w:rsidRDefault="00616CBB" w:rsidP="006A168E">
      <w:pPr>
        <w:spacing w:line="276" w:lineRule="auto"/>
        <w:ind w:firstLineChars="200" w:firstLine="560"/>
        <w:rPr>
          <w:rFonts w:ascii="仿宋_GB2312" w:eastAsia="仿宋_GB2312"/>
          <w:sz w:val="28"/>
          <w:szCs w:val="28"/>
        </w:rPr>
      </w:pPr>
      <w:r>
        <w:rPr>
          <w:rFonts w:ascii="仿宋_GB2312" w:eastAsia="仿宋_GB2312"/>
          <w:sz w:val="28"/>
          <w:szCs w:val="28"/>
        </w:rPr>
        <w:pict>
          <v:group id="_x0000_s1200" alt="" style="position:absolute;left:0;text-align:left;margin-left:27pt;margin-top:5.4pt;width:387pt;height:23.4pt;z-index:251660288" coordorigin="161,234" coordsize="7740,468">
            <v:line id="_x0000_s1201" style="position:absolute" from="161,234" to="7901,234"/>
            <v:line id="_x0000_s1202" style="position:absolute" from="161,390" to="7901,390"/>
            <v:line id="_x0000_s1203" style="position:absolute" from="161,546" to="7901,546"/>
            <v:line id="_x0000_s1204" style="position:absolute" from="161,702" to="7901,702"/>
          </v:group>
        </w:pict>
      </w:r>
    </w:p>
    <w:p w:rsidR="006A168E" w:rsidRPr="006A168E" w:rsidRDefault="00616CBB" w:rsidP="006A168E">
      <w:pPr>
        <w:spacing w:line="276" w:lineRule="auto"/>
        <w:ind w:firstLineChars="200" w:firstLine="560"/>
        <w:rPr>
          <w:rFonts w:ascii="仿宋_GB2312" w:eastAsia="仿宋_GB2312"/>
          <w:sz w:val="28"/>
          <w:szCs w:val="28"/>
        </w:rPr>
      </w:pPr>
      <w:r>
        <w:rPr>
          <w:rFonts w:ascii="仿宋_GB2312" w:eastAsia="仿宋_GB2312"/>
          <w:sz w:val="28"/>
          <w:szCs w:val="28"/>
        </w:rPr>
        <w:pict>
          <v:group id="_x0000_s1205" alt="" style="position:absolute;left:0;text-align:left;margin-left:26.25pt;margin-top:10.45pt;width:387pt;height:23.4pt;z-index:251661312" coordorigin="161,234" coordsize="7740,468">
            <v:line id="_x0000_s1206" style="position:absolute" from="161,234" to="7901,234"/>
            <v:line id="_x0000_s1207" style="position:absolute" from="161,390" to="7901,390"/>
            <v:line id="_x0000_s1208" style="position:absolute" from="161,546" to="7901,546"/>
            <v:line id="_x0000_s1209" style="position:absolute" from="161,702" to="7901,702"/>
          </v:group>
        </w:pic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二、自主学习</w:t>
      </w:r>
      <w:r w:rsidRPr="006A168E">
        <w:rPr>
          <w:rFonts w:ascii="仿宋_GB2312" w:eastAsia="仿宋_GB2312"/>
          <w:sz w:val="28"/>
          <w:szCs w:val="28"/>
        </w:rPr>
        <w:t xml:space="preserve"> </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1</w:t>
      </w:r>
      <w:r w:rsidRPr="006A168E">
        <w:rPr>
          <w:rFonts w:ascii="仿宋_GB2312" w:eastAsia="仿宋_GB2312" w:hint="eastAsia"/>
          <w:sz w:val="28"/>
          <w:szCs w:val="28"/>
        </w:rPr>
        <w:t>、独自把单词和句子读几遍，直到会读为止。要准确发音哟！</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2</w:t>
      </w:r>
      <w:r w:rsidRPr="006A168E">
        <w:rPr>
          <w:rFonts w:ascii="仿宋_GB2312" w:eastAsia="仿宋_GB2312" w:hint="eastAsia"/>
          <w:sz w:val="28"/>
          <w:szCs w:val="28"/>
        </w:rPr>
        <w:t>、划出你认为重要的词组和句型，圈出不认识的单词，可以先小组内交流，组内不能解决的问题，找其他小组或老师来帮助解决。</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3、大展示：小组内一人描述一种动物特征，其他同学画出这种动物，最后展示。</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noProof/>
          <w:sz w:val="28"/>
          <w:szCs w:val="28"/>
        </w:rPr>
        <w:drawing>
          <wp:inline distT="0" distB="0" distL="0" distR="0">
            <wp:extent cx="1143000" cy="304800"/>
            <wp:effectExtent l="19050" t="0" r="0" b="0"/>
            <wp:docPr id="565" name="图片 565"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5"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1、根据图片写出下列单词</w:t>
      </w:r>
    </w:p>
    <w:p w:rsidR="006A168E" w:rsidRPr="006A168E" w:rsidRDefault="006A168E" w:rsidP="006A168E">
      <w:pPr>
        <w:spacing w:line="240" w:lineRule="auto"/>
        <w:ind w:firstLineChars="200" w:firstLine="560"/>
        <w:rPr>
          <w:rFonts w:ascii="仿宋_GB2312" w:eastAsia="仿宋_GB2312"/>
          <w:sz w:val="28"/>
          <w:szCs w:val="28"/>
        </w:rPr>
      </w:pPr>
      <w:r w:rsidRPr="006A168E">
        <w:rPr>
          <w:rFonts w:ascii="仿宋_GB2312" w:eastAsia="仿宋_GB2312"/>
          <w:noProof/>
          <w:sz w:val="28"/>
          <w:szCs w:val="28"/>
        </w:rPr>
        <w:drawing>
          <wp:inline distT="0" distB="0" distL="0" distR="0">
            <wp:extent cx="657225" cy="756573"/>
            <wp:effectExtent l="19050" t="0" r="9525" b="0"/>
            <wp:docPr id="566" name="图片 566" descr="QQ截图201303131455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6" descr="QQ截图20130313145546"/>
                    <pic:cNvPicPr>
                      <a:picLocks noChangeAspect="1" noChangeArrowheads="1"/>
                    </pic:cNvPicPr>
                  </pic:nvPicPr>
                  <pic:blipFill>
                    <a:blip r:embed="rId9" cstate="print"/>
                    <a:srcRect/>
                    <a:stretch>
                      <a:fillRect/>
                    </a:stretch>
                  </pic:blipFill>
                  <pic:spPr bwMode="auto">
                    <a:xfrm>
                      <a:off x="0" y="0"/>
                      <a:ext cx="657225" cy="756573"/>
                    </a:xfrm>
                    <a:prstGeom prst="rect">
                      <a:avLst/>
                    </a:prstGeom>
                    <a:noFill/>
                    <a:ln w="9525">
                      <a:noFill/>
                      <a:miter lim="800000"/>
                      <a:headEnd/>
                      <a:tailEnd/>
                    </a:ln>
                  </pic:spPr>
                </pic:pic>
              </a:graphicData>
            </a:graphic>
          </wp:inline>
        </w:drawing>
      </w:r>
      <w:r w:rsidR="00616CBB">
        <w:rPr>
          <w:rFonts w:ascii="仿宋_GB2312" w:eastAsia="仿宋_GB2312"/>
          <w:sz w:val="28"/>
          <w:szCs w:val="28"/>
        </w:rPr>
        <w:pict>
          <v:group id="_x0000_s1215" alt="" style="position:absolute;left:0;text-align:left;margin-left:4in;margin-top:23.4pt;width:1in;height:23.4pt;z-index:251663360;mso-position-horizontal-relative:text;mso-position-vertical-relative:text" coordorigin="161,234" coordsize="7740,468">
            <v:line id="_x0000_s1216" style="position:absolute" from="161,234" to="7901,234"/>
            <v:line id="_x0000_s1217" style="position:absolute" from="161,390" to="7901,390"/>
            <v:line id="_x0000_s1218" style="position:absolute" from="161,546" to="7901,546"/>
            <v:line id="_x0000_s1219" style="position:absolute" from="161,702" to="7901,702"/>
          </v:group>
        </w:pict>
      </w:r>
      <w:r w:rsidR="00616CBB">
        <w:rPr>
          <w:rFonts w:ascii="仿宋_GB2312" w:eastAsia="仿宋_GB2312"/>
          <w:sz w:val="28"/>
          <w:szCs w:val="28"/>
        </w:rPr>
        <w:pict>
          <v:group id="_x0000_s1210" alt="" style="position:absolute;left:0;text-align:left;margin-left:90pt;margin-top:23.4pt;width:1in;height:23.4pt;z-index:251662336;mso-position-horizontal-relative:text;mso-position-vertical-relative:text" coordorigin="161,234" coordsize="7740,468">
            <v:line id="_x0000_s1211" style="position:absolute" from="161,234" to="7901,234"/>
            <v:line id="_x0000_s1212" style="position:absolute" from="161,390" to="7901,390"/>
            <v:line id="_x0000_s1213" style="position:absolute" from="161,546" to="7901,546"/>
            <v:line id="_x0000_s1214" style="position:absolute" from="161,702" to="7901,702"/>
          </v:group>
        </w:pict>
      </w:r>
      <w:r w:rsidRPr="006A168E">
        <w:rPr>
          <w:rFonts w:ascii="仿宋_GB2312" w:eastAsia="仿宋_GB2312"/>
          <w:sz w:val="28"/>
          <w:szCs w:val="28"/>
        </w:rPr>
        <w:t xml:space="preserve">                   </w:t>
      </w:r>
      <w:r w:rsidRPr="006A168E">
        <w:rPr>
          <w:rFonts w:ascii="仿宋_GB2312" w:eastAsia="仿宋_GB2312"/>
          <w:noProof/>
          <w:sz w:val="28"/>
          <w:szCs w:val="28"/>
        </w:rPr>
        <w:drawing>
          <wp:inline distT="0" distB="0" distL="0" distR="0">
            <wp:extent cx="866775" cy="771525"/>
            <wp:effectExtent l="19050" t="0" r="9525" b="0"/>
            <wp:docPr id="567" name="图片 567" descr="p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7" descr="panda"/>
                    <pic:cNvPicPr>
                      <a:picLocks noChangeAspect="1" noChangeArrowheads="1"/>
                    </pic:cNvPicPr>
                  </pic:nvPicPr>
                  <pic:blipFill>
                    <a:blip r:embed="rId10" cstate="print"/>
                    <a:srcRect/>
                    <a:stretch>
                      <a:fillRect/>
                    </a:stretch>
                  </pic:blipFill>
                  <pic:spPr bwMode="auto">
                    <a:xfrm>
                      <a:off x="0" y="0"/>
                      <a:ext cx="866775" cy="771525"/>
                    </a:xfrm>
                    <a:prstGeom prst="rect">
                      <a:avLst/>
                    </a:prstGeom>
                    <a:noFill/>
                    <a:ln w="9525">
                      <a:noFill/>
                      <a:miter lim="800000"/>
                      <a:headEnd/>
                      <a:tailEnd/>
                    </a:ln>
                  </pic:spPr>
                </pic:pic>
              </a:graphicData>
            </a:graphic>
          </wp:inline>
        </w:drawing>
      </w:r>
    </w:p>
    <w:p w:rsidR="006A168E" w:rsidRPr="006A168E" w:rsidRDefault="00616CBB" w:rsidP="006A168E">
      <w:pPr>
        <w:spacing w:line="240" w:lineRule="auto"/>
        <w:ind w:firstLineChars="200" w:firstLine="560"/>
        <w:rPr>
          <w:rFonts w:ascii="仿宋_GB2312" w:eastAsia="仿宋_GB2312"/>
          <w:sz w:val="28"/>
          <w:szCs w:val="28"/>
        </w:rPr>
      </w:pPr>
      <w:r>
        <w:rPr>
          <w:rFonts w:ascii="仿宋_GB2312" w:eastAsia="仿宋_GB2312"/>
          <w:sz w:val="28"/>
          <w:szCs w:val="28"/>
        </w:rPr>
        <w:pict>
          <v:group id="_x0000_s1225" alt="" style="position:absolute;left:0;text-align:left;margin-left:4in;margin-top:62.4pt;width:1in;height:23.4pt;z-index:251665408" coordorigin="161,234" coordsize="7740,468">
            <v:line id="_x0000_s1226" style="position:absolute" from="161,234" to="7901,234"/>
            <v:line id="_x0000_s1227" style="position:absolute" from="161,390" to="7901,390"/>
            <v:line id="_x0000_s1228" style="position:absolute" from="161,546" to="7901,546"/>
            <v:line id="_x0000_s1229" style="position:absolute" from="161,702" to="7901,702"/>
          </v:group>
        </w:pict>
      </w:r>
      <w:r>
        <w:rPr>
          <w:rFonts w:ascii="仿宋_GB2312" w:eastAsia="仿宋_GB2312"/>
          <w:sz w:val="28"/>
          <w:szCs w:val="28"/>
        </w:rPr>
        <w:pict>
          <v:group id="_x0000_s1220" alt="" style="position:absolute;left:0;text-align:left;margin-left:90pt;margin-top:54.6pt;width:1in;height:23.4pt;z-index:251664384" coordorigin="161,234" coordsize="7740,468">
            <v:line id="_x0000_s1221" style="position:absolute" from="161,234" to="7901,234"/>
            <v:line id="_x0000_s1222" style="position:absolute" from="161,390" to="7901,390"/>
            <v:line id="_x0000_s1223" style="position:absolute" from="161,546" to="7901,546"/>
            <v:line id="_x0000_s1224" style="position:absolute" from="161,702" to="7901,702"/>
          </v:group>
        </w:pict>
      </w:r>
      <w:r w:rsidR="006A168E" w:rsidRPr="006A168E">
        <w:rPr>
          <w:rFonts w:ascii="仿宋_GB2312" w:eastAsia="仿宋_GB2312"/>
          <w:noProof/>
          <w:sz w:val="28"/>
          <w:szCs w:val="28"/>
        </w:rPr>
        <w:drawing>
          <wp:inline distT="0" distB="0" distL="0" distR="0">
            <wp:extent cx="571500" cy="902804"/>
            <wp:effectExtent l="19050" t="0" r="0" b="0"/>
            <wp:docPr id="568" name="图片 568" descr="giraff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8" descr="giraffe"/>
                    <pic:cNvPicPr>
                      <a:picLocks noChangeAspect="1" noChangeArrowheads="1"/>
                    </pic:cNvPicPr>
                  </pic:nvPicPr>
                  <pic:blipFill>
                    <a:blip r:embed="rId11" cstate="print"/>
                    <a:srcRect/>
                    <a:stretch>
                      <a:fillRect/>
                    </a:stretch>
                  </pic:blipFill>
                  <pic:spPr bwMode="auto">
                    <a:xfrm>
                      <a:off x="0" y="0"/>
                      <a:ext cx="571500" cy="902804"/>
                    </a:xfrm>
                    <a:prstGeom prst="rect">
                      <a:avLst/>
                    </a:prstGeom>
                    <a:noFill/>
                    <a:ln w="9525">
                      <a:noFill/>
                      <a:miter lim="800000"/>
                      <a:headEnd/>
                      <a:tailEnd/>
                    </a:ln>
                  </pic:spPr>
                </pic:pic>
              </a:graphicData>
            </a:graphic>
          </wp:inline>
        </w:drawing>
      </w:r>
      <w:r w:rsidR="006A168E" w:rsidRPr="006A168E">
        <w:rPr>
          <w:rFonts w:ascii="仿宋_GB2312" w:eastAsia="仿宋_GB2312"/>
          <w:sz w:val="28"/>
          <w:szCs w:val="28"/>
        </w:rPr>
        <w:t xml:space="preserve">                    </w:t>
      </w:r>
      <w:r w:rsidR="006A168E" w:rsidRPr="006A168E">
        <w:rPr>
          <w:rFonts w:ascii="仿宋_GB2312" w:eastAsia="仿宋_GB2312"/>
          <w:noProof/>
          <w:sz w:val="28"/>
          <w:szCs w:val="28"/>
        </w:rPr>
        <w:drawing>
          <wp:inline distT="0" distB="0" distL="0" distR="0">
            <wp:extent cx="914400" cy="1085850"/>
            <wp:effectExtent l="19050" t="0" r="0" b="0"/>
            <wp:docPr id="569" name="图片 569" descr="QQ截图2013031314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9" descr="QQ截图20130313142813"/>
                    <pic:cNvPicPr>
                      <a:picLocks noChangeAspect="1" noChangeArrowheads="1"/>
                    </pic:cNvPicPr>
                  </pic:nvPicPr>
                  <pic:blipFill>
                    <a:blip r:embed="rId12" cstate="print"/>
                    <a:srcRect/>
                    <a:stretch>
                      <a:fillRect/>
                    </a:stretch>
                  </pic:blipFill>
                  <pic:spPr bwMode="auto">
                    <a:xfrm>
                      <a:off x="0" y="0"/>
                      <a:ext cx="914400" cy="1085850"/>
                    </a:xfrm>
                    <a:prstGeom prst="rect">
                      <a:avLst/>
                    </a:prstGeom>
                    <a:noFill/>
                    <a:ln w="9525">
                      <a:noFill/>
                      <a:miter lim="800000"/>
                      <a:headEnd/>
                      <a:tailEnd/>
                    </a:ln>
                  </pic:spPr>
                </pic:pic>
              </a:graphicData>
            </a:graphic>
          </wp:inline>
        </w:drawing>
      </w:r>
    </w:p>
    <w:p w:rsidR="006A168E" w:rsidRPr="006A168E" w:rsidRDefault="006A168E" w:rsidP="006A168E">
      <w:pPr>
        <w:spacing w:line="500" w:lineRule="exact"/>
        <w:ind w:firstLineChars="200" w:firstLine="560"/>
        <w:rPr>
          <w:rFonts w:ascii="仿宋_GB2312" w:eastAsia="仿宋_GB2312"/>
          <w:sz w:val="28"/>
          <w:szCs w:val="28"/>
        </w:rPr>
      </w:pPr>
      <w:r>
        <w:rPr>
          <w:rFonts w:ascii="仿宋_GB2312" w:eastAsia="仿宋_GB2312" w:hint="eastAsia"/>
          <w:sz w:val="28"/>
          <w:szCs w:val="28"/>
        </w:rPr>
        <w:lastRenderedPageBreak/>
        <w:t>2、</w:t>
      </w:r>
      <w:r w:rsidRPr="006A168E">
        <w:rPr>
          <w:rFonts w:ascii="仿宋_GB2312" w:eastAsia="仿宋_GB2312" w:hint="eastAsia"/>
          <w:sz w:val="28"/>
          <w:szCs w:val="28"/>
        </w:rPr>
        <w:t>单项选择</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   ) 1</w:t>
      </w:r>
      <w:r w:rsidRPr="006A168E">
        <w:rPr>
          <w:rFonts w:ascii="仿宋_GB2312" w:eastAsia="仿宋_GB2312" w:hint="eastAsia"/>
          <w:sz w:val="28"/>
          <w:szCs w:val="28"/>
        </w:rPr>
        <w:t>、</w:t>
      </w:r>
      <w:r w:rsidRPr="006A168E">
        <w:rPr>
          <w:rFonts w:ascii="仿宋_GB2312" w:eastAsia="仿宋_GB2312"/>
          <w:sz w:val="28"/>
          <w:szCs w:val="28"/>
        </w:rPr>
        <w:t>-Let</w:t>
      </w:r>
      <w:r w:rsidRPr="006A168E">
        <w:rPr>
          <w:rFonts w:ascii="仿宋_GB2312" w:eastAsia="仿宋_GB2312"/>
          <w:sz w:val="28"/>
          <w:szCs w:val="28"/>
        </w:rPr>
        <w:t>’</w:t>
      </w:r>
      <w:r w:rsidRPr="006A168E">
        <w:rPr>
          <w:rFonts w:ascii="仿宋_GB2312" w:eastAsia="仿宋_GB2312"/>
          <w:sz w:val="28"/>
          <w:szCs w:val="28"/>
        </w:rPr>
        <w:t>s go to the zoo!      -_________!</w:t>
      </w:r>
    </w:p>
    <w:p w:rsidR="006A168E" w:rsidRPr="006A168E" w:rsidRDefault="00616CBB" w:rsidP="006A168E">
      <w:pPr>
        <w:spacing w:line="500" w:lineRule="exact"/>
        <w:ind w:firstLineChars="200" w:firstLine="560"/>
        <w:rPr>
          <w:rFonts w:ascii="仿宋_GB2312" w:eastAsia="仿宋_GB2312"/>
          <w:sz w:val="28"/>
          <w:szCs w:val="28"/>
        </w:rPr>
      </w:pPr>
      <w:r>
        <w:rPr>
          <w:rFonts w:ascii="仿宋_GB2312" w:eastAsia="仿宋_GB2312"/>
          <w:sz w:val="28"/>
          <w:szCs w:val="28"/>
        </w:rPr>
        <w:pict>
          <v:shapetype id="_x0000_t202" coordsize="21600,21600" o:spt="202" path="m,l,21600r21600,l21600,xe">
            <v:stroke joinstyle="miter"/>
            <v:path gradientshapeok="t" o:connecttype="rect"/>
          </v:shapetype>
          <v:shape id="_x0000_s1230" type="#_x0000_t202" alt="" style="position:absolute;left:0;text-align:left;margin-left:378.75pt;margin-top:20.95pt;width:45pt;height:46.8pt;z-index:251666432">
            <v:textbox style="mso-next-textbox:#_x0000_s1230">
              <w:txbxContent>
                <w:p w:rsidR="00B23A3A" w:rsidRDefault="00B23A3A" w:rsidP="006A168E">
                  <w:r>
                    <w:rPr>
                      <w:noProof/>
                      <w:sz w:val="20"/>
                    </w:rPr>
                    <w:drawing>
                      <wp:inline distT="0" distB="0" distL="0" distR="0">
                        <wp:extent cx="495300" cy="428625"/>
                        <wp:effectExtent l="19050" t="0" r="0" b="0"/>
                        <wp:docPr id="571" name="图片 571" descr="monke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descr="monkey"/>
                                <pic:cNvPicPr>
                                  <a:picLocks noChangeAspect="1" noChangeArrowheads="1"/>
                                </pic:cNvPicPr>
                              </pic:nvPicPr>
                              <pic:blipFill>
                                <a:blip r:embed="rId13"/>
                                <a:srcRect/>
                                <a:stretch>
                                  <a:fillRect/>
                                </a:stretch>
                              </pic:blipFill>
                              <pic:spPr bwMode="auto">
                                <a:xfrm>
                                  <a:off x="0" y="0"/>
                                  <a:ext cx="495300" cy="428625"/>
                                </a:xfrm>
                                <a:prstGeom prst="rect">
                                  <a:avLst/>
                                </a:prstGeom>
                                <a:noFill/>
                                <a:ln w="9525">
                                  <a:noFill/>
                                  <a:miter lim="800000"/>
                                  <a:headEnd/>
                                  <a:tailEnd/>
                                </a:ln>
                              </pic:spPr>
                            </pic:pic>
                          </a:graphicData>
                        </a:graphic>
                      </wp:inline>
                    </w:drawing>
                  </w:r>
                </w:p>
              </w:txbxContent>
            </v:textbox>
          </v:shape>
        </w:pict>
      </w:r>
      <w:r w:rsidR="006A168E" w:rsidRPr="006A168E">
        <w:rPr>
          <w:rFonts w:ascii="仿宋_GB2312" w:eastAsia="仿宋_GB2312"/>
          <w:sz w:val="28"/>
          <w:szCs w:val="28"/>
        </w:rPr>
        <w:t>A. Great     B. No     C. Please, don</w:t>
      </w:r>
      <w:r w:rsidR="006A168E" w:rsidRPr="006A168E">
        <w:rPr>
          <w:rFonts w:ascii="仿宋_GB2312" w:eastAsia="仿宋_GB2312"/>
          <w:sz w:val="28"/>
          <w:szCs w:val="28"/>
        </w:rPr>
        <w:t>’</w:t>
      </w:r>
      <w:r w:rsidR="006A168E" w:rsidRPr="006A168E">
        <w:rPr>
          <w:rFonts w:ascii="仿宋_GB2312" w:eastAsia="仿宋_GB2312"/>
          <w:sz w:val="28"/>
          <w:szCs w:val="28"/>
        </w:rPr>
        <w:t>t</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   ) 2</w:t>
      </w:r>
      <w:r w:rsidRPr="006A168E">
        <w:rPr>
          <w:rFonts w:ascii="仿宋_GB2312" w:eastAsia="仿宋_GB2312" w:hint="eastAsia"/>
          <w:sz w:val="28"/>
          <w:szCs w:val="28"/>
        </w:rPr>
        <w:t>、</w:t>
      </w:r>
      <w:r w:rsidRPr="006A168E">
        <w:rPr>
          <w:rFonts w:ascii="仿宋_GB2312" w:eastAsia="仿宋_GB2312"/>
          <w:sz w:val="28"/>
          <w:szCs w:val="28"/>
        </w:rPr>
        <w:t>-What is it?        -It</w:t>
      </w:r>
      <w:r w:rsidRPr="006A168E">
        <w:rPr>
          <w:rFonts w:ascii="仿宋_GB2312" w:eastAsia="仿宋_GB2312"/>
          <w:sz w:val="28"/>
          <w:szCs w:val="28"/>
        </w:rPr>
        <w:t>’</w:t>
      </w:r>
      <w:r w:rsidRPr="006A168E">
        <w:rPr>
          <w:rFonts w:ascii="仿宋_GB2312" w:eastAsia="仿宋_GB2312"/>
          <w:sz w:val="28"/>
          <w:szCs w:val="28"/>
        </w:rPr>
        <w:t>s a _______.</w:t>
      </w:r>
    </w:p>
    <w:p w:rsidR="006A168E" w:rsidRPr="006A168E" w:rsidRDefault="00616CBB" w:rsidP="006A168E">
      <w:pPr>
        <w:spacing w:line="500" w:lineRule="exact"/>
        <w:ind w:firstLineChars="200" w:firstLine="560"/>
        <w:rPr>
          <w:rFonts w:ascii="仿宋_GB2312" w:eastAsia="仿宋_GB2312"/>
          <w:sz w:val="28"/>
          <w:szCs w:val="28"/>
          <w:lang w:val="nl-NL"/>
        </w:rPr>
      </w:pPr>
      <w:r>
        <w:rPr>
          <w:rFonts w:ascii="仿宋_GB2312" w:eastAsia="仿宋_GB2312"/>
          <w:sz w:val="28"/>
          <w:szCs w:val="28"/>
        </w:rPr>
        <w:pict>
          <v:shape id="_x0000_s1231" type="#_x0000_t202" alt="" style="position:absolute;left:0;text-align:left;margin-left:369.75pt;margin-top:22.7pt;width:54pt;height:46.8pt;z-index:251667456">
            <v:textbox>
              <w:txbxContent>
                <w:p w:rsidR="00B23A3A" w:rsidRDefault="00B23A3A" w:rsidP="006A168E">
                  <w:r>
                    <w:rPr>
                      <w:noProof/>
                      <w:sz w:val="20"/>
                    </w:rPr>
                    <w:drawing>
                      <wp:inline distT="0" distB="0" distL="0" distR="0">
                        <wp:extent cx="495300" cy="419100"/>
                        <wp:effectExtent l="19050" t="0" r="0" b="0"/>
                        <wp:docPr id="572" name="图片 572" descr="pan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descr="panda"/>
                                <pic:cNvPicPr>
                                  <a:picLocks noChangeAspect="1" noChangeArrowheads="1"/>
                                </pic:cNvPicPr>
                              </pic:nvPicPr>
                              <pic:blipFill>
                                <a:blip r:embed="rId10"/>
                                <a:srcRect/>
                                <a:stretch>
                                  <a:fillRect/>
                                </a:stretch>
                              </pic:blipFill>
                              <pic:spPr bwMode="auto">
                                <a:xfrm>
                                  <a:off x="0" y="0"/>
                                  <a:ext cx="495300" cy="419100"/>
                                </a:xfrm>
                                <a:prstGeom prst="rect">
                                  <a:avLst/>
                                </a:prstGeom>
                                <a:noFill/>
                                <a:ln w="9525">
                                  <a:noFill/>
                                  <a:miter lim="800000"/>
                                  <a:headEnd/>
                                  <a:tailEnd/>
                                </a:ln>
                              </pic:spPr>
                            </pic:pic>
                          </a:graphicData>
                        </a:graphic>
                      </wp:inline>
                    </w:drawing>
                  </w:r>
                </w:p>
              </w:txbxContent>
            </v:textbox>
          </v:shape>
        </w:pict>
      </w:r>
      <w:r w:rsidR="006A168E" w:rsidRPr="006A168E">
        <w:rPr>
          <w:rFonts w:ascii="仿宋_GB2312" w:eastAsia="仿宋_GB2312"/>
          <w:sz w:val="28"/>
          <w:szCs w:val="28"/>
          <w:lang w:val="nl-NL"/>
        </w:rPr>
        <w:t>A. deer      B. duck      C. monkey</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   ) 3</w:t>
      </w:r>
      <w:r w:rsidRPr="006A168E">
        <w:rPr>
          <w:rFonts w:ascii="仿宋_GB2312" w:eastAsia="仿宋_GB2312" w:hint="eastAsia"/>
          <w:sz w:val="28"/>
          <w:szCs w:val="28"/>
        </w:rPr>
        <w:t>、</w:t>
      </w:r>
      <w:r w:rsidRPr="006A168E">
        <w:rPr>
          <w:rFonts w:ascii="仿宋_GB2312" w:eastAsia="仿宋_GB2312"/>
          <w:sz w:val="28"/>
          <w:szCs w:val="28"/>
        </w:rPr>
        <w:t xml:space="preserve">-Do you like the _____?        -Yes! </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rPr>
        <w:t>A. cow     B. giraffe     C. panda</w:t>
      </w:r>
    </w:p>
    <w:p w:rsidR="006A168E" w:rsidRPr="006A168E" w:rsidRDefault="006A168E" w:rsidP="006A168E">
      <w:pPr>
        <w:spacing w:line="500" w:lineRule="exact"/>
        <w:ind w:firstLineChars="200" w:firstLine="560"/>
        <w:rPr>
          <w:rFonts w:ascii="仿宋_GB2312" w:eastAsia="仿宋_GB2312"/>
          <w:sz w:val="28"/>
          <w:szCs w:val="28"/>
        </w:rPr>
      </w:pPr>
      <w:r>
        <w:rPr>
          <w:rFonts w:ascii="仿宋_GB2312" w:eastAsia="仿宋_GB2312" w:hint="eastAsia"/>
          <w:sz w:val="28"/>
          <w:szCs w:val="28"/>
        </w:rPr>
        <w:t>3、</w:t>
      </w:r>
      <w:r w:rsidRPr="006A168E">
        <w:rPr>
          <w:rFonts w:ascii="仿宋_GB2312" w:eastAsia="仿宋_GB2312" w:hint="eastAsia"/>
          <w:sz w:val="28"/>
          <w:szCs w:val="28"/>
        </w:rPr>
        <w:t>学习反思</w:t>
      </w:r>
    </w:p>
    <w:p w:rsidR="006A168E" w:rsidRPr="006A168E" w:rsidRDefault="006A168E" w:rsidP="006A168E">
      <w:pPr>
        <w:spacing w:line="500" w:lineRule="exact"/>
        <w:ind w:firstLineChars="200" w:firstLine="560"/>
        <w:rPr>
          <w:rFonts w:ascii="仿宋_GB2312" w:eastAsia="仿宋_GB2312"/>
          <w:sz w:val="28"/>
          <w:szCs w:val="28"/>
          <w:u w:val="single"/>
        </w:rPr>
      </w:pPr>
      <w:r w:rsidRPr="006A168E">
        <w:rPr>
          <w:rFonts w:ascii="仿宋_GB2312" w:eastAsia="仿宋_GB2312" w:hint="eastAsia"/>
          <w:sz w:val="28"/>
          <w:szCs w:val="28"/>
        </w:rPr>
        <w:t>通过本节课的学习我最大的收获是</w:t>
      </w:r>
      <w:r w:rsidRPr="006A168E">
        <w:rPr>
          <w:rFonts w:ascii="仿宋_GB2312" w:eastAsia="仿宋_GB2312"/>
          <w:sz w:val="28"/>
          <w:szCs w:val="28"/>
        </w:rPr>
        <w:t>:</w:t>
      </w:r>
    </w:p>
    <w:p w:rsidR="006A168E" w:rsidRPr="006A168E" w:rsidRDefault="006A168E" w:rsidP="006A168E">
      <w:pPr>
        <w:spacing w:line="500" w:lineRule="exact"/>
        <w:ind w:firstLineChars="200" w:firstLine="560"/>
        <w:rPr>
          <w:rFonts w:ascii="仿宋_GB2312" w:eastAsia="仿宋_GB2312"/>
          <w:sz w:val="28"/>
          <w:szCs w:val="28"/>
          <w:u w:val="single"/>
        </w:rPr>
      </w:pPr>
      <w:r w:rsidRPr="006A168E">
        <w:rPr>
          <w:rFonts w:ascii="仿宋_GB2312" w:eastAsia="仿宋_GB2312"/>
          <w:sz w:val="28"/>
          <w:szCs w:val="28"/>
          <w:u w:val="single"/>
        </w:rPr>
        <w:t xml:space="preserve">                                                                                            </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sz w:val="28"/>
          <w:szCs w:val="28"/>
          <w:u w:val="single"/>
        </w:rPr>
        <w:t xml:space="preserve">                                                                                           </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感到自己有待加强的是</w:t>
      </w:r>
      <w:r w:rsidRPr="006A168E">
        <w:rPr>
          <w:rFonts w:ascii="仿宋_GB2312" w:eastAsia="仿宋_GB2312"/>
          <w:sz w:val="28"/>
          <w:szCs w:val="28"/>
        </w:rPr>
        <w:t>:</w:t>
      </w:r>
    </w:p>
    <w:p w:rsidR="006A168E" w:rsidRPr="006A168E" w:rsidRDefault="006A168E" w:rsidP="006A168E">
      <w:pPr>
        <w:spacing w:line="500" w:lineRule="exact"/>
        <w:ind w:firstLineChars="200" w:firstLine="560"/>
        <w:rPr>
          <w:rFonts w:ascii="仿宋_GB2312" w:eastAsia="仿宋_GB2312"/>
          <w:sz w:val="28"/>
          <w:szCs w:val="28"/>
          <w:u w:val="single"/>
        </w:rPr>
      </w:pPr>
      <w:r w:rsidRPr="006A168E">
        <w:rPr>
          <w:rFonts w:ascii="仿宋_GB2312" w:eastAsia="仿宋_GB2312"/>
          <w:sz w:val="28"/>
          <w:szCs w:val="28"/>
          <w:u w:val="single"/>
        </w:rPr>
        <w:t xml:space="preserve">                                                                                           </w:t>
      </w:r>
    </w:p>
    <w:p w:rsidR="006A168E" w:rsidRPr="006A168E" w:rsidRDefault="006A168E" w:rsidP="006A168E">
      <w:pPr>
        <w:spacing w:line="500" w:lineRule="exact"/>
        <w:ind w:firstLineChars="200" w:firstLine="560"/>
        <w:rPr>
          <w:rFonts w:ascii="仿宋_GB2312" w:eastAsia="仿宋_GB2312"/>
          <w:sz w:val="28"/>
          <w:szCs w:val="28"/>
          <w:u w:val="single"/>
        </w:rPr>
      </w:pPr>
      <w:r w:rsidRPr="006A168E">
        <w:rPr>
          <w:rFonts w:ascii="仿宋_GB2312" w:eastAsia="仿宋_GB2312"/>
          <w:sz w:val="28"/>
          <w:szCs w:val="28"/>
          <w:u w:val="single"/>
        </w:rPr>
        <w:t xml:space="preserve">                                                                                            </w:t>
      </w:r>
    </w:p>
    <w:p w:rsidR="006A168E" w:rsidRP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答案：</w:t>
      </w:r>
    </w:p>
    <w:p w:rsidR="006A168E" w:rsidRPr="006A168E" w:rsidRDefault="006A168E" w:rsidP="006A168E">
      <w:pPr>
        <w:spacing w:line="240" w:lineRule="auto"/>
        <w:ind w:firstLineChars="200" w:firstLine="560"/>
        <w:rPr>
          <w:rFonts w:ascii="仿宋_GB2312" w:eastAsia="仿宋_GB2312"/>
          <w:sz w:val="28"/>
          <w:szCs w:val="28"/>
        </w:rPr>
      </w:pPr>
      <w:r w:rsidRPr="006A168E">
        <w:rPr>
          <w:rFonts w:ascii="仿宋_GB2312" w:eastAsia="仿宋_GB2312"/>
          <w:noProof/>
          <w:sz w:val="28"/>
          <w:szCs w:val="28"/>
        </w:rPr>
        <w:drawing>
          <wp:inline distT="0" distB="0" distL="0" distR="0">
            <wp:extent cx="1143000" cy="304800"/>
            <wp:effectExtent l="19050" t="0" r="0" b="0"/>
            <wp:docPr id="570" name="图片 570"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0"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6A168E" w:rsidRDefault="006A168E" w:rsidP="006A168E">
      <w:pPr>
        <w:spacing w:line="500" w:lineRule="exact"/>
        <w:ind w:firstLineChars="200" w:firstLine="560"/>
        <w:rPr>
          <w:rFonts w:ascii="仿宋_GB2312" w:eastAsia="仿宋_GB2312"/>
          <w:sz w:val="28"/>
          <w:szCs w:val="28"/>
        </w:rPr>
      </w:pPr>
      <w:r w:rsidRPr="006A168E">
        <w:rPr>
          <w:rFonts w:ascii="仿宋_GB2312" w:eastAsia="仿宋_GB2312" w:hint="eastAsia"/>
          <w:sz w:val="28"/>
          <w:szCs w:val="28"/>
        </w:rPr>
        <w:t>1、根据图片写出下列单词</w:t>
      </w:r>
      <w:r>
        <w:rPr>
          <w:rFonts w:ascii="仿宋_GB2312" w:eastAsia="仿宋_GB2312" w:hint="eastAsia"/>
          <w:sz w:val="28"/>
          <w:szCs w:val="28"/>
        </w:rPr>
        <w:t xml:space="preserve">  </w:t>
      </w:r>
      <w:r>
        <w:rPr>
          <w:rFonts w:ascii="仿宋_GB2312" w:eastAsia="仿宋_GB2312"/>
          <w:sz w:val="28"/>
          <w:szCs w:val="28"/>
        </w:rPr>
        <w:t xml:space="preserve">bear    </w:t>
      </w:r>
      <w:r w:rsidRPr="006A168E">
        <w:rPr>
          <w:rFonts w:ascii="仿宋_GB2312" w:eastAsia="仿宋_GB2312"/>
          <w:sz w:val="28"/>
          <w:szCs w:val="28"/>
        </w:rPr>
        <w:t xml:space="preserve"> panda</w:t>
      </w:r>
      <w:r>
        <w:rPr>
          <w:rFonts w:ascii="仿宋_GB2312" w:eastAsia="仿宋_GB2312" w:hint="eastAsia"/>
          <w:sz w:val="28"/>
          <w:szCs w:val="28"/>
        </w:rPr>
        <w:t xml:space="preserve">    </w:t>
      </w:r>
      <w:r>
        <w:rPr>
          <w:rFonts w:ascii="仿宋_GB2312" w:eastAsia="仿宋_GB2312"/>
          <w:sz w:val="28"/>
          <w:szCs w:val="28"/>
        </w:rPr>
        <w:t xml:space="preserve">giraffe  </w:t>
      </w:r>
      <w:r w:rsidRPr="006A168E">
        <w:rPr>
          <w:rFonts w:ascii="仿宋_GB2312" w:eastAsia="仿宋_GB2312"/>
          <w:sz w:val="28"/>
          <w:szCs w:val="28"/>
        </w:rPr>
        <w:t xml:space="preserve">  cat</w:t>
      </w:r>
    </w:p>
    <w:p w:rsidR="006A168E" w:rsidRPr="006A168E" w:rsidRDefault="006A168E" w:rsidP="006A168E">
      <w:pPr>
        <w:spacing w:line="500" w:lineRule="exact"/>
        <w:ind w:firstLineChars="200" w:firstLine="560"/>
        <w:rPr>
          <w:rFonts w:ascii="仿宋_GB2312" w:eastAsia="仿宋_GB2312"/>
          <w:sz w:val="28"/>
          <w:szCs w:val="28"/>
        </w:rPr>
      </w:pPr>
      <w:r>
        <w:rPr>
          <w:rFonts w:ascii="仿宋_GB2312" w:eastAsia="仿宋_GB2312" w:hint="eastAsia"/>
          <w:sz w:val="28"/>
          <w:szCs w:val="28"/>
        </w:rPr>
        <w:t>2、</w:t>
      </w:r>
      <w:r w:rsidRPr="006A168E">
        <w:rPr>
          <w:rFonts w:ascii="仿宋_GB2312" w:eastAsia="仿宋_GB2312" w:hint="eastAsia"/>
          <w:sz w:val="28"/>
          <w:szCs w:val="28"/>
        </w:rPr>
        <w:t>单项选择</w:t>
      </w:r>
      <w:r>
        <w:rPr>
          <w:rFonts w:ascii="仿宋_GB2312" w:eastAsia="仿宋_GB2312" w:hint="eastAsia"/>
          <w:sz w:val="28"/>
          <w:szCs w:val="28"/>
        </w:rPr>
        <w:t xml:space="preserve"> </w:t>
      </w:r>
      <w:r w:rsidRPr="006A168E">
        <w:rPr>
          <w:rFonts w:ascii="仿宋_GB2312" w:eastAsia="仿宋_GB2312"/>
          <w:sz w:val="28"/>
          <w:szCs w:val="28"/>
        </w:rPr>
        <w:t>1. A  2. C  3. C</w:t>
      </w:r>
    </w:p>
    <w:p w:rsidR="006A168E" w:rsidRDefault="006A168E" w:rsidP="006A168E">
      <w:pPr>
        <w:spacing w:line="500" w:lineRule="exact"/>
        <w:ind w:firstLineChars="200" w:firstLine="560"/>
        <w:rPr>
          <w:rFonts w:ascii="仿宋_GB2312" w:eastAsia="仿宋_GB2312"/>
          <w:sz w:val="28"/>
          <w:szCs w:val="28"/>
        </w:rPr>
      </w:pPr>
    </w:p>
    <w:p w:rsidR="0028287B" w:rsidRDefault="0028287B" w:rsidP="006A168E">
      <w:pPr>
        <w:spacing w:line="500" w:lineRule="exact"/>
        <w:ind w:firstLineChars="200" w:firstLine="560"/>
        <w:rPr>
          <w:rFonts w:ascii="仿宋_GB2312" w:eastAsia="仿宋_GB2312"/>
          <w:sz w:val="28"/>
          <w:szCs w:val="28"/>
        </w:rPr>
      </w:pPr>
    </w:p>
    <w:p w:rsidR="0028287B" w:rsidRPr="0028287B" w:rsidRDefault="0028287B" w:rsidP="0028287B">
      <w:pPr>
        <w:spacing w:line="240" w:lineRule="auto"/>
        <w:jc w:val="center"/>
        <w:rPr>
          <w:rFonts w:ascii="方正小标宋简体" w:eastAsia="方正小标宋简体"/>
          <w:sz w:val="32"/>
          <w:szCs w:val="32"/>
        </w:rPr>
      </w:pPr>
      <w:r w:rsidRPr="0028287B">
        <w:rPr>
          <w:rFonts w:ascii="方正小标宋简体" w:eastAsia="方正小标宋简体" w:hint="eastAsia"/>
          <w:sz w:val="32"/>
          <w:szCs w:val="32"/>
        </w:rPr>
        <w:t>Period One同步练习</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一、</w:t>
      </w:r>
      <w:r w:rsidRPr="0028287B">
        <w:rPr>
          <w:rFonts w:ascii="仿宋_GB2312" w:eastAsia="仿宋_GB2312" w:hint="eastAsia"/>
          <w:sz w:val="28"/>
          <w:szCs w:val="28"/>
        </w:rPr>
        <w:t>根据提示选出这是什么动物。</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rabbit, panda</w:t>
      </w:r>
      <w:r w:rsidRPr="0028287B">
        <w:rPr>
          <w:rFonts w:ascii="仿宋_GB2312" w:eastAsia="仿宋_GB2312"/>
          <w:sz w:val="28"/>
          <w:szCs w:val="28"/>
        </w:rPr>
        <w:t>, elephant, monkey,</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 xml:space="preserve">1. This animal has a long </w:t>
      </w:r>
      <w:r w:rsidRPr="0028287B">
        <w:rPr>
          <w:rFonts w:ascii="仿宋_GB2312" w:eastAsia="仿宋_GB2312" w:hint="eastAsia"/>
          <w:sz w:val="28"/>
          <w:szCs w:val="28"/>
        </w:rPr>
        <w:t>nose</w:t>
      </w:r>
      <w:r w:rsidRPr="0028287B">
        <w:rPr>
          <w:rFonts w:ascii="仿宋_GB2312" w:eastAsia="仿宋_GB2312"/>
          <w:sz w:val="28"/>
          <w:szCs w:val="28"/>
        </w:rPr>
        <w:t xml:space="preserve"> and </w:t>
      </w:r>
      <w:r w:rsidRPr="0028287B">
        <w:rPr>
          <w:rFonts w:ascii="仿宋_GB2312" w:eastAsia="仿宋_GB2312" w:hint="eastAsia"/>
          <w:sz w:val="28"/>
          <w:szCs w:val="28"/>
        </w:rPr>
        <w:t>big</w:t>
      </w:r>
      <w:r w:rsidRPr="0028287B">
        <w:rPr>
          <w:rFonts w:ascii="仿宋_GB2312" w:eastAsia="仿宋_GB2312"/>
          <w:sz w:val="28"/>
          <w:szCs w:val="28"/>
        </w:rPr>
        <w:t xml:space="preserve"> ears. What is it?</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_______________________</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 xml:space="preserve">2. This animal has long </w:t>
      </w:r>
      <w:r w:rsidRPr="0028287B">
        <w:rPr>
          <w:rFonts w:ascii="仿宋_GB2312" w:eastAsia="仿宋_GB2312" w:hint="eastAsia"/>
          <w:sz w:val="28"/>
          <w:szCs w:val="28"/>
        </w:rPr>
        <w:t>tail</w:t>
      </w:r>
      <w:r w:rsidRPr="0028287B">
        <w:rPr>
          <w:rFonts w:ascii="仿宋_GB2312" w:eastAsia="仿宋_GB2312"/>
          <w:sz w:val="28"/>
          <w:szCs w:val="28"/>
        </w:rPr>
        <w:t>. What is it?</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lastRenderedPageBreak/>
        <w:t>_______________________</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3. This animal has</w:t>
      </w:r>
      <w:r w:rsidRPr="0028287B">
        <w:rPr>
          <w:rFonts w:ascii="仿宋_GB2312" w:eastAsia="仿宋_GB2312" w:hint="eastAsia"/>
          <w:sz w:val="28"/>
          <w:szCs w:val="28"/>
        </w:rPr>
        <w:t xml:space="preserve"> small eyes</w:t>
      </w:r>
      <w:r w:rsidRPr="0028287B">
        <w:rPr>
          <w:rFonts w:ascii="仿宋_GB2312" w:eastAsia="仿宋_GB2312"/>
          <w:sz w:val="28"/>
          <w:szCs w:val="28"/>
        </w:rPr>
        <w:t>. What is it?</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_______________________</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 xml:space="preserve">4. This animal has </w:t>
      </w:r>
      <w:r w:rsidRPr="0028287B">
        <w:rPr>
          <w:rFonts w:ascii="仿宋_GB2312" w:eastAsia="仿宋_GB2312" w:hint="eastAsia"/>
          <w:sz w:val="28"/>
          <w:szCs w:val="28"/>
        </w:rPr>
        <w:t>red eyes</w:t>
      </w:r>
      <w:r w:rsidRPr="0028287B">
        <w:rPr>
          <w:rFonts w:ascii="仿宋_GB2312" w:eastAsia="仿宋_GB2312"/>
          <w:sz w:val="28"/>
          <w:szCs w:val="28"/>
        </w:rPr>
        <w:t xml:space="preserve"> and four </w:t>
      </w:r>
      <w:r w:rsidRPr="0028287B">
        <w:rPr>
          <w:rFonts w:ascii="仿宋_GB2312" w:eastAsia="仿宋_GB2312" w:hint="eastAsia"/>
          <w:sz w:val="28"/>
          <w:szCs w:val="28"/>
        </w:rPr>
        <w:t>short</w:t>
      </w:r>
      <w:r w:rsidRPr="0028287B">
        <w:rPr>
          <w:rFonts w:ascii="仿宋_GB2312" w:eastAsia="仿宋_GB2312"/>
          <w:sz w:val="28"/>
          <w:szCs w:val="28"/>
        </w:rPr>
        <w:t xml:space="preserve"> legs. What is it?</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_______________________</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二、</w:t>
      </w:r>
      <w:r w:rsidRPr="0028287B">
        <w:rPr>
          <w:rFonts w:ascii="仿宋_GB2312" w:eastAsia="仿宋_GB2312" w:hint="eastAsia"/>
          <w:sz w:val="28"/>
          <w:szCs w:val="28"/>
        </w:rPr>
        <w:t>圈出每组中不同种类的单词。</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 xml:space="preserve">1. A. pig  </w:t>
      </w:r>
      <w:r>
        <w:rPr>
          <w:rFonts w:ascii="仿宋_GB2312" w:eastAsia="仿宋_GB2312" w:hint="eastAsia"/>
          <w:sz w:val="28"/>
          <w:szCs w:val="28"/>
        </w:rPr>
        <w:t xml:space="preserve"> </w:t>
      </w:r>
      <w:r w:rsidRPr="0028287B">
        <w:rPr>
          <w:rFonts w:ascii="仿宋_GB2312" w:eastAsia="仿宋_GB2312" w:hint="eastAsia"/>
          <w:sz w:val="28"/>
          <w:szCs w:val="28"/>
        </w:rPr>
        <w:t xml:space="preserve"> B. elephant   C. bear        D. short</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2. A. thin   B. tall       C. father      D. fat</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 xml:space="preserve">3. A. green  B. good     </w:t>
      </w:r>
      <w:r>
        <w:rPr>
          <w:rFonts w:ascii="仿宋_GB2312" w:eastAsia="仿宋_GB2312" w:hint="eastAsia"/>
          <w:sz w:val="28"/>
          <w:szCs w:val="28"/>
        </w:rPr>
        <w:t xml:space="preserve"> </w:t>
      </w:r>
      <w:r w:rsidRPr="0028287B">
        <w:rPr>
          <w:rFonts w:ascii="仿宋_GB2312" w:eastAsia="仿宋_GB2312" w:hint="eastAsia"/>
          <w:sz w:val="28"/>
          <w:szCs w:val="28"/>
        </w:rPr>
        <w:t xml:space="preserve"> C. red         D. blue</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 xml:space="preserve">4. A. leg    B. tail      </w:t>
      </w:r>
      <w:r>
        <w:rPr>
          <w:rFonts w:ascii="仿宋_GB2312" w:eastAsia="仿宋_GB2312" w:hint="eastAsia"/>
          <w:sz w:val="28"/>
          <w:szCs w:val="28"/>
        </w:rPr>
        <w:t xml:space="preserve"> </w:t>
      </w:r>
      <w:r w:rsidRPr="0028287B">
        <w:rPr>
          <w:rFonts w:ascii="仿宋_GB2312" w:eastAsia="仿宋_GB2312" w:hint="eastAsia"/>
          <w:sz w:val="28"/>
          <w:szCs w:val="28"/>
        </w:rPr>
        <w:t xml:space="preserve">C. mouth     </w:t>
      </w:r>
      <w:r>
        <w:rPr>
          <w:rFonts w:ascii="仿宋_GB2312" w:eastAsia="仿宋_GB2312" w:hint="eastAsia"/>
          <w:sz w:val="28"/>
          <w:szCs w:val="28"/>
        </w:rPr>
        <w:t xml:space="preserve"> </w:t>
      </w:r>
      <w:r w:rsidRPr="0028287B">
        <w:rPr>
          <w:rFonts w:ascii="仿宋_GB2312" w:eastAsia="仿宋_GB2312" w:hint="eastAsia"/>
          <w:sz w:val="28"/>
          <w:szCs w:val="28"/>
        </w:rPr>
        <w:t xml:space="preserve"> D. dog</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 xml:space="preserve">5. A. bear   B. cat       </w:t>
      </w:r>
      <w:r>
        <w:rPr>
          <w:rFonts w:ascii="仿宋_GB2312" w:eastAsia="仿宋_GB2312" w:hint="eastAsia"/>
          <w:sz w:val="28"/>
          <w:szCs w:val="28"/>
        </w:rPr>
        <w:t xml:space="preserve"> </w:t>
      </w:r>
      <w:r w:rsidRPr="0028287B">
        <w:rPr>
          <w:rFonts w:ascii="仿宋_GB2312" w:eastAsia="仿宋_GB2312" w:hint="eastAsia"/>
          <w:sz w:val="28"/>
          <w:szCs w:val="28"/>
        </w:rPr>
        <w:t>C.  panda      D. so</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三、</w:t>
      </w:r>
      <w:r w:rsidRPr="0028287B">
        <w:rPr>
          <w:rFonts w:ascii="仿宋_GB2312" w:eastAsia="仿宋_GB2312" w:hint="eastAsia"/>
          <w:sz w:val="28"/>
          <w:szCs w:val="28"/>
        </w:rPr>
        <w:t>根据要求画图画。</w:t>
      </w:r>
    </w:p>
    <w:p w:rsidR="00264916" w:rsidRDefault="0028287B" w:rsidP="0028287B">
      <w:pPr>
        <w:spacing w:line="500" w:lineRule="exact"/>
        <w:ind w:firstLineChars="200" w:firstLine="560"/>
        <w:rPr>
          <w:rFonts w:ascii="仿宋_GB2312" w:eastAsia="仿宋_GB2312" w:hint="eastAsia"/>
          <w:sz w:val="28"/>
          <w:szCs w:val="28"/>
        </w:rPr>
      </w:pPr>
      <w:r w:rsidRPr="0028287B">
        <w:rPr>
          <w:rFonts w:ascii="仿宋_GB2312" w:eastAsia="仿宋_GB2312"/>
          <w:sz w:val="28"/>
          <w:szCs w:val="28"/>
        </w:rPr>
        <w:t xml:space="preserve">a. the red sun   b. white clouds   c. green grass    </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d</w:t>
      </w:r>
      <w:r w:rsidRPr="0028287B">
        <w:rPr>
          <w:rFonts w:ascii="仿宋_GB2312" w:eastAsia="仿宋_GB2312"/>
          <w:sz w:val="28"/>
          <w:szCs w:val="28"/>
        </w:rPr>
        <w:t>. blue sky</w:t>
      </w:r>
      <w:r w:rsidRPr="0028287B">
        <w:rPr>
          <w:rFonts w:ascii="仿宋_GB2312" w:eastAsia="仿宋_GB2312" w:hint="eastAsia"/>
          <w:sz w:val="28"/>
          <w:szCs w:val="28"/>
        </w:rPr>
        <w:t xml:space="preserve">   e. a tall tree</w:t>
      </w:r>
    </w:p>
    <w:tbl>
      <w:tblPr>
        <w:tblStyle w:val="a9"/>
        <w:tblpPr w:leftFromText="180" w:rightFromText="180" w:vertAnchor="text" w:horzAnchor="margin" w:tblpXSpec="right" w:tblpY="406"/>
        <w:tblW w:w="0" w:type="auto"/>
        <w:tblLook w:val="01E0"/>
      </w:tblPr>
      <w:tblGrid>
        <w:gridCol w:w="8225"/>
      </w:tblGrid>
      <w:tr w:rsidR="0028287B" w:rsidRPr="0028287B" w:rsidTr="00EC723E">
        <w:trPr>
          <w:trHeight w:val="1273"/>
        </w:trPr>
        <w:tc>
          <w:tcPr>
            <w:tcW w:w="8225" w:type="dxa"/>
          </w:tcPr>
          <w:p w:rsidR="0028287B" w:rsidRPr="0028287B" w:rsidRDefault="0028287B" w:rsidP="0028287B">
            <w:pPr>
              <w:spacing w:line="500" w:lineRule="exact"/>
              <w:ind w:firstLineChars="200" w:firstLine="560"/>
              <w:rPr>
                <w:rFonts w:ascii="仿宋_GB2312" w:eastAsia="仿宋_GB2312"/>
                <w:sz w:val="28"/>
                <w:szCs w:val="28"/>
              </w:rPr>
            </w:pPr>
          </w:p>
        </w:tc>
      </w:tr>
    </w:tbl>
    <w:p w:rsidR="0028287B" w:rsidRPr="0028287B" w:rsidRDefault="0028287B" w:rsidP="0028287B">
      <w:pPr>
        <w:spacing w:line="500" w:lineRule="exact"/>
        <w:ind w:firstLineChars="200" w:firstLine="560"/>
        <w:rPr>
          <w:rFonts w:ascii="仿宋_GB2312" w:eastAsia="仿宋_GB2312"/>
          <w:sz w:val="28"/>
          <w:szCs w:val="28"/>
        </w:rPr>
      </w:pPr>
    </w:p>
    <w:p w:rsidR="0028287B" w:rsidRDefault="0028287B" w:rsidP="0028287B">
      <w:pPr>
        <w:spacing w:line="500" w:lineRule="exact"/>
        <w:rPr>
          <w:rFonts w:ascii="仿宋_GB2312" w:eastAsia="仿宋_GB2312"/>
          <w:sz w:val="28"/>
          <w:szCs w:val="28"/>
        </w:rPr>
      </w:pPr>
    </w:p>
    <w:p w:rsidR="0028287B" w:rsidRDefault="0028287B" w:rsidP="0028287B">
      <w:pPr>
        <w:spacing w:line="500" w:lineRule="exact"/>
        <w:rPr>
          <w:rFonts w:ascii="仿宋_GB2312" w:eastAsia="仿宋_GB2312"/>
          <w:sz w:val="28"/>
          <w:szCs w:val="28"/>
        </w:rPr>
      </w:pPr>
    </w:p>
    <w:p w:rsidR="0028287B" w:rsidRDefault="0028287B" w:rsidP="0028287B">
      <w:pPr>
        <w:spacing w:line="500" w:lineRule="exact"/>
        <w:rPr>
          <w:rFonts w:ascii="仿宋_GB2312" w:eastAsia="仿宋_GB2312"/>
          <w:sz w:val="28"/>
          <w:szCs w:val="28"/>
        </w:rPr>
      </w:pPr>
    </w:p>
    <w:p w:rsidR="0028287B" w:rsidRDefault="0028287B" w:rsidP="0028287B">
      <w:pPr>
        <w:spacing w:line="500" w:lineRule="exact"/>
        <w:rPr>
          <w:rFonts w:ascii="仿宋_GB2312" w:eastAsia="仿宋_GB2312"/>
          <w:sz w:val="28"/>
          <w:szCs w:val="28"/>
        </w:rPr>
      </w:pP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答案：</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hint="eastAsia"/>
          <w:sz w:val="28"/>
          <w:szCs w:val="28"/>
        </w:rPr>
        <w:t>一、1. elephant  2. monkey  3. panda  4.rabbit</w:t>
      </w:r>
    </w:p>
    <w:p w:rsidR="0028287B" w:rsidRPr="0028287B" w:rsidRDefault="0028287B" w:rsidP="0028287B">
      <w:pPr>
        <w:spacing w:line="500" w:lineRule="exact"/>
        <w:ind w:firstLineChars="200" w:firstLine="560"/>
        <w:rPr>
          <w:rFonts w:ascii="仿宋_GB2312" w:eastAsia="仿宋_GB2312"/>
          <w:sz w:val="28"/>
          <w:szCs w:val="28"/>
        </w:rPr>
      </w:pPr>
      <w:r w:rsidRPr="0028287B">
        <w:rPr>
          <w:rFonts w:ascii="仿宋_GB2312" w:eastAsia="仿宋_GB2312"/>
          <w:sz w:val="28"/>
          <w:szCs w:val="28"/>
        </w:rPr>
        <w:t>二、</w:t>
      </w:r>
      <w:r w:rsidRPr="0028287B">
        <w:rPr>
          <w:rFonts w:ascii="仿宋_GB2312" w:eastAsia="仿宋_GB2312" w:hint="eastAsia"/>
          <w:sz w:val="28"/>
          <w:szCs w:val="28"/>
        </w:rPr>
        <w:t>1. D  2. C  3. B  4. D  5.D</w:t>
      </w:r>
    </w:p>
    <w:p w:rsidR="0028287B" w:rsidRPr="0028287B" w:rsidRDefault="0028287B" w:rsidP="0028287B">
      <w:pPr>
        <w:spacing w:line="240" w:lineRule="auto"/>
        <w:ind w:firstLineChars="200" w:firstLine="560"/>
        <w:rPr>
          <w:rFonts w:ascii="仿宋_GB2312" w:eastAsia="仿宋_GB2312"/>
          <w:sz w:val="28"/>
          <w:szCs w:val="28"/>
        </w:rPr>
      </w:pPr>
      <w:r w:rsidRPr="0028287B">
        <w:rPr>
          <w:rFonts w:ascii="仿宋_GB2312" w:eastAsia="仿宋_GB2312"/>
          <w:sz w:val="28"/>
          <w:szCs w:val="28"/>
        </w:rPr>
        <w:t>三、</w:t>
      </w:r>
      <w:r w:rsidRPr="0028287B">
        <w:rPr>
          <w:rFonts w:ascii="仿宋_GB2312" w:eastAsia="仿宋_GB2312" w:hint="eastAsia"/>
          <w:noProof/>
          <w:sz w:val="28"/>
          <w:szCs w:val="28"/>
        </w:rPr>
        <w:drawing>
          <wp:inline distT="0" distB="0" distL="0" distR="0">
            <wp:extent cx="3480247" cy="1133475"/>
            <wp:effectExtent l="19050" t="0" r="5903" b="0"/>
            <wp:docPr id="18" name="图片 728" descr="未命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descr="未命名"/>
                    <pic:cNvPicPr>
                      <a:picLocks noChangeAspect="1" noChangeArrowheads="1"/>
                    </pic:cNvPicPr>
                  </pic:nvPicPr>
                  <pic:blipFill>
                    <a:blip r:embed="rId14" cstate="print"/>
                    <a:srcRect/>
                    <a:stretch>
                      <a:fillRect/>
                    </a:stretch>
                  </pic:blipFill>
                  <pic:spPr bwMode="auto">
                    <a:xfrm>
                      <a:off x="0" y="0"/>
                      <a:ext cx="3480247" cy="1133475"/>
                    </a:xfrm>
                    <a:prstGeom prst="rect">
                      <a:avLst/>
                    </a:prstGeom>
                    <a:noFill/>
                    <a:ln w="9525">
                      <a:noFill/>
                      <a:miter lim="800000"/>
                      <a:headEnd/>
                      <a:tailEnd/>
                    </a:ln>
                  </pic:spPr>
                </pic:pic>
              </a:graphicData>
            </a:graphic>
          </wp:inline>
        </w:drawing>
      </w:r>
    </w:p>
    <w:p w:rsidR="0028287B" w:rsidRPr="0028287B" w:rsidRDefault="0028287B" w:rsidP="0028287B">
      <w:pPr>
        <w:spacing w:line="240" w:lineRule="auto"/>
        <w:ind w:firstLineChars="200" w:firstLine="560"/>
        <w:rPr>
          <w:rFonts w:ascii="仿宋_GB2312" w:eastAsia="仿宋_GB2312"/>
          <w:sz w:val="28"/>
          <w:szCs w:val="28"/>
        </w:rPr>
      </w:pPr>
    </w:p>
    <w:p w:rsidR="002D4537" w:rsidRPr="002D4537" w:rsidRDefault="002D4537" w:rsidP="002D4537">
      <w:pPr>
        <w:spacing w:line="240" w:lineRule="auto"/>
        <w:jc w:val="center"/>
        <w:rPr>
          <w:rFonts w:ascii="方正小标宋简体" w:eastAsia="方正小标宋简体" w:hint="eastAsia"/>
          <w:sz w:val="44"/>
          <w:szCs w:val="44"/>
        </w:rPr>
      </w:pPr>
      <w:r w:rsidRPr="002D4537">
        <w:rPr>
          <w:rFonts w:ascii="方正小标宋简体" w:eastAsia="方正小标宋简体" w:hint="eastAsia"/>
          <w:sz w:val="44"/>
          <w:szCs w:val="44"/>
        </w:rPr>
        <w:lastRenderedPageBreak/>
        <w:t xml:space="preserve">Unit 3 At the zoo </w:t>
      </w:r>
    </w:p>
    <w:p w:rsidR="002D4537" w:rsidRPr="002D4537" w:rsidRDefault="002D4537" w:rsidP="002D4537">
      <w:pPr>
        <w:spacing w:line="240" w:lineRule="auto"/>
        <w:jc w:val="center"/>
        <w:rPr>
          <w:rFonts w:ascii="方正小标宋简体" w:eastAsia="方正小标宋简体" w:hint="eastAsia"/>
          <w:sz w:val="32"/>
          <w:szCs w:val="32"/>
        </w:rPr>
      </w:pPr>
      <w:r w:rsidRPr="002D4537">
        <w:rPr>
          <w:rFonts w:ascii="方正小标宋简体" w:eastAsia="方正小标宋简体" w:hint="eastAsia"/>
          <w:sz w:val="32"/>
          <w:szCs w:val="32"/>
        </w:rPr>
        <w:t>Period Two教案</w:t>
      </w:r>
    </w:p>
    <w:p w:rsidR="002D4537" w:rsidRPr="002D4537" w:rsidRDefault="002D4537" w:rsidP="002D4537">
      <w:pPr>
        <w:spacing w:line="500" w:lineRule="exact"/>
        <w:rPr>
          <w:rFonts w:ascii="仿宋_GB2312" w:eastAsia="仿宋_GB2312"/>
          <w:b/>
          <w:sz w:val="28"/>
          <w:szCs w:val="28"/>
        </w:rPr>
      </w:pPr>
      <w:r w:rsidRPr="002D4537">
        <w:rPr>
          <w:rFonts w:ascii="仿宋_GB2312" w:eastAsia="仿宋_GB2312"/>
          <w:b/>
          <w:sz w:val="28"/>
          <w:szCs w:val="28"/>
        </w:rPr>
        <w:t>Teaching aims</w:t>
      </w:r>
      <w:r w:rsidRPr="002D4537">
        <w:rPr>
          <w:rFonts w:ascii="仿宋_GB2312" w:eastAsia="仿宋_GB2312" w:hint="eastAsia"/>
          <w:b/>
          <w:sz w:val="28"/>
          <w:szCs w:val="28"/>
        </w:rPr>
        <w:t>（教学目标）</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1 </w:t>
      </w:r>
      <w:r w:rsidRPr="002D4537">
        <w:rPr>
          <w:rFonts w:ascii="仿宋_GB2312" w:eastAsia="仿宋_GB2312" w:hint="eastAsia"/>
          <w:sz w:val="28"/>
          <w:szCs w:val="28"/>
        </w:rPr>
        <w:t>学生能够听说，认读图片中所学的形容词。</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2 </w:t>
      </w:r>
      <w:r w:rsidRPr="002D4537">
        <w:rPr>
          <w:rFonts w:ascii="仿宋_GB2312" w:eastAsia="仿宋_GB2312" w:hint="eastAsia"/>
          <w:sz w:val="28"/>
          <w:szCs w:val="28"/>
        </w:rPr>
        <w:t>强化听说、认读技能的培养，并复习句型</w:t>
      </w:r>
      <w:r w:rsidRPr="002D4537">
        <w:rPr>
          <w:rFonts w:ascii="仿宋_GB2312" w:eastAsia="仿宋_GB2312"/>
          <w:sz w:val="28"/>
          <w:szCs w:val="28"/>
        </w:rPr>
        <w:t>Look at that</w:t>
      </w:r>
      <w:r w:rsidRPr="002D4537">
        <w:rPr>
          <w:rFonts w:ascii="仿宋_GB2312" w:eastAsia="仿宋_GB2312"/>
          <w:sz w:val="28"/>
          <w:szCs w:val="28"/>
          <w:u w:val="single"/>
        </w:rPr>
        <w:t xml:space="preserve">         </w:t>
      </w:r>
      <w:r w:rsidRPr="002D4537">
        <w:rPr>
          <w:rFonts w:ascii="仿宋_GB2312" w:eastAsia="仿宋_GB2312"/>
          <w:sz w:val="28"/>
          <w:szCs w:val="28"/>
        </w:rPr>
        <w:t>. It</w:t>
      </w:r>
      <w:r w:rsidRPr="002D4537">
        <w:rPr>
          <w:rFonts w:ascii="仿宋_GB2312" w:eastAsia="仿宋_GB2312"/>
          <w:sz w:val="28"/>
          <w:szCs w:val="28"/>
        </w:rPr>
        <w:t>’</w:t>
      </w:r>
      <w:r w:rsidRPr="002D4537">
        <w:rPr>
          <w:rFonts w:ascii="仿宋_GB2312" w:eastAsia="仿宋_GB2312"/>
          <w:sz w:val="28"/>
          <w:szCs w:val="28"/>
        </w:rPr>
        <w:t xml:space="preserve">s so </w:t>
      </w:r>
      <w:r w:rsidRPr="002D4537">
        <w:rPr>
          <w:rFonts w:ascii="仿宋_GB2312" w:eastAsia="仿宋_GB2312"/>
          <w:sz w:val="28"/>
          <w:szCs w:val="28"/>
          <w:u w:val="single"/>
        </w:rPr>
        <w:t xml:space="preserve">            </w:t>
      </w:r>
      <w:r w:rsidRPr="002D4537">
        <w:rPr>
          <w:rFonts w:ascii="仿宋_GB2312" w:eastAsia="仿宋_GB2312"/>
          <w:sz w:val="28"/>
          <w:szCs w:val="28"/>
        </w:rPr>
        <w:t>.</w:t>
      </w:r>
      <w:r w:rsidRPr="002D4537">
        <w:rPr>
          <w:rFonts w:ascii="仿宋_GB2312" w:eastAsia="仿宋_GB2312" w:hint="eastAsia"/>
          <w:sz w:val="28"/>
          <w:szCs w:val="28"/>
        </w:rPr>
        <w:t>。</w:t>
      </w:r>
    </w:p>
    <w:p w:rsidR="002D4537" w:rsidRPr="002D4537" w:rsidRDefault="002D4537" w:rsidP="002D4537">
      <w:pPr>
        <w:spacing w:line="500" w:lineRule="exact"/>
        <w:rPr>
          <w:rFonts w:ascii="仿宋_GB2312" w:eastAsia="仿宋_GB2312"/>
          <w:b/>
          <w:sz w:val="28"/>
          <w:szCs w:val="28"/>
        </w:rPr>
      </w:pPr>
      <w:r w:rsidRPr="002D4537">
        <w:rPr>
          <w:rFonts w:ascii="仿宋_GB2312" w:eastAsia="仿宋_GB2312"/>
          <w:b/>
          <w:sz w:val="28"/>
          <w:szCs w:val="28"/>
        </w:rPr>
        <w:t>Language points</w:t>
      </w:r>
      <w:r w:rsidRPr="002D4537">
        <w:rPr>
          <w:rFonts w:ascii="仿宋_GB2312" w:eastAsia="仿宋_GB2312" w:hint="eastAsia"/>
          <w:b/>
          <w:sz w:val="28"/>
          <w:szCs w:val="28"/>
        </w:rPr>
        <w:t>（语言点）</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要求掌握以下句式：</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Look at that giraffe.    Look at that </w:t>
      </w:r>
      <w:r w:rsidRPr="002D4537">
        <w:rPr>
          <w:rFonts w:ascii="仿宋_GB2312" w:eastAsia="仿宋_GB2312"/>
          <w:sz w:val="28"/>
          <w:szCs w:val="28"/>
          <w:u w:val="single"/>
        </w:rPr>
        <w:t xml:space="preserve">        </w:t>
      </w:r>
      <w:r w:rsidRPr="002D4537">
        <w:rPr>
          <w:rFonts w:ascii="仿宋_GB2312" w:eastAsia="仿宋_GB2312"/>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It</w:t>
      </w:r>
      <w:r w:rsidRPr="002D4537">
        <w:rPr>
          <w:rFonts w:ascii="仿宋_GB2312" w:eastAsia="仿宋_GB2312"/>
          <w:sz w:val="28"/>
          <w:szCs w:val="28"/>
        </w:rPr>
        <w:t>’</w:t>
      </w:r>
      <w:r w:rsidRPr="002D4537">
        <w:rPr>
          <w:rFonts w:ascii="仿宋_GB2312" w:eastAsia="仿宋_GB2312"/>
          <w:sz w:val="28"/>
          <w:szCs w:val="28"/>
        </w:rPr>
        <w:t>s so tall.            It</w:t>
      </w:r>
      <w:r w:rsidRPr="002D4537">
        <w:rPr>
          <w:rFonts w:ascii="仿宋_GB2312" w:eastAsia="仿宋_GB2312"/>
          <w:sz w:val="28"/>
          <w:szCs w:val="28"/>
        </w:rPr>
        <w:t>’</w:t>
      </w:r>
      <w:r w:rsidRPr="002D4537">
        <w:rPr>
          <w:rFonts w:ascii="仿宋_GB2312" w:eastAsia="仿宋_GB2312"/>
          <w:sz w:val="28"/>
          <w:szCs w:val="28"/>
        </w:rPr>
        <w:t xml:space="preserve">s so </w:t>
      </w:r>
      <w:r w:rsidRPr="002D4537">
        <w:rPr>
          <w:rFonts w:ascii="仿宋_GB2312" w:eastAsia="仿宋_GB2312"/>
          <w:sz w:val="28"/>
          <w:szCs w:val="28"/>
          <w:u w:val="single"/>
        </w:rPr>
        <w:t xml:space="preserve">            </w:t>
      </w:r>
      <w:r w:rsidRPr="002D4537">
        <w:rPr>
          <w:rFonts w:ascii="仿宋_GB2312" w:eastAsia="仿宋_GB2312"/>
          <w:sz w:val="28"/>
          <w:szCs w:val="28"/>
        </w:rPr>
        <w:t>.</w:t>
      </w:r>
    </w:p>
    <w:p w:rsidR="002D4537" w:rsidRPr="002D4537" w:rsidRDefault="002D4537" w:rsidP="002D4537">
      <w:pPr>
        <w:spacing w:line="500" w:lineRule="exact"/>
        <w:rPr>
          <w:rFonts w:ascii="仿宋_GB2312" w:eastAsia="仿宋_GB2312"/>
          <w:b/>
          <w:sz w:val="28"/>
          <w:szCs w:val="28"/>
        </w:rPr>
      </w:pPr>
      <w:r w:rsidRPr="002D4537">
        <w:rPr>
          <w:rFonts w:ascii="仿宋_GB2312" w:eastAsia="仿宋_GB2312"/>
          <w:b/>
          <w:sz w:val="28"/>
          <w:szCs w:val="28"/>
        </w:rPr>
        <w:t>Difficulties</w:t>
      </w:r>
      <w:r w:rsidRPr="002D4537">
        <w:rPr>
          <w:rFonts w:ascii="仿宋_GB2312" w:eastAsia="仿宋_GB2312" w:hint="eastAsia"/>
          <w:b/>
          <w:sz w:val="28"/>
          <w:szCs w:val="28"/>
        </w:rPr>
        <w:t>（难点）：</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在情景中运用</w:t>
      </w:r>
      <w:r w:rsidRPr="002D4537">
        <w:rPr>
          <w:rFonts w:ascii="仿宋_GB2312" w:eastAsia="仿宋_GB2312"/>
          <w:sz w:val="28"/>
          <w:szCs w:val="28"/>
        </w:rPr>
        <w:t>tall, short, fat, thin</w:t>
      </w:r>
      <w:r w:rsidRPr="002D4537">
        <w:rPr>
          <w:rFonts w:ascii="仿宋_GB2312" w:eastAsia="仿宋_GB2312" w:hint="eastAsia"/>
          <w:sz w:val="28"/>
          <w:szCs w:val="28"/>
        </w:rPr>
        <w:t>。</w:t>
      </w:r>
    </w:p>
    <w:p w:rsidR="002D4537" w:rsidRPr="002D4537" w:rsidRDefault="002D4537" w:rsidP="002D4537">
      <w:pPr>
        <w:spacing w:line="500" w:lineRule="exact"/>
        <w:rPr>
          <w:rFonts w:ascii="仿宋_GB2312" w:eastAsia="仿宋_GB2312"/>
          <w:b/>
          <w:sz w:val="28"/>
          <w:szCs w:val="28"/>
        </w:rPr>
      </w:pPr>
      <w:r w:rsidRPr="002D4537">
        <w:rPr>
          <w:rFonts w:ascii="仿宋_GB2312" w:eastAsia="仿宋_GB2312"/>
          <w:b/>
          <w:sz w:val="28"/>
          <w:szCs w:val="28"/>
        </w:rPr>
        <w:t>Teaching steps</w:t>
      </w:r>
      <w:r w:rsidRPr="002D4537">
        <w:rPr>
          <w:rFonts w:ascii="仿宋_GB2312" w:eastAsia="仿宋_GB2312" w:hint="eastAsia"/>
          <w:b/>
          <w:sz w:val="28"/>
          <w:szCs w:val="28"/>
        </w:rPr>
        <w:t>（教学步骤）</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1. Warm greetings to the students</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2. Revision</w:t>
      </w:r>
      <w:r w:rsidRPr="002D4537">
        <w:rPr>
          <w:rFonts w:ascii="仿宋_GB2312" w:eastAsia="仿宋_GB2312" w:hint="eastAsia"/>
          <w:sz w:val="28"/>
          <w:szCs w:val="28"/>
        </w:rPr>
        <w:t>（复习）</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出示动物图片，引导学生说出动物的特征，复习单词</w:t>
      </w:r>
      <w:r w:rsidRPr="002D4537">
        <w:rPr>
          <w:rFonts w:ascii="仿宋_GB2312" w:eastAsia="仿宋_GB2312"/>
          <w:sz w:val="28"/>
          <w:szCs w:val="28"/>
        </w:rPr>
        <w:t>fat, tall,</w:t>
      </w:r>
      <w:r w:rsidRPr="002D4537">
        <w:rPr>
          <w:rFonts w:ascii="仿宋_GB2312" w:eastAsia="仿宋_GB2312" w:hint="eastAsia"/>
          <w:sz w:val="28"/>
          <w:szCs w:val="28"/>
        </w:rPr>
        <w:t>和</w:t>
      </w:r>
      <w:r w:rsidRPr="002D4537">
        <w:rPr>
          <w:rFonts w:ascii="仿宋_GB2312" w:eastAsia="仿宋_GB2312"/>
          <w:sz w:val="28"/>
          <w:szCs w:val="28"/>
        </w:rPr>
        <w:t>short</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并引出生词</w:t>
      </w:r>
      <w:r w:rsidRPr="002D4537">
        <w:rPr>
          <w:rFonts w:ascii="仿宋_GB2312" w:eastAsia="仿宋_GB2312"/>
          <w:sz w:val="28"/>
          <w:szCs w:val="28"/>
        </w:rPr>
        <w:t>thin</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3. Act and guess</w:t>
      </w:r>
      <w:r w:rsidRPr="002D4537">
        <w:rPr>
          <w:rFonts w:ascii="仿宋_GB2312" w:eastAsia="仿宋_GB2312" w:hint="eastAsia"/>
          <w:sz w:val="28"/>
          <w:szCs w:val="28"/>
        </w:rPr>
        <w:t>（游戏）</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教师请一名学生上台，悄悄对他说单词</w:t>
      </w:r>
      <w:r w:rsidRPr="002D4537">
        <w:rPr>
          <w:rFonts w:ascii="仿宋_GB2312" w:eastAsia="仿宋_GB2312"/>
          <w:sz w:val="28"/>
          <w:szCs w:val="28"/>
        </w:rPr>
        <w:t>fat, tall, short</w:t>
      </w:r>
      <w:r w:rsidRPr="002D4537">
        <w:rPr>
          <w:rFonts w:ascii="仿宋_GB2312" w:eastAsia="仿宋_GB2312" w:hint="eastAsia"/>
          <w:sz w:val="28"/>
          <w:szCs w:val="28"/>
        </w:rPr>
        <w:t>或</w:t>
      </w:r>
      <w:r w:rsidRPr="002D4537">
        <w:rPr>
          <w:rFonts w:ascii="仿宋_GB2312" w:eastAsia="仿宋_GB2312"/>
          <w:sz w:val="28"/>
          <w:szCs w:val="28"/>
        </w:rPr>
        <w:t>thin</w:t>
      </w:r>
      <w:r w:rsidRPr="002D4537">
        <w:rPr>
          <w:rFonts w:ascii="仿宋_GB2312" w:eastAsia="仿宋_GB2312" w:hint="eastAsia"/>
          <w:sz w:val="28"/>
          <w:szCs w:val="28"/>
        </w:rPr>
        <w:t>，该学生做动作，其他学生猜。</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4. Let</w:t>
      </w:r>
      <w:r w:rsidRPr="002D4537">
        <w:rPr>
          <w:rFonts w:ascii="仿宋_GB2312" w:eastAsia="仿宋_GB2312"/>
          <w:sz w:val="28"/>
          <w:szCs w:val="28"/>
        </w:rPr>
        <w:t>’</w:t>
      </w:r>
      <w:r w:rsidRPr="002D4537">
        <w:rPr>
          <w:rFonts w:ascii="仿宋_GB2312" w:eastAsia="仿宋_GB2312"/>
          <w:sz w:val="28"/>
          <w:szCs w:val="28"/>
        </w:rPr>
        <w:t>s learn</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大屏幕出示图片，继续学习句型</w:t>
      </w:r>
      <w:r w:rsidRPr="002D4537">
        <w:rPr>
          <w:rFonts w:ascii="仿宋_GB2312" w:eastAsia="仿宋_GB2312"/>
          <w:sz w:val="28"/>
          <w:szCs w:val="28"/>
        </w:rPr>
        <w:t xml:space="preserve">Look at that </w:t>
      </w:r>
      <w:r w:rsidRPr="002D4537">
        <w:rPr>
          <w:rFonts w:ascii="仿宋_GB2312" w:eastAsia="仿宋_GB2312"/>
          <w:sz w:val="28"/>
          <w:szCs w:val="28"/>
          <w:u w:val="single"/>
        </w:rPr>
        <w:t xml:space="preserve">        </w:t>
      </w:r>
      <w:r w:rsidRPr="002D4537">
        <w:rPr>
          <w:rFonts w:ascii="仿宋_GB2312" w:eastAsia="仿宋_GB2312"/>
          <w:sz w:val="28"/>
          <w:szCs w:val="28"/>
        </w:rPr>
        <w:t>.It</w:t>
      </w:r>
      <w:r w:rsidRPr="002D4537">
        <w:rPr>
          <w:rFonts w:ascii="仿宋_GB2312" w:eastAsia="仿宋_GB2312"/>
          <w:sz w:val="28"/>
          <w:szCs w:val="28"/>
        </w:rPr>
        <w:t>’</w:t>
      </w:r>
      <w:r w:rsidRPr="002D4537">
        <w:rPr>
          <w:rFonts w:ascii="仿宋_GB2312" w:eastAsia="仿宋_GB2312"/>
          <w:sz w:val="28"/>
          <w:szCs w:val="28"/>
        </w:rPr>
        <w:t xml:space="preserve">s so </w:t>
      </w:r>
      <w:r w:rsidRPr="002D4537">
        <w:rPr>
          <w:rFonts w:ascii="仿宋_GB2312" w:eastAsia="仿宋_GB2312"/>
          <w:sz w:val="28"/>
          <w:szCs w:val="28"/>
          <w:u w:val="single"/>
        </w:rPr>
        <w:t xml:space="preserve">            </w:t>
      </w:r>
      <w:r w:rsidRPr="002D4537">
        <w:rPr>
          <w:rFonts w:ascii="仿宋_GB2312" w:eastAsia="仿宋_GB2312"/>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5. Let</w:t>
      </w:r>
      <w:r w:rsidRPr="002D4537">
        <w:rPr>
          <w:rFonts w:ascii="仿宋_GB2312" w:eastAsia="仿宋_GB2312"/>
          <w:sz w:val="28"/>
          <w:szCs w:val="28"/>
        </w:rPr>
        <w:t>’</w:t>
      </w:r>
      <w:r w:rsidRPr="002D4537">
        <w:rPr>
          <w:rFonts w:ascii="仿宋_GB2312" w:eastAsia="仿宋_GB2312"/>
          <w:sz w:val="28"/>
          <w:szCs w:val="28"/>
        </w:rPr>
        <w:t>s do</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歌谣内容比较简单，主要复习四个描述性形容词。出示四张形容词图</w:t>
      </w:r>
      <w:r w:rsidRPr="002D4537">
        <w:rPr>
          <w:rFonts w:ascii="仿宋_GB2312" w:eastAsia="仿宋_GB2312" w:hint="eastAsia"/>
          <w:sz w:val="28"/>
          <w:szCs w:val="28"/>
        </w:rPr>
        <w:lastRenderedPageBreak/>
        <w:t>片，播放录音，让学生根据歌谣排列图片的顺序，然后再出示四张单词卡片，学生以小组形式讨论，配对单词卡片与图片，请四名学生上台完成配对。</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6. </w:t>
      </w:r>
      <w:r w:rsidRPr="002D4537">
        <w:rPr>
          <w:rFonts w:ascii="仿宋_GB2312" w:eastAsia="仿宋_GB2312" w:hint="eastAsia"/>
          <w:sz w:val="28"/>
          <w:szCs w:val="28"/>
        </w:rPr>
        <w:t>扩展性活动</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教师组织学生做击鼓传花的游戏。学生听音乐传花，当音乐停止时，</w:t>
      </w:r>
      <w:r w:rsidRPr="002D4537">
        <w:rPr>
          <w:rFonts w:ascii="仿宋_GB2312" w:eastAsia="仿宋_GB2312"/>
          <w:sz w:val="28"/>
          <w:szCs w:val="28"/>
        </w:rPr>
        <w:t xml:space="preserve"> </w:t>
      </w:r>
      <w:r w:rsidRPr="002D4537">
        <w:rPr>
          <w:rFonts w:ascii="仿宋_GB2312" w:eastAsia="仿宋_GB2312" w:hint="eastAsia"/>
          <w:sz w:val="28"/>
          <w:szCs w:val="28"/>
        </w:rPr>
        <w:t>手中拿到花的学生则抽取问题，问题的内容为：形容某某人或某某小动物。回答问题的同学用</w:t>
      </w:r>
      <w:r w:rsidRPr="002D4537">
        <w:rPr>
          <w:rFonts w:ascii="仿宋_GB2312" w:eastAsia="仿宋_GB2312"/>
          <w:sz w:val="28"/>
          <w:szCs w:val="28"/>
        </w:rPr>
        <w:t>Look at</w:t>
      </w:r>
      <w:r w:rsidRPr="002D4537">
        <w:rPr>
          <w:rFonts w:ascii="仿宋_GB2312" w:eastAsia="仿宋_GB2312"/>
          <w:sz w:val="28"/>
          <w:szCs w:val="28"/>
        </w:rPr>
        <w:t>…</w:t>
      </w:r>
      <w:r w:rsidRPr="002D4537">
        <w:rPr>
          <w:rFonts w:ascii="仿宋_GB2312" w:eastAsia="仿宋_GB2312"/>
          <w:sz w:val="28"/>
          <w:szCs w:val="28"/>
        </w:rPr>
        <w:t xml:space="preserve">  It has</w:t>
      </w:r>
      <w:r w:rsidRPr="002D4537">
        <w:rPr>
          <w:rFonts w:ascii="仿宋_GB2312" w:eastAsia="仿宋_GB2312"/>
          <w:sz w:val="28"/>
          <w:szCs w:val="28"/>
        </w:rPr>
        <w:t>…</w:t>
      </w:r>
      <w:r w:rsidRPr="002D4537">
        <w:rPr>
          <w:rFonts w:ascii="仿宋_GB2312" w:eastAsia="仿宋_GB2312"/>
          <w:sz w:val="28"/>
          <w:szCs w:val="28"/>
        </w:rPr>
        <w:t xml:space="preserve"> It</w:t>
      </w:r>
      <w:r w:rsidRPr="002D4537">
        <w:rPr>
          <w:rFonts w:ascii="仿宋_GB2312" w:eastAsia="仿宋_GB2312"/>
          <w:sz w:val="28"/>
          <w:szCs w:val="28"/>
        </w:rPr>
        <w:t>’</w:t>
      </w:r>
      <w:r w:rsidRPr="002D4537">
        <w:rPr>
          <w:rFonts w:ascii="仿宋_GB2312" w:eastAsia="仿宋_GB2312"/>
          <w:sz w:val="28"/>
          <w:szCs w:val="28"/>
        </w:rPr>
        <w:t>s so</w:t>
      </w:r>
      <w:r w:rsidRPr="002D4537">
        <w:rPr>
          <w:rFonts w:ascii="仿宋_GB2312" w:eastAsia="仿宋_GB2312"/>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或</w:t>
      </w:r>
      <w:r w:rsidRPr="002D4537">
        <w:rPr>
          <w:rFonts w:ascii="仿宋_GB2312" w:eastAsia="仿宋_GB2312"/>
          <w:sz w:val="28"/>
          <w:szCs w:val="28"/>
        </w:rPr>
        <w:t xml:space="preserve"> Look at </w:t>
      </w:r>
      <w:r w:rsidRPr="002D4537">
        <w:rPr>
          <w:rFonts w:ascii="仿宋_GB2312" w:eastAsia="仿宋_GB2312"/>
          <w:sz w:val="28"/>
          <w:szCs w:val="28"/>
        </w:rPr>
        <w:t>…</w:t>
      </w:r>
      <w:r w:rsidRPr="002D4537">
        <w:rPr>
          <w:rFonts w:ascii="仿宋_GB2312" w:eastAsia="仿宋_GB2312"/>
          <w:sz w:val="28"/>
          <w:szCs w:val="28"/>
        </w:rPr>
        <w:t xml:space="preserve"> He/She has</w:t>
      </w:r>
      <w:r w:rsidRPr="002D4537">
        <w:rPr>
          <w:rFonts w:ascii="仿宋_GB2312" w:eastAsia="仿宋_GB2312"/>
          <w:sz w:val="28"/>
          <w:szCs w:val="28"/>
        </w:rPr>
        <w:t>…</w:t>
      </w:r>
      <w:r w:rsidRPr="002D4537">
        <w:rPr>
          <w:rFonts w:ascii="仿宋_GB2312" w:eastAsia="仿宋_GB2312"/>
          <w:sz w:val="28"/>
          <w:szCs w:val="28"/>
        </w:rPr>
        <w:t xml:space="preserve"> He/She is so</w:t>
      </w:r>
      <w:r w:rsidRPr="002D4537">
        <w:rPr>
          <w:rFonts w:ascii="仿宋_GB2312" w:eastAsia="仿宋_GB2312"/>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的句子来表述。</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7. Homework</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写几句话形容你的同桌。</w:t>
      </w:r>
    </w:p>
    <w:p w:rsidR="002D4537" w:rsidRPr="002D4537" w:rsidRDefault="002D4537" w:rsidP="002D4537">
      <w:pPr>
        <w:spacing w:line="500" w:lineRule="exact"/>
        <w:rPr>
          <w:rFonts w:ascii="仿宋_GB2312" w:eastAsia="仿宋_GB2312"/>
          <w:b/>
          <w:sz w:val="28"/>
          <w:szCs w:val="28"/>
        </w:rPr>
      </w:pPr>
      <w:r w:rsidRPr="002D4537">
        <w:rPr>
          <w:rFonts w:ascii="仿宋_GB2312" w:eastAsia="仿宋_GB2312" w:hint="eastAsia"/>
          <w:b/>
          <w:sz w:val="28"/>
          <w:szCs w:val="28"/>
        </w:rPr>
        <w:t>板书设计：</w:t>
      </w:r>
    </w:p>
    <w:tbl>
      <w:tblPr>
        <w:tblStyle w:val="a9"/>
        <w:tblW w:w="0" w:type="auto"/>
        <w:tblInd w:w="675" w:type="dxa"/>
        <w:tblLook w:val="01E0"/>
      </w:tblPr>
      <w:tblGrid>
        <w:gridCol w:w="8385"/>
      </w:tblGrid>
      <w:tr w:rsidR="002D4537" w:rsidRPr="002D4537" w:rsidTr="002D4537">
        <w:trPr>
          <w:trHeight w:val="2037"/>
        </w:trPr>
        <w:tc>
          <w:tcPr>
            <w:tcW w:w="8385" w:type="dxa"/>
            <w:tcBorders>
              <w:top w:val="single" w:sz="4" w:space="0" w:color="auto"/>
              <w:left w:val="single" w:sz="4" w:space="0" w:color="auto"/>
              <w:bottom w:val="single" w:sz="4" w:space="0" w:color="auto"/>
              <w:right w:val="single" w:sz="4" w:space="0" w:color="auto"/>
            </w:tcBorders>
            <w:hideMark/>
          </w:tcPr>
          <w:p w:rsidR="002D4537" w:rsidRPr="002D4537" w:rsidRDefault="002D4537" w:rsidP="002D4537">
            <w:pPr>
              <w:spacing w:line="500" w:lineRule="exact"/>
              <w:ind w:firstLineChars="200" w:firstLine="562"/>
              <w:rPr>
                <w:rFonts w:ascii="仿宋_GB2312" w:eastAsia="仿宋_GB2312"/>
                <w:b/>
                <w:sz w:val="28"/>
                <w:szCs w:val="28"/>
              </w:rPr>
            </w:pPr>
            <w:r w:rsidRPr="002D4537">
              <w:rPr>
                <w:rFonts w:ascii="仿宋_GB2312" w:eastAsia="仿宋_GB2312"/>
                <w:b/>
                <w:sz w:val="28"/>
                <w:szCs w:val="28"/>
              </w:rPr>
              <w:t>Unit 3 At the zoo</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New words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tall  short  fat thin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Sentence</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Look at that giraffe.    Look at that </w:t>
            </w:r>
            <w:r w:rsidRPr="002D4537">
              <w:rPr>
                <w:rFonts w:ascii="仿宋_GB2312" w:eastAsia="仿宋_GB2312"/>
                <w:sz w:val="28"/>
                <w:szCs w:val="28"/>
                <w:u w:val="single"/>
              </w:rPr>
              <w:t xml:space="preserve">        </w:t>
            </w:r>
            <w:r w:rsidRPr="002D4537">
              <w:rPr>
                <w:rFonts w:ascii="仿宋_GB2312" w:eastAsia="仿宋_GB2312"/>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It</w:t>
            </w:r>
            <w:r w:rsidRPr="002D4537">
              <w:rPr>
                <w:rFonts w:ascii="仿宋_GB2312" w:eastAsia="仿宋_GB2312"/>
                <w:sz w:val="28"/>
                <w:szCs w:val="28"/>
              </w:rPr>
              <w:t>’</w:t>
            </w:r>
            <w:r w:rsidRPr="002D4537">
              <w:rPr>
                <w:rFonts w:ascii="仿宋_GB2312" w:eastAsia="仿宋_GB2312"/>
                <w:sz w:val="28"/>
                <w:szCs w:val="28"/>
              </w:rPr>
              <w:t>s so tall.            It</w:t>
            </w:r>
            <w:r w:rsidRPr="002D4537">
              <w:rPr>
                <w:rFonts w:ascii="仿宋_GB2312" w:eastAsia="仿宋_GB2312"/>
                <w:sz w:val="28"/>
                <w:szCs w:val="28"/>
              </w:rPr>
              <w:t>’</w:t>
            </w:r>
            <w:r w:rsidRPr="002D4537">
              <w:rPr>
                <w:rFonts w:ascii="仿宋_GB2312" w:eastAsia="仿宋_GB2312"/>
                <w:sz w:val="28"/>
                <w:szCs w:val="28"/>
              </w:rPr>
              <w:t xml:space="preserve">s so </w:t>
            </w:r>
            <w:r w:rsidRPr="002D4537">
              <w:rPr>
                <w:rFonts w:ascii="仿宋_GB2312" w:eastAsia="仿宋_GB2312"/>
                <w:sz w:val="28"/>
                <w:szCs w:val="28"/>
                <w:u w:val="single"/>
              </w:rPr>
              <w:t xml:space="preserve">            </w:t>
            </w:r>
            <w:r w:rsidRPr="002D4537">
              <w:rPr>
                <w:rFonts w:ascii="仿宋_GB2312" w:eastAsia="仿宋_GB2312"/>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Look at</w:t>
            </w:r>
            <w:r w:rsidRPr="002D4537">
              <w:rPr>
                <w:rFonts w:ascii="仿宋_GB2312" w:eastAsia="仿宋_GB2312"/>
                <w:sz w:val="28"/>
                <w:szCs w:val="28"/>
              </w:rPr>
              <w:t>…</w:t>
            </w:r>
            <w:r w:rsidRPr="002D4537">
              <w:rPr>
                <w:rFonts w:ascii="仿宋_GB2312" w:eastAsia="仿宋_GB2312"/>
                <w:sz w:val="28"/>
                <w:szCs w:val="28"/>
              </w:rPr>
              <w:t xml:space="preserve">  It has</w:t>
            </w:r>
            <w:r w:rsidRPr="002D4537">
              <w:rPr>
                <w:rFonts w:ascii="仿宋_GB2312" w:eastAsia="仿宋_GB2312"/>
                <w:sz w:val="28"/>
                <w:szCs w:val="28"/>
              </w:rPr>
              <w:t>…</w:t>
            </w:r>
            <w:r w:rsidRPr="002D4537">
              <w:rPr>
                <w:rFonts w:ascii="仿宋_GB2312" w:eastAsia="仿宋_GB2312"/>
                <w:sz w:val="28"/>
                <w:szCs w:val="28"/>
              </w:rPr>
              <w:t xml:space="preserve"> It</w:t>
            </w:r>
            <w:r w:rsidRPr="002D4537">
              <w:rPr>
                <w:rFonts w:ascii="仿宋_GB2312" w:eastAsia="仿宋_GB2312"/>
                <w:sz w:val="28"/>
                <w:szCs w:val="28"/>
              </w:rPr>
              <w:t>’</w:t>
            </w:r>
            <w:r w:rsidRPr="002D4537">
              <w:rPr>
                <w:rFonts w:ascii="仿宋_GB2312" w:eastAsia="仿宋_GB2312"/>
                <w:sz w:val="28"/>
                <w:szCs w:val="28"/>
              </w:rPr>
              <w:t>s so</w:t>
            </w:r>
            <w:r w:rsidRPr="002D4537">
              <w:rPr>
                <w:rFonts w:ascii="仿宋_GB2312" w:eastAsia="仿宋_GB2312"/>
                <w:sz w:val="28"/>
                <w:szCs w:val="28"/>
              </w:rPr>
              <w:t>…</w:t>
            </w:r>
            <w:r w:rsidRPr="002D4537">
              <w:rPr>
                <w:rFonts w:ascii="仿宋_GB2312" w:eastAsia="仿宋_GB2312"/>
                <w:sz w:val="28"/>
                <w:szCs w:val="28"/>
              </w:rPr>
              <w:t xml:space="preserve">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Look at </w:t>
            </w:r>
            <w:r w:rsidRPr="002D4537">
              <w:rPr>
                <w:rFonts w:ascii="仿宋_GB2312" w:eastAsia="仿宋_GB2312"/>
                <w:sz w:val="28"/>
                <w:szCs w:val="28"/>
              </w:rPr>
              <w:t>…</w:t>
            </w:r>
            <w:r w:rsidRPr="002D4537">
              <w:rPr>
                <w:rFonts w:ascii="仿宋_GB2312" w:eastAsia="仿宋_GB2312"/>
                <w:sz w:val="28"/>
                <w:szCs w:val="28"/>
              </w:rPr>
              <w:t xml:space="preserve">  He/She has</w:t>
            </w:r>
            <w:r w:rsidRPr="002D4537">
              <w:rPr>
                <w:rFonts w:ascii="仿宋_GB2312" w:eastAsia="仿宋_GB2312"/>
                <w:sz w:val="28"/>
                <w:szCs w:val="28"/>
              </w:rPr>
              <w:t>…</w:t>
            </w:r>
            <w:r w:rsidRPr="002D4537">
              <w:rPr>
                <w:rFonts w:ascii="仿宋_GB2312" w:eastAsia="仿宋_GB2312"/>
                <w:sz w:val="28"/>
                <w:szCs w:val="28"/>
              </w:rPr>
              <w:t xml:space="preserve"> He/She is so</w:t>
            </w:r>
            <w:r w:rsidRPr="002D4537">
              <w:rPr>
                <w:rFonts w:ascii="仿宋_GB2312" w:eastAsia="仿宋_GB2312"/>
                <w:sz w:val="28"/>
                <w:szCs w:val="28"/>
              </w:rPr>
              <w:t>…</w:t>
            </w:r>
          </w:p>
        </w:tc>
      </w:tr>
    </w:tbl>
    <w:p w:rsidR="002D4537" w:rsidRDefault="002D4537" w:rsidP="002D4537">
      <w:pPr>
        <w:spacing w:line="500" w:lineRule="exact"/>
        <w:ind w:firstLineChars="200" w:firstLine="560"/>
        <w:rPr>
          <w:rFonts w:ascii="仿宋_GB2312" w:eastAsia="仿宋_GB2312" w:hint="eastAsia"/>
          <w:sz w:val="28"/>
          <w:szCs w:val="28"/>
        </w:rPr>
      </w:pPr>
    </w:p>
    <w:p w:rsidR="002D4537" w:rsidRPr="002D4537" w:rsidRDefault="002D4537" w:rsidP="002D4537">
      <w:pPr>
        <w:spacing w:line="240" w:lineRule="auto"/>
        <w:jc w:val="center"/>
        <w:rPr>
          <w:rFonts w:ascii="方正小标宋简体" w:eastAsia="方正小标宋简体"/>
          <w:b/>
          <w:sz w:val="32"/>
          <w:szCs w:val="32"/>
        </w:rPr>
      </w:pPr>
      <w:r w:rsidRPr="002D4537">
        <w:rPr>
          <w:rFonts w:ascii="方正小标宋简体" w:eastAsia="方正小标宋简体" w:hint="eastAsia"/>
          <w:sz w:val="32"/>
          <w:szCs w:val="32"/>
        </w:rPr>
        <w:t>Period Two</w:t>
      </w:r>
      <w:r w:rsidRPr="002D4537">
        <w:rPr>
          <w:rFonts w:ascii="方正小标宋简体" w:eastAsia="方正小标宋简体" w:hint="eastAsia"/>
          <w:b/>
          <w:sz w:val="32"/>
          <w:szCs w:val="32"/>
        </w:rPr>
        <w:t>学案</w:t>
      </w:r>
    </w:p>
    <w:p w:rsidR="002D4537" w:rsidRPr="002D4537" w:rsidRDefault="002D4537" w:rsidP="002D4537">
      <w:pPr>
        <w:spacing w:line="500" w:lineRule="exact"/>
        <w:rPr>
          <w:rFonts w:ascii="仿宋_GB2312" w:eastAsia="仿宋_GB2312"/>
          <w:sz w:val="28"/>
          <w:szCs w:val="28"/>
        </w:rPr>
      </w:pPr>
      <w:r w:rsidRPr="002D4537">
        <w:rPr>
          <w:rFonts w:ascii="仿宋_GB2312" w:eastAsia="仿宋_GB2312" w:hint="eastAsia"/>
          <w:sz w:val="28"/>
          <w:szCs w:val="28"/>
        </w:rPr>
        <w:t>【学习目标】</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1 </w:t>
      </w:r>
      <w:r w:rsidRPr="002D4537">
        <w:rPr>
          <w:rFonts w:ascii="仿宋_GB2312" w:eastAsia="仿宋_GB2312" w:hint="eastAsia"/>
          <w:sz w:val="28"/>
          <w:szCs w:val="28"/>
        </w:rPr>
        <w:t>学会听说，认读图片中所学的形容词。</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2 </w:t>
      </w:r>
      <w:r w:rsidRPr="002D4537">
        <w:rPr>
          <w:rFonts w:ascii="仿宋_GB2312" w:eastAsia="仿宋_GB2312" w:hint="eastAsia"/>
          <w:sz w:val="28"/>
          <w:szCs w:val="28"/>
        </w:rPr>
        <w:t>会用句型</w:t>
      </w:r>
      <w:r w:rsidRPr="002D4537">
        <w:rPr>
          <w:rFonts w:ascii="仿宋_GB2312" w:eastAsia="仿宋_GB2312"/>
          <w:sz w:val="28"/>
          <w:szCs w:val="28"/>
        </w:rPr>
        <w:t>Look at that</w:t>
      </w:r>
      <w:r w:rsidRPr="002D4537">
        <w:rPr>
          <w:rFonts w:ascii="仿宋_GB2312" w:eastAsia="仿宋_GB2312"/>
          <w:sz w:val="28"/>
          <w:szCs w:val="28"/>
          <w:u w:val="single"/>
        </w:rPr>
        <w:t xml:space="preserve">         </w:t>
      </w:r>
      <w:r w:rsidRPr="002D4537">
        <w:rPr>
          <w:rFonts w:ascii="仿宋_GB2312" w:eastAsia="仿宋_GB2312"/>
          <w:sz w:val="28"/>
          <w:szCs w:val="28"/>
        </w:rPr>
        <w:t>. It</w:t>
      </w:r>
      <w:r w:rsidRPr="002D4537">
        <w:rPr>
          <w:rFonts w:ascii="仿宋_GB2312" w:eastAsia="仿宋_GB2312"/>
          <w:sz w:val="28"/>
          <w:szCs w:val="28"/>
        </w:rPr>
        <w:t>’</w:t>
      </w:r>
      <w:r w:rsidRPr="002D4537">
        <w:rPr>
          <w:rFonts w:ascii="仿宋_GB2312" w:eastAsia="仿宋_GB2312"/>
          <w:sz w:val="28"/>
          <w:szCs w:val="28"/>
        </w:rPr>
        <w:t xml:space="preserve">s so </w:t>
      </w:r>
      <w:r w:rsidRPr="002D4537">
        <w:rPr>
          <w:rFonts w:ascii="仿宋_GB2312" w:eastAsia="仿宋_GB2312"/>
          <w:sz w:val="28"/>
          <w:szCs w:val="28"/>
          <w:u w:val="single"/>
        </w:rPr>
        <w:t xml:space="preserve">            </w:t>
      </w:r>
      <w:r w:rsidRPr="002D4537">
        <w:rPr>
          <w:rFonts w:ascii="仿宋_GB2312" w:eastAsia="仿宋_GB2312"/>
          <w:sz w:val="28"/>
          <w:szCs w:val="28"/>
        </w:rPr>
        <w:t>.</w:t>
      </w:r>
      <w:r w:rsidRPr="002D4537">
        <w:rPr>
          <w:rFonts w:ascii="仿宋_GB2312" w:eastAsia="仿宋_GB2312" w:hint="eastAsia"/>
          <w:sz w:val="28"/>
          <w:szCs w:val="28"/>
        </w:rPr>
        <w:t>描述动物特征。</w:t>
      </w:r>
    </w:p>
    <w:p w:rsidR="002D4537" w:rsidRDefault="002D4537" w:rsidP="002D4537">
      <w:pPr>
        <w:spacing w:line="500" w:lineRule="exact"/>
        <w:rPr>
          <w:rFonts w:ascii="仿宋_GB2312" w:eastAsia="仿宋_GB2312" w:hint="eastAsia"/>
          <w:sz w:val="28"/>
          <w:szCs w:val="28"/>
        </w:rPr>
      </w:pPr>
      <w:r w:rsidRPr="002D4537">
        <w:rPr>
          <w:rFonts w:ascii="仿宋_GB2312" w:eastAsia="仿宋_GB2312" w:hint="eastAsia"/>
          <w:sz w:val="28"/>
          <w:szCs w:val="28"/>
        </w:rPr>
        <w:t>【学习重难点】</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lastRenderedPageBreak/>
        <w:t>在情景中运用</w:t>
      </w:r>
      <w:r w:rsidRPr="002D4537">
        <w:rPr>
          <w:rFonts w:ascii="仿宋_GB2312" w:eastAsia="仿宋_GB2312"/>
          <w:sz w:val="28"/>
          <w:szCs w:val="28"/>
        </w:rPr>
        <w:t>tall, short, fat, thin</w:t>
      </w:r>
      <w:r w:rsidRPr="002D4537">
        <w:rPr>
          <w:rFonts w:ascii="仿宋_GB2312" w:eastAsia="仿宋_GB2312" w:hint="eastAsia"/>
          <w:sz w:val="28"/>
          <w:szCs w:val="28"/>
        </w:rPr>
        <w:t>。</w:t>
      </w:r>
    </w:p>
    <w:p w:rsidR="002D4537" w:rsidRPr="002D4537" w:rsidRDefault="002D4537" w:rsidP="002D4537">
      <w:pPr>
        <w:spacing w:line="500" w:lineRule="exact"/>
        <w:rPr>
          <w:rFonts w:ascii="仿宋_GB2312" w:eastAsia="仿宋_GB2312"/>
          <w:sz w:val="28"/>
          <w:szCs w:val="28"/>
        </w:rPr>
      </w:pPr>
      <w:r w:rsidRPr="002D4537">
        <w:rPr>
          <w:rFonts w:ascii="仿宋_GB2312" w:eastAsia="仿宋_GB2312" w:hint="eastAsia"/>
          <w:sz w:val="28"/>
          <w:szCs w:val="28"/>
        </w:rPr>
        <w:t>【学习过程】：</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一、复习检测</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连词成句，并将其译成汉语。</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1. giraffe/at/look/that/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英文句子：</w:t>
      </w:r>
      <w:r>
        <w:rPr>
          <w:rFonts w:ascii="仿宋_GB2312" w:eastAsia="仿宋_GB2312"/>
          <w:sz w:val="28"/>
          <w:szCs w:val="28"/>
        </w:rPr>
        <w:t>____________</w:t>
      </w:r>
      <w:r w:rsidRPr="002D4537">
        <w:rPr>
          <w:rFonts w:ascii="仿宋_GB2312" w:eastAsia="仿宋_GB2312"/>
          <w:sz w:val="28"/>
          <w:szCs w:val="28"/>
        </w:rPr>
        <w:t>________</w:t>
      </w:r>
      <w:r w:rsidRPr="002D4537">
        <w:rPr>
          <w:rFonts w:ascii="仿宋_GB2312" w:eastAsia="仿宋_GB2312" w:hint="eastAsia"/>
          <w:sz w:val="28"/>
          <w:szCs w:val="28"/>
        </w:rPr>
        <w:t>汉语意思：</w:t>
      </w:r>
      <w:r>
        <w:rPr>
          <w:rFonts w:ascii="仿宋_GB2312" w:eastAsia="仿宋_GB2312"/>
          <w:sz w:val="28"/>
          <w:szCs w:val="28"/>
        </w:rPr>
        <w:t>________________</w:t>
      </w:r>
      <w:r w:rsidRPr="002D4537">
        <w:rPr>
          <w:rFonts w:ascii="仿宋_GB2312" w:eastAsia="仿宋_GB2312"/>
          <w:sz w:val="28"/>
          <w:szCs w:val="28"/>
        </w:rPr>
        <w:t>____</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2. so/it</w:t>
      </w:r>
      <w:r w:rsidRPr="002D4537">
        <w:rPr>
          <w:rFonts w:ascii="仿宋_GB2312" w:eastAsia="仿宋_GB2312"/>
          <w:sz w:val="28"/>
          <w:szCs w:val="28"/>
        </w:rPr>
        <w:t>’</w:t>
      </w:r>
      <w:r w:rsidRPr="002D4537">
        <w:rPr>
          <w:rFonts w:ascii="仿宋_GB2312" w:eastAsia="仿宋_GB2312"/>
          <w:sz w:val="28"/>
          <w:szCs w:val="28"/>
        </w:rPr>
        <w:t>s/tall/!</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英文句子：</w:t>
      </w:r>
      <w:r>
        <w:rPr>
          <w:rFonts w:ascii="仿宋_GB2312" w:eastAsia="仿宋_GB2312"/>
          <w:sz w:val="28"/>
          <w:szCs w:val="28"/>
        </w:rPr>
        <w:t>_______</w:t>
      </w:r>
      <w:r w:rsidRPr="002D4537">
        <w:rPr>
          <w:rFonts w:ascii="仿宋_GB2312" w:eastAsia="仿宋_GB2312"/>
          <w:sz w:val="28"/>
          <w:szCs w:val="28"/>
        </w:rPr>
        <w:t>_____________</w:t>
      </w:r>
      <w:r w:rsidRPr="002D4537">
        <w:rPr>
          <w:rFonts w:ascii="仿宋_GB2312" w:eastAsia="仿宋_GB2312" w:hint="eastAsia"/>
          <w:sz w:val="28"/>
          <w:szCs w:val="28"/>
        </w:rPr>
        <w:t>汉语意思：</w:t>
      </w:r>
      <w:r>
        <w:rPr>
          <w:rFonts w:ascii="仿宋_GB2312" w:eastAsia="仿宋_GB2312"/>
          <w:sz w:val="28"/>
          <w:szCs w:val="28"/>
        </w:rPr>
        <w:t>________</w:t>
      </w:r>
      <w:r w:rsidRPr="002D4537">
        <w:rPr>
          <w:rFonts w:ascii="仿宋_GB2312" w:eastAsia="仿宋_GB2312"/>
          <w:sz w:val="28"/>
          <w:szCs w:val="28"/>
        </w:rPr>
        <w:t>____________</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3.and/short/fat/it</w:t>
      </w:r>
      <w:r w:rsidRPr="002D4537">
        <w:rPr>
          <w:rFonts w:ascii="仿宋_GB2312" w:eastAsia="仿宋_GB2312"/>
          <w:sz w:val="28"/>
          <w:szCs w:val="28"/>
        </w:rPr>
        <w:t>’</w:t>
      </w:r>
      <w:r w:rsidRPr="002D4537">
        <w:rPr>
          <w:rFonts w:ascii="仿宋_GB2312" w:eastAsia="仿宋_GB2312"/>
          <w:sz w:val="28"/>
          <w:szCs w:val="28"/>
        </w:rPr>
        <w:t>s/!</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英文句子：</w:t>
      </w:r>
      <w:r>
        <w:rPr>
          <w:rFonts w:ascii="仿宋_GB2312" w:eastAsia="仿宋_GB2312"/>
          <w:sz w:val="28"/>
          <w:szCs w:val="28"/>
        </w:rPr>
        <w:t>________</w:t>
      </w:r>
      <w:r w:rsidRPr="002D4537">
        <w:rPr>
          <w:rFonts w:ascii="仿宋_GB2312" w:eastAsia="仿宋_GB2312"/>
          <w:sz w:val="28"/>
          <w:szCs w:val="28"/>
        </w:rPr>
        <w:t>____________</w:t>
      </w:r>
      <w:r w:rsidRPr="002D4537">
        <w:rPr>
          <w:rFonts w:ascii="仿宋_GB2312" w:eastAsia="仿宋_GB2312" w:hint="eastAsia"/>
          <w:sz w:val="28"/>
          <w:szCs w:val="28"/>
        </w:rPr>
        <w:t>汉语意思：</w:t>
      </w:r>
      <w:r>
        <w:rPr>
          <w:rFonts w:ascii="仿宋_GB2312" w:eastAsia="仿宋_GB2312"/>
          <w:sz w:val="28"/>
          <w:szCs w:val="28"/>
        </w:rPr>
        <w:t>____________</w:t>
      </w:r>
      <w:r w:rsidRPr="002D4537">
        <w:rPr>
          <w:rFonts w:ascii="仿宋_GB2312" w:eastAsia="仿宋_GB2312"/>
          <w:sz w:val="28"/>
          <w:szCs w:val="28"/>
        </w:rPr>
        <w:t>________</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二、自主学习</w:t>
      </w:r>
      <w:r w:rsidRPr="002D4537">
        <w:rPr>
          <w:rFonts w:ascii="仿宋_GB2312" w:eastAsia="仿宋_GB2312"/>
          <w:sz w:val="28"/>
          <w:szCs w:val="28"/>
        </w:rPr>
        <w:t xml:space="preserve">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1</w:t>
      </w:r>
      <w:r w:rsidRPr="002D4537">
        <w:rPr>
          <w:rFonts w:ascii="仿宋_GB2312" w:eastAsia="仿宋_GB2312" w:hint="eastAsia"/>
          <w:sz w:val="28"/>
          <w:szCs w:val="28"/>
        </w:rPr>
        <w:t>、独自把四个形容词读几遍，直到会读为止。</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2</w:t>
      </w:r>
      <w:r w:rsidRPr="002D4537">
        <w:rPr>
          <w:rFonts w:ascii="仿宋_GB2312" w:eastAsia="仿宋_GB2312" w:hint="eastAsia"/>
          <w:sz w:val="28"/>
          <w:szCs w:val="28"/>
        </w:rPr>
        <w:t>、组内根据图片编写对话练习，然后展示。</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3</w:t>
      </w:r>
      <w:r w:rsidRPr="002D4537">
        <w:rPr>
          <w:rFonts w:ascii="仿宋_GB2312" w:eastAsia="仿宋_GB2312" w:hint="eastAsia"/>
          <w:sz w:val="28"/>
          <w:szCs w:val="28"/>
        </w:rPr>
        <w:t>、组内练习说</w:t>
      </w:r>
      <w:r w:rsidRPr="002D4537">
        <w:rPr>
          <w:rFonts w:ascii="仿宋_GB2312" w:eastAsia="仿宋_GB2312"/>
          <w:sz w:val="28"/>
          <w:szCs w:val="28"/>
        </w:rPr>
        <w:t>let</w:t>
      </w:r>
      <w:r w:rsidRPr="002D4537">
        <w:rPr>
          <w:rFonts w:ascii="仿宋_GB2312" w:eastAsia="仿宋_GB2312"/>
          <w:sz w:val="28"/>
          <w:szCs w:val="28"/>
        </w:rPr>
        <w:t>’</w:t>
      </w:r>
      <w:r w:rsidRPr="002D4537">
        <w:rPr>
          <w:rFonts w:ascii="仿宋_GB2312" w:eastAsia="仿宋_GB2312"/>
          <w:sz w:val="28"/>
          <w:szCs w:val="28"/>
        </w:rPr>
        <w:t>s do</w:t>
      </w:r>
      <w:r w:rsidRPr="002D4537">
        <w:rPr>
          <w:rFonts w:ascii="仿宋_GB2312" w:eastAsia="仿宋_GB2312" w:hint="eastAsia"/>
          <w:sz w:val="28"/>
          <w:szCs w:val="28"/>
        </w:rPr>
        <w:t>内容，熟读以后组内边读边做动作。</w:t>
      </w:r>
    </w:p>
    <w:p w:rsidR="002D4537" w:rsidRPr="002D4537" w:rsidRDefault="002D4537" w:rsidP="002D4537">
      <w:pPr>
        <w:spacing w:line="240" w:lineRule="auto"/>
        <w:ind w:firstLineChars="200" w:firstLine="560"/>
        <w:rPr>
          <w:rFonts w:ascii="仿宋_GB2312" w:eastAsia="仿宋_GB2312"/>
          <w:sz w:val="28"/>
          <w:szCs w:val="28"/>
        </w:rPr>
      </w:pPr>
      <w:r w:rsidRPr="002D4537">
        <w:rPr>
          <w:rFonts w:ascii="仿宋_GB2312" w:eastAsia="仿宋_GB2312"/>
          <w:sz w:val="28"/>
          <w:szCs w:val="28"/>
        </w:rPr>
        <w:pict>
          <v:shape id="_x0000_s1245" type="#_x0000_t202" alt="" style="position:absolute;left:0;text-align:left;margin-left:3in;margin-top:30.65pt;width:43.65pt;height:82.95pt;z-index:251671552;mso-wrap-style:none" strokecolor="white">
            <v:textbox style="mso-fit-shape-to-text:t">
              <w:txbxContent>
                <w:p w:rsidR="00B23A3A" w:rsidRDefault="00B23A3A" w:rsidP="002D4537">
                  <w:r>
                    <w:rPr>
                      <w:noProof/>
                      <w:sz w:val="20"/>
                    </w:rPr>
                    <w:drawing>
                      <wp:inline distT="0" distB="0" distL="0" distR="0">
                        <wp:extent cx="361950" cy="828675"/>
                        <wp:effectExtent l="19050" t="0" r="0" b="0"/>
                        <wp:docPr id="139" name="图片 139" descr="13517712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descr="135177123714"/>
                                <pic:cNvPicPr>
                                  <a:picLocks noChangeAspect="1" noChangeArrowheads="1"/>
                                </pic:cNvPicPr>
                              </pic:nvPicPr>
                              <pic:blipFill>
                                <a:blip r:embed="rId15"/>
                                <a:srcRect/>
                                <a:stretch>
                                  <a:fillRect/>
                                </a:stretch>
                              </pic:blipFill>
                              <pic:spPr bwMode="auto">
                                <a:xfrm>
                                  <a:off x="0" y="0"/>
                                  <a:ext cx="361950" cy="828675"/>
                                </a:xfrm>
                                <a:prstGeom prst="rect">
                                  <a:avLst/>
                                </a:prstGeom>
                                <a:noFill/>
                                <a:ln w="9525">
                                  <a:noFill/>
                                  <a:miter lim="800000"/>
                                  <a:headEnd/>
                                  <a:tailEnd/>
                                </a:ln>
                              </pic:spPr>
                            </pic:pic>
                          </a:graphicData>
                        </a:graphic>
                      </wp:inline>
                    </w:drawing>
                  </w:r>
                </w:p>
              </w:txbxContent>
            </v:textbox>
          </v:shape>
        </w:pict>
      </w:r>
      <w:r w:rsidRPr="002D4537">
        <w:rPr>
          <w:rFonts w:ascii="仿宋_GB2312" w:eastAsia="仿宋_GB2312"/>
          <w:sz w:val="28"/>
          <w:szCs w:val="28"/>
        </w:rPr>
        <w:drawing>
          <wp:inline distT="0" distB="0" distL="0" distR="0">
            <wp:extent cx="1143000" cy="304800"/>
            <wp:effectExtent l="19050" t="0" r="0" b="0"/>
            <wp:docPr id="135" name="图片 135"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一、根据图片选择正确答案</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244" type="#_x0000_t87" alt="" style="position:absolute;left:0;text-align:left;margin-left:9pt;margin-top:6.65pt;width:12pt;height:1in;z-index:251670528"/>
        </w:pict>
      </w:r>
      <w:r w:rsidRPr="002D4537">
        <w:rPr>
          <w:rFonts w:ascii="仿宋_GB2312" w:eastAsia="仿宋_GB2312"/>
          <w:sz w:val="28"/>
          <w:szCs w:val="28"/>
        </w:rPr>
        <w:t>This tree is tall.</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 id="_x0000_s1246" type="#_x0000_t202" alt="" style="position:absolute;left:0;text-align:left;margin-left:3in;margin-top:16.45pt;width:45pt;height:31.2pt;z-index:251672576" strokecolor="white">
            <v:textbox>
              <w:txbxContent>
                <w:p w:rsidR="00B23A3A" w:rsidRDefault="00B23A3A" w:rsidP="002D4537">
                  <w:pPr>
                    <w:rPr>
                      <w:rFonts w:ascii="宋体" w:hAnsi="宋体"/>
                    </w:rPr>
                  </w:pPr>
                  <w:r>
                    <w:rPr>
                      <w:rFonts w:ascii="宋体" w:hAnsi="宋体" w:hint="eastAsia"/>
                    </w:rPr>
                    <w:t>100米</w:t>
                  </w:r>
                </w:p>
              </w:txbxContent>
            </v:textbox>
          </v:shape>
        </w:pict>
      </w:r>
      <w:r w:rsidRPr="002D4537">
        <w:rPr>
          <w:rFonts w:ascii="仿宋_GB2312" w:eastAsia="仿宋_GB2312"/>
          <w:sz w:val="28"/>
          <w:szCs w:val="28"/>
        </w:rPr>
        <w:t>Look at the trees.</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 id="_x0000_s1247" type="#_x0000_t202" alt="" style="position:absolute;left:0;text-align:left;margin-left:261pt;margin-top:17.85pt;width:72.05pt;height:85.8pt;z-index:251673600" strokecolor="white">
            <v:textbox>
              <w:txbxContent>
                <w:p w:rsidR="00B23A3A" w:rsidRDefault="00B23A3A" w:rsidP="002D4537">
                  <w:r>
                    <w:rPr>
                      <w:noProof/>
                      <w:sz w:val="20"/>
                    </w:rPr>
                    <w:drawing>
                      <wp:inline distT="0" distB="0" distL="0" distR="0">
                        <wp:extent cx="723900" cy="1019175"/>
                        <wp:effectExtent l="19050" t="0" r="0" b="0"/>
                        <wp:docPr id="140" name="图片 140" descr="QQ截图2013031316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descr="QQ截图20130313161729"/>
                                <pic:cNvPicPr>
                                  <a:picLocks noChangeAspect="1" noChangeArrowheads="1"/>
                                </pic:cNvPicPr>
                              </pic:nvPicPr>
                              <pic:blipFill>
                                <a:blip r:embed="rId16"/>
                                <a:srcRect/>
                                <a:stretch>
                                  <a:fillRect/>
                                </a:stretch>
                              </pic:blipFill>
                              <pic:spPr bwMode="auto">
                                <a:xfrm>
                                  <a:off x="0" y="0"/>
                                  <a:ext cx="723900" cy="1019175"/>
                                </a:xfrm>
                                <a:prstGeom prst="rect">
                                  <a:avLst/>
                                </a:prstGeom>
                                <a:noFill/>
                                <a:ln w="9525">
                                  <a:noFill/>
                                  <a:miter lim="800000"/>
                                  <a:headEnd/>
                                  <a:tailEnd/>
                                </a:ln>
                              </pic:spPr>
                            </pic:pic>
                          </a:graphicData>
                        </a:graphic>
                      </wp:inline>
                    </w:drawing>
                  </w:r>
                </w:p>
              </w:txbxContent>
            </v:textbox>
          </v:shape>
        </w:pict>
      </w:r>
      <w:r w:rsidRPr="002D4537">
        <w:rPr>
          <w:rFonts w:ascii="仿宋_GB2312" w:eastAsia="仿宋_GB2312"/>
          <w:sz w:val="28"/>
          <w:szCs w:val="28"/>
        </w:rPr>
        <w:t>That tree is short.</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 id="_x0000_s1243" type="#_x0000_t87" alt="" style="position:absolute;left:0;text-align:left;margin-left:9pt;margin-top:3.65pt;width:12pt;height:1in;z-index:251669504"/>
        </w:pict>
      </w:r>
      <w:r w:rsidRPr="002D4537">
        <w:rPr>
          <w:rFonts w:ascii="仿宋_GB2312" w:eastAsia="仿宋_GB2312"/>
          <w:sz w:val="28"/>
          <w:szCs w:val="28"/>
        </w:rPr>
        <w:t>This monkey is thin.</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b/>
          <w:sz w:val="28"/>
          <w:szCs w:val="28"/>
        </w:rPr>
      </w:pPr>
      <w:r w:rsidRPr="002D4537">
        <w:rPr>
          <w:rFonts w:ascii="仿宋_GB2312" w:eastAsia="仿宋_GB2312"/>
          <w:sz w:val="28"/>
          <w:szCs w:val="28"/>
        </w:rPr>
        <w:t>Look at the monkeys.</w:t>
      </w:r>
    </w:p>
    <w:p w:rsidR="002D4537" w:rsidRPr="002D4537" w:rsidRDefault="002D4537" w:rsidP="002D4537">
      <w:pPr>
        <w:spacing w:line="500" w:lineRule="exact"/>
        <w:ind w:firstLineChars="200" w:firstLine="560"/>
        <w:rPr>
          <w:rFonts w:ascii="仿宋_GB2312" w:eastAsia="仿宋_GB2312"/>
          <w:b/>
          <w:sz w:val="28"/>
          <w:szCs w:val="28"/>
        </w:rPr>
      </w:pPr>
      <w:r w:rsidRPr="002D4537">
        <w:rPr>
          <w:rFonts w:ascii="仿宋_GB2312" w:eastAsia="仿宋_GB2312"/>
          <w:sz w:val="28"/>
          <w:szCs w:val="28"/>
        </w:rPr>
        <w:t>That monkey is fat.</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二、根据图片在括号中打对勾</w:t>
      </w:r>
    </w:p>
    <w:p w:rsidR="002D4537" w:rsidRPr="002D4537" w:rsidRDefault="002D4537" w:rsidP="002D4537">
      <w:pPr>
        <w:spacing w:line="240" w:lineRule="auto"/>
        <w:ind w:firstLineChars="200" w:firstLine="560"/>
        <w:rPr>
          <w:rFonts w:ascii="仿宋_GB2312" w:eastAsia="仿宋_GB2312"/>
          <w:sz w:val="28"/>
          <w:szCs w:val="28"/>
        </w:rPr>
      </w:pPr>
      <w:r w:rsidRPr="002D4537">
        <w:rPr>
          <w:rFonts w:ascii="仿宋_GB2312" w:eastAsia="仿宋_GB2312"/>
          <w:sz w:val="28"/>
          <w:szCs w:val="28"/>
        </w:rPr>
        <w:drawing>
          <wp:inline distT="0" distB="0" distL="0" distR="0">
            <wp:extent cx="2981325" cy="1038225"/>
            <wp:effectExtent l="19050" t="0" r="9525" b="0"/>
            <wp:docPr id="136" name="图片 136" descr="elephant 1 （long nose, short 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descr="elephant 1 （long nose, short tail）"/>
                    <pic:cNvPicPr>
                      <a:picLocks noChangeAspect="1" noChangeArrowheads="1"/>
                    </pic:cNvPicPr>
                  </pic:nvPicPr>
                  <pic:blipFill>
                    <a:blip r:embed="rId17" cstate="print"/>
                    <a:srcRect/>
                    <a:stretch>
                      <a:fillRect/>
                    </a:stretch>
                  </pic:blipFill>
                  <pic:spPr bwMode="auto">
                    <a:xfrm>
                      <a:off x="0" y="0"/>
                      <a:ext cx="2981325" cy="1038225"/>
                    </a:xfrm>
                    <a:prstGeom prst="rect">
                      <a:avLst/>
                    </a:prstGeom>
                    <a:noFill/>
                    <a:ln w="9525">
                      <a:noFill/>
                      <a:miter lim="800000"/>
                      <a:headEnd/>
                      <a:tailEnd/>
                    </a:ln>
                  </pic:spPr>
                </pic:pic>
              </a:graphicData>
            </a:graphic>
          </wp:inline>
        </w:drawing>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lastRenderedPageBreak/>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1. It has a long tail.</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2. It has a long nose.</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3. It has small eyes.</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4. It has big ears.</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5. It</w:t>
      </w:r>
      <w:r w:rsidRPr="002D4537">
        <w:rPr>
          <w:rFonts w:ascii="仿宋_GB2312" w:eastAsia="仿宋_GB2312"/>
          <w:sz w:val="28"/>
          <w:szCs w:val="28"/>
        </w:rPr>
        <w:t>’</w:t>
      </w:r>
      <w:r w:rsidRPr="002D4537">
        <w:rPr>
          <w:rFonts w:ascii="仿宋_GB2312" w:eastAsia="仿宋_GB2312"/>
          <w:sz w:val="28"/>
          <w:szCs w:val="28"/>
        </w:rPr>
        <w:t>s so small.</w:t>
      </w:r>
    </w:p>
    <w:p w:rsidR="002D4537" w:rsidRPr="002D4537" w:rsidRDefault="002D4537" w:rsidP="002D4537">
      <w:pPr>
        <w:spacing w:line="500" w:lineRule="exact"/>
        <w:ind w:firstLineChars="200" w:firstLine="562"/>
        <w:rPr>
          <w:rFonts w:ascii="仿宋_GB2312" w:eastAsia="仿宋_GB2312"/>
          <w:b/>
          <w:sz w:val="28"/>
          <w:szCs w:val="28"/>
        </w:rPr>
      </w:pPr>
      <w:r w:rsidRPr="002D4537">
        <w:rPr>
          <w:rFonts w:ascii="仿宋_GB2312" w:eastAsia="仿宋_GB2312" w:hint="eastAsia"/>
          <w:b/>
          <w:sz w:val="28"/>
          <w:szCs w:val="28"/>
        </w:rPr>
        <w:t>学习反思</w:t>
      </w:r>
      <w:r>
        <w:rPr>
          <w:rFonts w:ascii="仿宋_GB2312" w:eastAsia="仿宋_GB2312" w:hint="eastAsia"/>
          <w:b/>
          <w:sz w:val="28"/>
          <w:szCs w:val="28"/>
        </w:rPr>
        <w:t>:</w:t>
      </w:r>
    </w:p>
    <w:p w:rsidR="002D4537" w:rsidRPr="002D4537" w:rsidRDefault="002D4537" w:rsidP="002D4537">
      <w:pPr>
        <w:spacing w:line="500" w:lineRule="exact"/>
        <w:ind w:firstLineChars="200" w:firstLine="560"/>
        <w:rPr>
          <w:rFonts w:ascii="仿宋_GB2312" w:eastAsia="仿宋_GB2312"/>
          <w:sz w:val="28"/>
          <w:szCs w:val="28"/>
          <w:u w:val="single"/>
        </w:rPr>
      </w:pPr>
      <w:r w:rsidRPr="002D4537">
        <w:rPr>
          <w:rFonts w:ascii="仿宋_GB2312" w:eastAsia="仿宋_GB2312" w:hint="eastAsia"/>
          <w:sz w:val="28"/>
          <w:szCs w:val="28"/>
        </w:rPr>
        <w:t>通过本节课的学习我最大的收获是</w:t>
      </w:r>
      <w:r w:rsidRPr="002D4537">
        <w:rPr>
          <w:rFonts w:ascii="仿宋_GB2312" w:eastAsia="仿宋_GB2312"/>
          <w:sz w:val="28"/>
          <w:szCs w:val="28"/>
        </w:rPr>
        <w:t>:</w:t>
      </w:r>
    </w:p>
    <w:p w:rsidR="002D4537" w:rsidRPr="002D4537" w:rsidRDefault="002D4537" w:rsidP="002D4537">
      <w:pPr>
        <w:spacing w:line="500" w:lineRule="exact"/>
        <w:ind w:firstLineChars="200" w:firstLine="560"/>
        <w:rPr>
          <w:rFonts w:ascii="仿宋_GB2312" w:eastAsia="仿宋_GB2312"/>
          <w:sz w:val="28"/>
          <w:szCs w:val="28"/>
          <w:u w:val="single"/>
        </w:rPr>
      </w:pPr>
      <w:r w:rsidRPr="002D4537">
        <w:rPr>
          <w:rFonts w:ascii="仿宋_GB2312" w:eastAsia="仿宋_GB2312"/>
          <w:sz w:val="28"/>
          <w:szCs w:val="28"/>
          <w:u w:val="single"/>
        </w:rPr>
        <w:t xml:space="preserve">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u w:val="single"/>
        </w:rPr>
        <w:t xml:space="preserve">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感到自己有待加强的是</w:t>
      </w:r>
      <w:r w:rsidRPr="002D4537">
        <w:rPr>
          <w:rFonts w:ascii="仿宋_GB2312" w:eastAsia="仿宋_GB2312"/>
          <w:sz w:val="28"/>
          <w:szCs w:val="28"/>
        </w:rPr>
        <w:t>:</w:t>
      </w:r>
    </w:p>
    <w:p w:rsidR="002D4537" w:rsidRPr="002D4537" w:rsidRDefault="002D4537" w:rsidP="002D4537">
      <w:pPr>
        <w:spacing w:line="500" w:lineRule="exact"/>
        <w:ind w:firstLineChars="200" w:firstLine="560"/>
        <w:rPr>
          <w:rFonts w:ascii="仿宋_GB2312" w:eastAsia="仿宋_GB2312"/>
          <w:sz w:val="28"/>
          <w:szCs w:val="28"/>
          <w:u w:val="single"/>
        </w:rPr>
      </w:pPr>
      <w:r w:rsidRPr="002D4537">
        <w:rPr>
          <w:rFonts w:ascii="仿宋_GB2312" w:eastAsia="仿宋_GB2312"/>
          <w:sz w:val="28"/>
          <w:szCs w:val="28"/>
          <w:u w:val="single"/>
        </w:rPr>
        <w:t xml:space="preserve">                                                                                           </w:t>
      </w:r>
    </w:p>
    <w:p w:rsidR="002D4537" w:rsidRPr="002D4537" w:rsidRDefault="002D4537" w:rsidP="002D4537">
      <w:pPr>
        <w:spacing w:line="500" w:lineRule="exact"/>
        <w:ind w:firstLineChars="200" w:firstLine="560"/>
        <w:rPr>
          <w:rFonts w:ascii="仿宋_GB2312" w:eastAsia="仿宋_GB2312"/>
          <w:sz w:val="28"/>
          <w:szCs w:val="28"/>
          <w:u w:val="single"/>
        </w:rPr>
      </w:pPr>
      <w:r w:rsidRPr="002D4537">
        <w:rPr>
          <w:rFonts w:ascii="仿宋_GB2312" w:eastAsia="仿宋_GB2312"/>
          <w:sz w:val="28"/>
          <w:szCs w:val="28"/>
          <w:u w:val="single"/>
        </w:rPr>
        <w:t xml:space="preserve">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答案：</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一、复习检测</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连词成句，并将其译成汉语。</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1. </w:t>
      </w:r>
      <w:r w:rsidRPr="002D4537">
        <w:rPr>
          <w:rFonts w:ascii="仿宋_GB2312" w:eastAsia="仿宋_GB2312" w:hint="eastAsia"/>
          <w:sz w:val="28"/>
          <w:szCs w:val="28"/>
        </w:rPr>
        <w:t>英文句子：</w:t>
      </w:r>
      <w:r w:rsidRPr="002D4537">
        <w:rPr>
          <w:rFonts w:ascii="仿宋_GB2312" w:eastAsia="仿宋_GB2312"/>
          <w:sz w:val="28"/>
          <w:szCs w:val="28"/>
        </w:rPr>
        <w:t xml:space="preserve">Look at that giraffe.    </w:t>
      </w:r>
      <w:r w:rsidRPr="002D4537">
        <w:rPr>
          <w:rFonts w:ascii="仿宋_GB2312" w:eastAsia="仿宋_GB2312" w:hint="eastAsia"/>
          <w:sz w:val="28"/>
          <w:szCs w:val="28"/>
        </w:rPr>
        <w:t>汉语意思：看那头长颈鹿。</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2. </w:t>
      </w:r>
      <w:r w:rsidRPr="002D4537">
        <w:rPr>
          <w:rFonts w:ascii="仿宋_GB2312" w:eastAsia="仿宋_GB2312" w:hint="eastAsia"/>
          <w:sz w:val="28"/>
          <w:szCs w:val="28"/>
        </w:rPr>
        <w:t>英文句子：</w:t>
      </w:r>
      <w:r w:rsidRPr="002D4537">
        <w:rPr>
          <w:rFonts w:ascii="仿宋_GB2312" w:eastAsia="仿宋_GB2312"/>
          <w:sz w:val="28"/>
          <w:szCs w:val="28"/>
        </w:rPr>
        <w:t>It</w:t>
      </w:r>
      <w:r w:rsidRPr="002D4537">
        <w:rPr>
          <w:rFonts w:ascii="仿宋_GB2312" w:eastAsia="仿宋_GB2312"/>
          <w:sz w:val="28"/>
          <w:szCs w:val="28"/>
        </w:rPr>
        <w:t>’</w:t>
      </w:r>
      <w:r w:rsidRPr="002D4537">
        <w:rPr>
          <w:rFonts w:ascii="仿宋_GB2312" w:eastAsia="仿宋_GB2312"/>
          <w:sz w:val="28"/>
          <w:szCs w:val="28"/>
        </w:rPr>
        <w:t>s so tall</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汉语意思：它真高啊！</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3. </w:t>
      </w:r>
      <w:r w:rsidRPr="002D4537">
        <w:rPr>
          <w:rFonts w:ascii="仿宋_GB2312" w:eastAsia="仿宋_GB2312" w:hint="eastAsia"/>
          <w:sz w:val="28"/>
          <w:szCs w:val="28"/>
        </w:rPr>
        <w:t>英文句子：</w:t>
      </w:r>
      <w:r w:rsidRPr="002D4537">
        <w:rPr>
          <w:rFonts w:ascii="仿宋_GB2312" w:eastAsia="仿宋_GB2312"/>
          <w:sz w:val="28"/>
          <w:szCs w:val="28"/>
        </w:rPr>
        <w:t>It</w:t>
      </w:r>
      <w:r w:rsidRPr="002D4537">
        <w:rPr>
          <w:rFonts w:ascii="仿宋_GB2312" w:eastAsia="仿宋_GB2312"/>
          <w:sz w:val="28"/>
          <w:szCs w:val="28"/>
        </w:rPr>
        <w:t>’</w:t>
      </w:r>
      <w:r w:rsidRPr="002D4537">
        <w:rPr>
          <w:rFonts w:ascii="仿宋_GB2312" w:eastAsia="仿宋_GB2312"/>
          <w:sz w:val="28"/>
          <w:szCs w:val="28"/>
        </w:rPr>
        <w:t xml:space="preserve">s short and fat!      </w:t>
      </w:r>
      <w:r w:rsidRPr="002D4537">
        <w:rPr>
          <w:rFonts w:ascii="仿宋_GB2312" w:eastAsia="仿宋_GB2312" w:hint="eastAsia"/>
          <w:sz w:val="28"/>
          <w:szCs w:val="28"/>
        </w:rPr>
        <w:t>汉语意思：它又矮又胖！</w:t>
      </w:r>
    </w:p>
    <w:p w:rsidR="002D4537" w:rsidRPr="002D4537" w:rsidRDefault="002D4537" w:rsidP="002D4537">
      <w:pPr>
        <w:spacing w:line="240" w:lineRule="auto"/>
        <w:ind w:firstLineChars="200" w:firstLine="560"/>
        <w:rPr>
          <w:rFonts w:ascii="仿宋_GB2312" w:eastAsia="仿宋_GB2312"/>
          <w:sz w:val="28"/>
          <w:szCs w:val="28"/>
        </w:rPr>
      </w:pPr>
      <w:r w:rsidRPr="002D4537">
        <w:rPr>
          <w:rFonts w:ascii="仿宋_GB2312" w:eastAsia="仿宋_GB2312"/>
          <w:sz w:val="28"/>
          <w:szCs w:val="28"/>
        </w:rPr>
        <w:drawing>
          <wp:inline distT="0" distB="0" distL="0" distR="0">
            <wp:extent cx="1143000" cy="304800"/>
            <wp:effectExtent l="19050" t="0" r="0" b="0"/>
            <wp:docPr id="137" name="图片 137"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r w:rsidRPr="002D4537">
        <w:rPr>
          <w:rFonts w:ascii="仿宋_GB2312" w:eastAsia="仿宋_GB2312"/>
          <w:sz w:val="28"/>
          <w:szCs w:val="28"/>
        </w:rPr>
        <w:pict>
          <v:shape id="_x0000_s1250" type="#_x0000_t202" alt="" style="position:absolute;left:0;text-align:left;margin-left:3in;margin-top:30.65pt;width:43.65pt;height:82.95pt;z-index:251676672;mso-wrap-style:none;mso-position-horizontal-relative:text;mso-position-vertical-relative:text" strokecolor="white">
            <v:textbox style="mso-fit-shape-to-text:t">
              <w:txbxContent>
                <w:p w:rsidR="00B23A3A" w:rsidRDefault="00B23A3A" w:rsidP="002D4537">
                  <w:r>
                    <w:rPr>
                      <w:noProof/>
                      <w:sz w:val="20"/>
                    </w:rPr>
                    <w:drawing>
                      <wp:inline distT="0" distB="0" distL="0" distR="0">
                        <wp:extent cx="361950" cy="828675"/>
                        <wp:effectExtent l="19050" t="0" r="0" b="0"/>
                        <wp:docPr id="141" name="图片 141" descr="1351771237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descr="135177123714"/>
                                <pic:cNvPicPr>
                                  <a:picLocks noChangeAspect="1" noChangeArrowheads="1"/>
                                </pic:cNvPicPr>
                              </pic:nvPicPr>
                              <pic:blipFill>
                                <a:blip r:embed="rId15"/>
                                <a:srcRect/>
                                <a:stretch>
                                  <a:fillRect/>
                                </a:stretch>
                              </pic:blipFill>
                              <pic:spPr bwMode="auto">
                                <a:xfrm>
                                  <a:off x="0" y="0"/>
                                  <a:ext cx="361950" cy="828675"/>
                                </a:xfrm>
                                <a:prstGeom prst="rect">
                                  <a:avLst/>
                                </a:prstGeom>
                                <a:noFill/>
                                <a:ln w="9525">
                                  <a:noFill/>
                                  <a:miter lim="800000"/>
                                  <a:headEnd/>
                                  <a:tailEnd/>
                                </a:ln>
                              </pic:spPr>
                            </pic:pic>
                          </a:graphicData>
                        </a:graphic>
                      </wp:inline>
                    </w:drawing>
                  </w:r>
                </w:p>
              </w:txbxContent>
            </v:textbox>
          </v:shape>
        </w:pic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一、根据图片选择正确答案</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 id="_x0000_s1249" type="#_x0000_t87" alt="" style="position:absolute;left:0;text-align:left;margin-left:14.2pt;margin-top:6.65pt;width:12pt;height:1in;z-index:251675648"/>
        </w:pict>
      </w:r>
      <w:r w:rsidRPr="002D4537">
        <w:rPr>
          <w:rFonts w:ascii="仿宋_GB2312" w:eastAsia="仿宋_GB2312"/>
          <w:sz w:val="28"/>
          <w:szCs w:val="28"/>
        </w:rPr>
        <w:t>This tree is tall.</w:t>
      </w:r>
      <w:r w:rsidRPr="002D4537">
        <w:rPr>
          <w:rFonts w:ascii="仿宋_GB2312" w:eastAsia="仿宋_GB2312" w:hint="eastAsia"/>
          <w:sz w:val="28"/>
          <w:szCs w:val="28"/>
        </w:rPr>
        <w:t>（ √</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 id="_x0000_s1251" type="#_x0000_t202" alt="" style="position:absolute;left:0;text-align:left;margin-left:3in;margin-top:16.45pt;width:45pt;height:31.2pt;z-index:251677696" strokecolor="white">
            <v:textbox>
              <w:txbxContent>
                <w:p w:rsidR="00B23A3A" w:rsidRDefault="00B23A3A" w:rsidP="002D4537">
                  <w:pPr>
                    <w:rPr>
                      <w:rFonts w:ascii="宋体" w:hAnsi="宋体"/>
                    </w:rPr>
                  </w:pPr>
                  <w:r>
                    <w:rPr>
                      <w:rFonts w:ascii="宋体" w:hAnsi="宋体" w:hint="eastAsia"/>
                    </w:rPr>
                    <w:t>100米</w:t>
                  </w:r>
                </w:p>
              </w:txbxContent>
            </v:textbox>
          </v:shape>
        </w:pict>
      </w:r>
      <w:r w:rsidRPr="002D4537">
        <w:rPr>
          <w:rFonts w:ascii="仿宋_GB2312" w:eastAsia="仿宋_GB2312"/>
          <w:sz w:val="28"/>
          <w:szCs w:val="28"/>
        </w:rPr>
        <w:t>Look at the trees.</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 id="_x0000_s1252" type="#_x0000_t202" alt="" style="position:absolute;left:0;text-align:left;margin-left:261pt;margin-top:17.85pt;width:72.05pt;height:85.8pt;z-index:251678720" strokecolor="white">
            <v:textbox>
              <w:txbxContent>
                <w:p w:rsidR="00B23A3A" w:rsidRDefault="00B23A3A" w:rsidP="002D4537">
                  <w:r>
                    <w:rPr>
                      <w:noProof/>
                      <w:sz w:val="20"/>
                    </w:rPr>
                    <w:drawing>
                      <wp:inline distT="0" distB="0" distL="0" distR="0">
                        <wp:extent cx="723900" cy="1019175"/>
                        <wp:effectExtent l="19050" t="0" r="0" b="0"/>
                        <wp:docPr id="142" name="图片 142" descr="QQ截图20130313161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descr="QQ截图20130313161729"/>
                                <pic:cNvPicPr>
                                  <a:picLocks noChangeAspect="1" noChangeArrowheads="1"/>
                                </pic:cNvPicPr>
                              </pic:nvPicPr>
                              <pic:blipFill>
                                <a:blip r:embed="rId16"/>
                                <a:srcRect/>
                                <a:stretch>
                                  <a:fillRect/>
                                </a:stretch>
                              </pic:blipFill>
                              <pic:spPr bwMode="auto">
                                <a:xfrm>
                                  <a:off x="0" y="0"/>
                                  <a:ext cx="723900" cy="1019175"/>
                                </a:xfrm>
                                <a:prstGeom prst="rect">
                                  <a:avLst/>
                                </a:prstGeom>
                                <a:noFill/>
                                <a:ln w="9525">
                                  <a:noFill/>
                                  <a:miter lim="800000"/>
                                  <a:headEnd/>
                                  <a:tailEnd/>
                                </a:ln>
                              </pic:spPr>
                            </pic:pic>
                          </a:graphicData>
                        </a:graphic>
                      </wp:inline>
                    </w:drawing>
                  </w:r>
                </w:p>
              </w:txbxContent>
            </v:textbox>
          </v:shape>
        </w:pict>
      </w:r>
      <w:r w:rsidRPr="002D4537">
        <w:rPr>
          <w:rFonts w:ascii="仿宋_GB2312" w:eastAsia="仿宋_GB2312"/>
          <w:sz w:val="28"/>
          <w:szCs w:val="28"/>
        </w:rPr>
        <w:t>That tree is short.</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pict>
          <v:shape id="_x0000_s1248" type="#_x0000_t87" alt="" style="position:absolute;left:0;text-align:left;margin-left:14.2pt;margin-top:3.65pt;width:12pt;height:1in;z-index:251674624"/>
        </w:pict>
      </w:r>
      <w:r w:rsidRPr="002D4537">
        <w:rPr>
          <w:rFonts w:ascii="仿宋_GB2312" w:eastAsia="仿宋_GB2312"/>
          <w:sz w:val="28"/>
          <w:szCs w:val="28"/>
        </w:rPr>
        <w:t>This monkey is thin.</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b/>
          <w:sz w:val="28"/>
          <w:szCs w:val="28"/>
        </w:rPr>
      </w:pPr>
      <w:r w:rsidRPr="002D4537">
        <w:rPr>
          <w:rFonts w:ascii="仿宋_GB2312" w:eastAsia="仿宋_GB2312"/>
          <w:sz w:val="28"/>
          <w:szCs w:val="28"/>
        </w:rPr>
        <w:t>Look at the monkeys.</w:t>
      </w:r>
    </w:p>
    <w:p w:rsidR="002D4537" w:rsidRPr="002D4537" w:rsidRDefault="002D4537" w:rsidP="002D4537">
      <w:pPr>
        <w:spacing w:line="500" w:lineRule="exact"/>
        <w:ind w:firstLineChars="200" w:firstLine="560"/>
        <w:rPr>
          <w:rFonts w:ascii="仿宋_GB2312" w:eastAsia="仿宋_GB2312"/>
          <w:b/>
          <w:sz w:val="28"/>
          <w:szCs w:val="28"/>
        </w:rPr>
      </w:pPr>
      <w:r w:rsidRPr="002D4537">
        <w:rPr>
          <w:rFonts w:ascii="仿宋_GB2312" w:eastAsia="仿宋_GB2312"/>
          <w:sz w:val="28"/>
          <w:szCs w:val="28"/>
        </w:rPr>
        <w:t>That monkey is fat.</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lastRenderedPageBreak/>
        <w:t>二、根据图片在括号中打对勾</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1. It has a long tail.</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2. It has a long nose.</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3. It has small eyes.</w:t>
      </w: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4. It has big ears.</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w:t>
      </w:r>
      <w:r w:rsidRPr="002D4537">
        <w:rPr>
          <w:rFonts w:ascii="仿宋_GB2312" w:eastAsia="仿宋_GB2312"/>
          <w:sz w:val="28"/>
          <w:szCs w:val="28"/>
        </w:rPr>
        <w:t xml:space="preserve">   </w:t>
      </w:r>
      <w:r w:rsidRPr="002D4537">
        <w:rPr>
          <w:rFonts w:ascii="仿宋_GB2312" w:eastAsia="仿宋_GB2312" w:hint="eastAsia"/>
          <w:sz w:val="28"/>
          <w:szCs w:val="28"/>
        </w:rPr>
        <w:t>）</w:t>
      </w:r>
      <w:r w:rsidRPr="002D4537">
        <w:rPr>
          <w:rFonts w:ascii="仿宋_GB2312" w:eastAsia="仿宋_GB2312"/>
          <w:sz w:val="28"/>
          <w:szCs w:val="28"/>
        </w:rPr>
        <w:t>5. It</w:t>
      </w:r>
      <w:r w:rsidRPr="002D4537">
        <w:rPr>
          <w:rFonts w:ascii="仿宋_GB2312" w:eastAsia="仿宋_GB2312"/>
          <w:sz w:val="28"/>
          <w:szCs w:val="28"/>
        </w:rPr>
        <w:t>’</w:t>
      </w:r>
      <w:r w:rsidRPr="002D4537">
        <w:rPr>
          <w:rFonts w:ascii="仿宋_GB2312" w:eastAsia="仿宋_GB2312"/>
          <w:sz w:val="28"/>
          <w:szCs w:val="28"/>
        </w:rPr>
        <w:t>s so small.</w:t>
      </w:r>
    </w:p>
    <w:p w:rsidR="002D4537" w:rsidRDefault="002D4537" w:rsidP="002D4537">
      <w:pPr>
        <w:spacing w:line="500" w:lineRule="exact"/>
        <w:ind w:firstLineChars="200" w:firstLine="562"/>
        <w:rPr>
          <w:rFonts w:ascii="仿宋_GB2312" w:eastAsia="仿宋_GB2312" w:hint="eastAsia"/>
          <w:b/>
          <w:sz w:val="28"/>
          <w:szCs w:val="28"/>
        </w:rPr>
      </w:pPr>
    </w:p>
    <w:p w:rsidR="002D4537" w:rsidRPr="002D4537" w:rsidRDefault="002D4537" w:rsidP="002D4537">
      <w:pPr>
        <w:spacing w:line="500" w:lineRule="exact"/>
        <w:jc w:val="center"/>
        <w:rPr>
          <w:rFonts w:ascii="方正小标宋简体" w:eastAsia="方正小标宋简体"/>
          <w:sz w:val="32"/>
          <w:szCs w:val="32"/>
        </w:rPr>
      </w:pPr>
      <w:r w:rsidRPr="002D4537">
        <w:rPr>
          <w:rFonts w:ascii="方正小标宋简体" w:eastAsia="方正小标宋简体" w:hint="eastAsia"/>
          <w:sz w:val="32"/>
          <w:szCs w:val="32"/>
        </w:rPr>
        <w:t>Period Two同步练习</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一、仿照例子完成各题。</w:t>
      </w:r>
    </w:p>
    <w:p w:rsidR="002D4537" w:rsidRPr="002D4537" w:rsidRDefault="002D4537" w:rsidP="00264916">
      <w:pPr>
        <w:spacing w:line="240" w:lineRule="auto"/>
        <w:ind w:firstLineChars="200" w:firstLine="560"/>
        <w:rPr>
          <w:rFonts w:ascii="仿宋_GB2312" w:eastAsia="仿宋_GB2312"/>
          <w:sz w:val="28"/>
          <w:szCs w:val="28"/>
        </w:rPr>
      </w:pPr>
      <w:r w:rsidRPr="002D4537">
        <w:rPr>
          <w:rFonts w:ascii="仿宋_GB2312" w:eastAsia="仿宋_GB2312" w:hint="eastAsia"/>
          <w:sz w:val="28"/>
          <w:szCs w:val="28"/>
        </w:rPr>
        <w:t>例：</w:t>
      </w:r>
      <w:r w:rsidR="00264916" w:rsidRPr="002D4537">
        <w:rPr>
          <w:rFonts w:ascii="仿宋_GB2312" w:eastAsia="仿宋_GB2312"/>
          <w:sz w:val="28"/>
          <w:szCs w:val="28"/>
        </w:rPr>
        <w:drawing>
          <wp:inline distT="0" distB="0" distL="0" distR="0">
            <wp:extent cx="628650" cy="653207"/>
            <wp:effectExtent l="19050" t="0" r="0" b="0"/>
            <wp:docPr id="12" name="图片 292" descr="QQ截图20130314140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 descr="QQ截图20130314140601"/>
                    <pic:cNvPicPr>
                      <a:picLocks noChangeAspect="1" noChangeArrowheads="1"/>
                    </pic:cNvPicPr>
                  </pic:nvPicPr>
                  <pic:blipFill>
                    <a:blip r:embed="rId18" cstate="print"/>
                    <a:srcRect/>
                    <a:stretch>
                      <a:fillRect/>
                    </a:stretch>
                  </pic:blipFill>
                  <pic:spPr bwMode="auto">
                    <a:xfrm>
                      <a:off x="0" y="0"/>
                      <a:ext cx="628650" cy="653207"/>
                    </a:xfrm>
                    <a:prstGeom prst="rect">
                      <a:avLst/>
                    </a:prstGeom>
                    <a:noFill/>
                    <a:ln w="9525">
                      <a:noFill/>
                      <a:miter lim="800000"/>
                      <a:headEnd/>
                      <a:tailEnd/>
                    </a:ln>
                  </pic:spPr>
                </pic:pic>
              </a:graphicData>
            </a:graphic>
          </wp:inline>
        </w:drawing>
      </w:r>
      <w:r w:rsidRPr="002D4537">
        <w:rPr>
          <w:rFonts w:ascii="仿宋_GB2312" w:eastAsia="仿宋_GB2312"/>
          <w:sz w:val="28"/>
          <w:szCs w:val="28"/>
        </w:rPr>
        <w:t>monkey  A monkey has a long tail .</w:t>
      </w:r>
    </w:p>
    <w:p w:rsidR="002D4537" w:rsidRPr="002D4537" w:rsidRDefault="002D4537" w:rsidP="00264916">
      <w:pPr>
        <w:spacing w:line="240" w:lineRule="auto"/>
        <w:ind w:firstLineChars="200" w:firstLine="560"/>
        <w:rPr>
          <w:rFonts w:ascii="仿宋_GB2312" w:eastAsia="仿宋_GB2312"/>
          <w:sz w:val="28"/>
          <w:szCs w:val="28"/>
        </w:rPr>
      </w:pPr>
      <w:r w:rsidRPr="002D4537">
        <w:rPr>
          <w:rFonts w:ascii="仿宋_GB2312" w:eastAsia="仿宋_GB2312"/>
          <w:sz w:val="28"/>
          <w:szCs w:val="28"/>
        </w:rPr>
        <w:t>1.</w:t>
      </w:r>
      <w:r w:rsidR="00264916" w:rsidRPr="00264916">
        <w:rPr>
          <w:rFonts w:ascii="仿宋_GB2312" w:eastAsia="仿宋_GB2312"/>
          <w:sz w:val="28"/>
          <w:szCs w:val="28"/>
        </w:rPr>
        <w:t xml:space="preserve"> </w:t>
      </w:r>
      <w:r w:rsidR="00264916" w:rsidRPr="002D4537">
        <w:rPr>
          <w:rFonts w:ascii="仿宋_GB2312" w:eastAsia="仿宋_GB2312"/>
          <w:sz w:val="28"/>
          <w:szCs w:val="28"/>
        </w:rPr>
        <w:drawing>
          <wp:inline distT="0" distB="0" distL="0" distR="0">
            <wp:extent cx="581025" cy="614918"/>
            <wp:effectExtent l="19050" t="0" r="9525" b="0"/>
            <wp:docPr id="9" name="图片 293" descr="elephant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 descr="elephant3"/>
                    <pic:cNvPicPr>
                      <a:picLocks noChangeAspect="1" noChangeArrowheads="1"/>
                    </pic:cNvPicPr>
                  </pic:nvPicPr>
                  <pic:blipFill>
                    <a:blip r:embed="rId19" cstate="print"/>
                    <a:srcRect/>
                    <a:stretch>
                      <a:fillRect/>
                    </a:stretch>
                  </pic:blipFill>
                  <pic:spPr bwMode="auto">
                    <a:xfrm>
                      <a:off x="0" y="0"/>
                      <a:ext cx="581025" cy="614918"/>
                    </a:xfrm>
                    <a:prstGeom prst="rect">
                      <a:avLst/>
                    </a:prstGeom>
                    <a:noFill/>
                    <a:ln w="9525">
                      <a:noFill/>
                      <a:miter lim="800000"/>
                      <a:headEnd/>
                      <a:tailEnd/>
                    </a:ln>
                  </pic:spPr>
                </pic:pic>
              </a:graphicData>
            </a:graphic>
          </wp:inline>
        </w:drawing>
      </w:r>
      <w:r w:rsidRPr="002D4537">
        <w:rPr>
          <w:rFonts w:ascii="仿宋_GB2312" w:eastAsia="仿宋_GB2312"/>
          <w:sz w:val="28"/>
          <w:szCs w:val="28"/>
        </w:rPr>
        <w:t>______  _____________________</w:t>
      </w:r>
    </w:p>
    <w:p w:rsidR="002D4537" w:rsidRPr="002D4537" w:rsidRDefault="002D4537" w:rsidP="00264916">
      <w:pPr>
        <w:spacing w:line="240" w:lineRule="auto"/>
        <w:ind w:firstLineChars="200" w:firstLine="560"/>
        <w:rPr>
          <w:rFonts w:ascii="仿宋_GB2312" w:eastAsia="仿宋_GB2312"/>
          <w:sz w:val="28"/>
          <w:szCs w:val="28"/>
        </w:rPr>
      </w:pPr>
      <w:r w:rsidRPr="002D4537">
        <w:rPr>
          <w:rFonts w:ascii="仿宋_GB2312" w:eastAsia="仿宋_GB2312"/>
          <w:sz w:val="28"/>
          <w:szCs w:val="28"/>
        </w:rPr>
        <w:t>2.</w:t>
      </w:r>
      <w:r w:rsidR="00264916" w:rsidRPr="00264916">
        <w:rPr>
          <w:rFonts w:ascii="仿宋_GB2312" w:eastAsia="仿宋_GB2312"/>
          <w:sz w:val="28"/>
          <w:szCs w:val="28"/>
        </w:rPr>
        <w:t xml:space="preserve"> </w:t>
      </w:r>
      <w:r w:rsidR="00264916" w:rsidRPr="002D4537">
        <w:rPr>
          <w:rFonts w:ascii="仿宋_GB2312" w:eastAsia="仿宋_GB2312"/>
          <w:sz w:val="28"/>
          <w:szCs w:val="28"/>
        </w:rPr>
        <w:drawing>
          <wp:inline distT="0" distB="0" distL="0" distR="0">
            <wp:extent cx="523875" cy="675523"/>
            <wp:effectExtent l="19050" t="0" r="9525" b="0"/>
            <wp:docPr id="10" name="图片 294" descr="QQ截图20130314140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descr="QQ截图20130314140854"/>
                    <pic:cNvPicPr>
                      <a:picLocks noChangeAspect="1" noChangeArrowheads="1"/>
                    </pic:cNvPicPr>
                  </pic:nvPicPr>
                  <pic:blipFill>
                    <a:blip r:embed="rId20" cstate="print"/>
                    <a:srcRect/>
                    <a:stretch>
                      <a:fillRect/>
                    </a:stretch>
                  </pic:blipFill>
                  <pic:spPr bwMode="auto">
                    <a:xfrm>
                      <a:off x="0" y="0"/>
                      <a:ext cx="523875" cy="675523"/>
                    </a:xfrm>
                    <a:prstGeom prst="rect">
                      <a:avLst/>
                    </a:prstGeom>
                    <a:noFill/>
                    <a:ln w="9525">
                      <a:noFill/>
                      <a:miter lim="800000"/>
                      <a:headEnd/>
                      <a:tailEnd/>
                    </a:ln>
                  </pic:spPr>
                </pic:pic>
              </a:graphicData>
            </a:graphic>
          </wp:inline>
        </w:drawing>
      </w:r>
      <w:r w:rsidRPr="002D4537">
        <w:rPr>
          <w:rFonts w:ascii="仿宋_GB2312" w:eastAsia="仿宋_GB2312"/>
          <w:sz w:val="28"/>
          <w:szCs w:val="28"/>
        </w:rPr>
        <w:t>______  _____________________</w:t>
      </w:r>
    </w:p>
    <w:p w:rsidR="002D4537" w:rsidRPr="002D4537" w:rsidRDefault="002D4537" w:rsidP="00264916">
      <w:pPr>
        <w:spacing w:line="240" w:lineRule="auto"/>
        <w:ind w:firstLineChars="200" w:firstLine="560"/>
        <w:rPr>
          <w:rFonts w:ascii="仿宋_GB2312" w:eastAsia="仿宋_GB2312"/>
          <w:sz w:val="28"/>
          <w:szCs w:val="28"/>
        </w:rPr>
      </w:pPr>
      <w:r w:rsidRPr="002D4537">
        <w:rPr>
          <w:rFonts w:ascii="仿宋_GB2312" w:eastAsia="仿宋_GB2312"/>
          <w:sz w:val="28"/>
          <w:szCs w:val="28"/>
        </w:rPr>
        <w:t>3.</w:t>
      </w:r>
      <w:r w:rsidR="00264916" w:rsidRPr="00264916">
        <w:rPr>
          <w:rFonts w:ascii="仿宋_GB2312" w:eastAsia="仿宋_GB2312"/>
          <w:sz w:val="28"/>
          <w:szCs w:val="28"/>
        </w:rPr>
        <w:t xml:space="preserve"> </w:t>
      </w:r>
      <w:r w:rsidR="00264916" w:rsidRPr="002D4537">
        <w:rPr>
          <w:rFonts w:ascii="仿宋_GB2312" w:eastAsia="仿宋_GB2312"/>
          <w:sz w:val="28"/>
          <w:szCs w:val="28"/>
        </w:rPr>
        <w:drawing>
          <wp:inline distT="0" distB="0" distL="0" distR="0">
            <wp:extent cx="581025" cy="710768"/>
            <wp:effectExtent l="19050" t="0" r="9525" b="0"/>
            <wp:docPr id="11" name="图片 295" descr="QQ截图2013031414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descr="QQ截图20130314141325"/>
                    <pic:cNvPicPr>
                      <a:picLocks noChangeAspect="1" noChangeArrowheads="1"/>
                    </pic:cNvPicPr>
                  </pic:nvPicPr>
                  <pic:blipFill>
                    <a:blip r:embed="rId21" cstate="print"/>
                    <a:srcRect/>
                    <a:stretch>
                      <a:fillRect/>
                    </a:stretch>
                  </pic:blipFill>
                  <pic:spPr bwMode="auto">
                    <a:xfrm>
                      <a:off x="0" y="0"/>
                      <a:ext cx="581025" cy="710768"/>
                    </a:xfrm>
                    <a:prstGeom prst="rect">
                      <a:avLst/>
                    </a:prstGeom>
                    <a:noFill/>
                    <a:ln w="9525">
                      <a:noFill/>
                      <a:miter lim="800000"/>
                      <a:headEnd/>
                      <a:tailEnd/>
                    </a:ln>
                  </pic:spPr>
                </pic:pic>
              </a:graphicData>
            </a:graphic>
          </wp:inline>
        </w:drawing>
      </w:r>
      <w:r w:rsidRPr="002D4537">
        <w:rPr>
          <w:rFonts w:ascii="仿宋_GB2312" w:eastAsia="仿宋_GB2312"/>
          <w:sz w:val="28"/>
          <w:szCs w:val="28"/>
        </w:rPr>
        <w:t>______  _____________________</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hint="eastAsia"/>
          <w:sz w:val="28"/>
          <w:szCs w:val="28"/>
        </w:rPr>
        <w:t>二、找单词。</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d   a   k   n   o   o    l   z   e   m</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u   t   i   g    e   r    i   e   w   o</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t>m  i   z   g    r   a    o   b   i    n</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t>e   l   e   p    h   a   n   t    g   k</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t>i   r   b   g    i   r    a   f    f   e</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t>g   s   r   e    s   n    a   k   e   y</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t>n   p   a   n   d   a    s   s    p   a</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t>m   p  n   m   e   y   m   u    a   t</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lastRenderedPageBreak/>
        <w:t>s   p   t   b    i   f    k   a    w   o</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sz w:val="28"/>
          <w:szCs w:val="28"/>
          <w:lang w:val="pt-BR"/>
        </w:rPr>
        <w:t>x   e   t   e    q   a   p    l    y   s</w:t>
      </w:r>
    </w:p>
    <w:p w:rsidR="002D4537" w:rsidRPr="002D4537" w:rsidRDefault="002D4537" w:rsidP="002D4537">
      <w:pPr>
        <w:spacing w:line="500" w:lineRule="exact"/>
        <w:ind w:firstLineChars="200" w:firstLine="560"/>
        <w:rPr>
          <w:rFonts w:ascii="仿宋_GB2312" w:eastAsia="仿宋_GB2312"/>
          <w:sz w:val="28"/>
          <w:szCs w:val="28"/>
          <w:lang w:val="pt-BR"/>
        </w:rPr>
      </w:pPr>
      <w:r w:rsidRPr="002D4537">
        <w:rPr>
          <w:rFonts w:ascii="仿宋_GB2312" w:eastAsia="仿宋_GB2312" w:hint="eastAsia"/>
          <w:sz w:val="28"/>
          <w:szCs w:val="28"/>
        </w:rPr>
        <w:t>三、选出正确的答案。</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 1. Where does a fish live?</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A. In a forest.   B. In a tree.   C. In a river.   D. In a hole.</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 2. Can a giraffe swim?</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A. No, fish swim.   B. Yes, it can.   </w:t>
      </w:r>
      <w:r w:rsidRPr="002D4537">
        <w:rPr>
          <w:rFonts w:ascii="仿宋_GB2312" w:eastAsia="仿宋_GB2312"/>
          <w:sz w:val="28"/>
          <w:szCs w:val="28"/>
          <w:lang w:val="pt-BR"/>
        </w:rPr>
        <w:t xml:space="preserve">C. No, a panda has.   </w:t>
      </w:r>
      <w:r w:rsidRPr="002D4537">
        <w:rPr>
          <w:rFonts w:ascii="仿宋_GB2312" w:eastAsia="仿宋_GB2312"/>
          <w:sz w:val="28"/>
          <w:szCs w:val="28"/>
        </w:rPr>
        <w:t>D. No, the lion big.</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 3. Is the elephant small?</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xml:space="preserve">A. Yes, the elephant small.    B. No, fish swim. </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C. No, a rabbit has long ears.  D. No, the elephant is big.</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 4. This animal has small eyes and four short legs. What is it?</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A. Panda.   B. Giraffe.   C. Monkey.   D. Horse.</w:t>
      </w:r>
    </w:p>
    <w:p w:rsidR="002D4537" w:rsidRPr="002D4537" w:rsidRDefault="002D4537" w:rsidP="002D4537">
      <w:pPr>
        <w:spacing w:line="500" w:lineRule="exact"/>
        <w:ind w:firstLineChars="200" w:firstLine="560"/>
        <w:rPr>
          <w:rFonts w:ascii="仿宋_GB2312" w:eastAsia="仿宋_GB2312"/>
          <w:sz w:val="28"/>
          <w:szCs w:val="28"/>
        </w:rPr>
      </w:pPr>
      <w:r w:rsidRPr="002D4537">
        <w:rPr>
          <w:rFonts w:ascii="仿宋_GB2312" w:eastAsia="仿宋_GB2312"/>
          <w:sz w:val="28"/>
          <w:szCs w:val="28"/>
        </w:rPr>
        <w:t>(  ) 5. This animal has a long tail and short ears. What is it?</w:t>
      </w:r>
    </w:p>
    <w:p w:rsidR="002D4537" w:rsidRDefault="002D4537" w:rsidP="002D4537">
      <w:pPr>
        <w:spacing w:line="500" w:lineRule="exact"/>
        <w:ind w:firstLineChars="200" w:firstLine="560"/>
        <w:rPr>
          <w:rFonts w:ascii="仿宋_GB2312" w:eastAsia="仿宋_GB2312" w:hint="eastAsia"/>
          <w:sz w:val="28"/>
          <w:szCs w:val="28"/>
        </w:rPr>
      </w:pPr>
      <w:r w:rsidRPr="002D4537">
        <w:rPr>
          <w:rFonts w:ascii="仿宋_GB2312" w:eastAsia="仿宋_GB2312"/>
          <w:sz w:val="28"/>
          <w:szCs w:val="28"/>
        </w:rPr>
        <w:t>A. Dog.   B. Camel.   C. Panda.   D. Monkey.</w:t>
      </w:r>
    </w:p>
    <w:p w:rsidR="00ED411E" w:rsidRDefault="00ED411E" w:rsidP="002D4537">
      <w:pPr>
        <w:spacing w:line="500" w:lineRule="exact"/>
        <w:ind w:firstLineChars="200" w:firstLine="560"/>
        <w:rPr>
          <w:rFonts w:ascii="仿宋_GB2312" w:eastAsia="仿宋_GB2312" w:hint="eastAsia"/>
          <w:sz w:val="28"/>
          <w:szCs w:val="28"/>
        </w:rPr>
      </w:pPr>
    </w:p>
    <w:p w:rsidR="00ED411E" w:rsidRDefault="00ED411E" w:rsidP="002D4537">
      <w:pPr>
        <w:spacing w:line="500" w:lineRule="exact"/>
        <w:ind w:firstLineChars="200" w:firstLine="560"/>
        <w:rPr>
          <w:rFonts w:ascii="仿宋_GB2312" w:eastAsia="仿宋_GB2312" w:hint="eastAsia"/>
          <w:sz w:val="28"/>
          <w:szCs w:val="28"/>
        </w:rPr>
      </w:pPr>
    </w:p>
    <w:p w:rsidR="00ED411E" w:rsidRPr="00ED411E" w:rsidRDefault="00ED411E" w:rsidP="00ED411E">
      <w:pPr>
        <w:spacing w:line="240" w:lineRule="auto"/>
        <w:jc w:val="center"/>
        <w:rPr>
          <w:rFonts w:ascii="方正小标宋简体" w:eastAsia="方正小标宋简体" w:hint="eastAsia"/>
          <w:sz w:val="44"/>
          <w:szCs w:val="44"/>
        </w:rPr>
      </w:pPr>
      <w:r w:rsidRPr="00ED411E">
        <w:rPr>
          <w:rFonts w:ascii="方正小标宋简体" w:eastAsia="方正小标宋简体" w:hint="eastAsia"/>
          <w:sz w:val="44"/>
          <w:szCs w:val="44"/>
        </w:rPr>
        <w:t>Unit 3 At the zoo</w:t>
      </w:r>
    </w:p>
    <w:p w:rsidR="00ED411E" w:rsidRPr="00ED411E" w:rsidRDefault="00ED411E" w:rsidP="00ED411E">
      <w:pPr>
        <w:spacing w:line="240" w:lineRule="auto"/>
        <w:jc w:val="center"/>
        <w:rPr>
          <w:rFonts w:ascii="方正小标宋简体" w:eastAsia="方正小标宋简体" w:hint="eastAsia"/>
          <w:sz w:val="32"/>
          <w:szCs w:val="32"/>
        </w:rPr>
      </w:pPr>
      <w:r w:rsidRPr="00ED411E">
        <w:rPr>
          <w:rFonts w:ascii="方正小标宋简体" w:eastAsia="方正小标宋简体" w:hint="eastAsia"/>
          <w:sz w:val="32"/>
          <w:szCs w:val="32"/>
        </w:rPr>
        <w:t>Period Three教案</w:t>
      </w:r>
    </w:p>
    <w:p w:rsidR="00ED411E" w:rsidRPr="00ED411E" w:rsidRDefault="00ED411E" w:rsidP="00ED411E">
      <w:pPr>
        <w:spacing w:line="500" w:lineRule="exact"/>
        <w:rPr>
          <w:rFonts w:ascii="仿宋_GB2312" w:eastAsia="仿宋_GB2312"/>
          <w:b/>
          <w:sz w:val="28"/>
          <w:szCs w:val="28"/>
        </w:rPr>
      </w:pPr>
      <w:r w:rsidRPr="00ED411E">
        <w:rPr>
          <w:rFonts w:ascii="仿宋_GB2312" w:eastAsia="仿宋_GB2312"/>
          <w:b/>
          <w:sz w:val="28"/>
          <w:szCs w:val="28"/>
        </w:rPr>
        <w:t>Teaching aims（教学目标）</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1 通过分类培养学生的语音意识。</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2 通过描红单词掌握单词书写。</w:t>
      </w:r>
    </w:p>
    <w:p w:rsidR="00ED411E" w:rsidRPr="00ED411E" w:rsidRDefault="00ED411E" w:rsidP="00ED411E">
      <w:pPr>
        <w:spacing w:line="500" w:lineRule="exact"/>
        <w:rPr>
          <w:rFonts w:ascii="仿宋_GB2312" w:eastAsia="仿宋_GB2312"/>
          <w:b/>
          <w:sz w:val="28"/>
          <w:szCs w:val="28"/>
        </w:rPr>
      </w:pPr>
      <w:r w:rsidRPr="00ED411E">
        <w:rPr>
          <w:rFonts w:ascii="仿宋_GB2312" w:eastAsia="仿宋_GB2312"/>
          <w:b/>
          <w:sz w:val="28"/>
          <w:szCs w:val="28"/>
        </w:rPr>
        <w:t>Language points（语言点）</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sz w:val="28"/>
          <w:szCs w:val="28"/>
        </w:rPr>
        <w:t>要求掌握</w:t>
      </w:r>
      <w:r w:rsidRPr="00ED411E">
        <w:rPr>
          <w:rFonts w:ascii="仿宋_GB2312" w:eastAsia="仿宋_GB2312" w:hint="eastAsia"/>
          <w:sz w:val="28"/>
          <w:szCs w:val="28"/>
        </w:rPr>
        <w:t>字母i在单词中的发音。</w:t>
      </w:r>
    </w:p>
    <w:p w:rsidR="00ED411E" w:rsidRPr="00B61F24" w:rsidRDefault="00ED411E" w:rsidP="00B61F24">
      <w:pPr>
        <w:spacing w:line="500" w:lineRule="exact"/>
        <w:rPr>
          <w:rFonts w:ascii="仿宋_GB2312" w:eastAsia="仿宋_GB2312"/>
          <w:b/>
          <w:sz w:val="28"/>
          <w:szCs w:val="28"/>
        </w:rPr>
      </w:pPr>
      <w:r w:rsidRPr="00B61F24">
        <w:rPr>
          <w:rFonts w:ascii="仿宋_GB2312" w:eastAsia="仿宋_GB2312"/>
          <w:b/>
          <w:sz w:val="28"/>
          <w:szCs w:val="28"/>
        </w:rPr>
        <w:lastRenderedPageBreak/>
        <w:t>Difficulties（难点）：</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 xml:space="preserve">通过含有字母i在单词中的发音，总结出i在单词中的发音规律。 </w:t>
      </w:r>
    </w:p>
    <w:p w:rsidR="00ED411E" w:rsidRPr="00B61F24" w:rsidRDefault="00ED411E" w:rsidP="00B61F24">
      <w:pPr>
        <w:spacing w:line="500" w:lineRule="exact"/>
        <w:rPr>
          <w:rFonts w:ascii="仿宋_GB2312" w:eastAsia="仿宋_GB2312"/>
          <w:b/>
          <w:sz w:val="28"/>
          <w:szCs w:val="28"/>
        </w:rPr>
      </w:pPr>
      <w:r w:rsidRPr="00B61F24">
        <w:rPr>
          <w:rFonts w:ascii="仿宋_GB2312" w:eastAsia="仿宋_GB2312"/>
          <w:b/>
          <w:sz w:val="28"/>
          <w:szCs w:val="28"/>
        </w:rPr>
        <w:t>Teaching steps（教学步骤）</w:t>
      </w:r>
    </w:p>
    <w:p w:rsidR="00ED411E" w:rsidRPr="00ED411E" w:rsidRDefault="00ED411E" w:rsidP="00ED411E">
      <w:pPr>
        <w:spacing w:line="500" w:lineRule="exact"/>
        <w:ind w:firstLineChars="200" w:firstLine="560"/>
        <w:rPr>
          <w:rFonts w:ascii="仿宋_GB2312" w:eastAsia="仿宋_GB2312"/>
          <w:sz w:val="28"/>
          <w:szCs w:val="28"/>
        </w:rPr>
      </w:pPr>
      <w:r w:rsidRPr="00ED411E">
        <w:rPr>
          <w:rFonts w:ascii="仿宋_GB2312" w:eastAsia="仿宋_GB2312"/>
          <w:sz w:val="28"/>
          <w:szCs w:val="28"/>
        </w:rPr>
        <w:t>1.</w:t>
      </w:r>
      <w:r w:rsidRPr="00ED411E">
        <w:rPr>
          <w:rFonts w:ascii="仿宋_GB2312" w:eastAsia="仿宋_GB2312" w:hint="eastAsia"/>
          <w:sz w:val="28"/>
          <w:szCs w:val="28"/>
        </w:rPr>
        <w:t xml:space="preserve"> </w:t>
      </w:r>
      <w:r w:rsidRPr="00ED411E">
        <w:rPr>
          <w:rFonts w:ascii="仿宋_GB2312" w:eastAsia="仿宋_GB2312"/>
          <w:sz w:val="28"/>
          <w:szCs w:val="28"/>
        </w:rPr>
        <w:t>Warm greetings to the students</w:t>
      </w:r>
    </w:p>
    <w:p w:rsidR="00ED411E" w:rsidRPr="00ED411E" w:rsidRDefault="00ED411E" w:rsidP="00ED411E">
      <w:pPr>
        <w:spacing w:line="500" w:lineRule="exact"/>
        <w:ind w:firstLineChars="200" w:firstLine="560"/>
        <w:rPr>
          <w:rFonts w:ascii="仿宋_GB2312" w:eastAsia="仿宋_GB2312"/>
          <w:sz w:val="28"/>
          <w:szCs w:val="28"/>
        </w:rPr>
      </w:pPr>
      <w:r w:rsidRPr="00ED411E">
        <w:rPr>
          <w:rFonts w:ascii="仿宋_GB2312" w:eastAsia="仿宋_GB2312"/>
          <w:sz w:val="28"/>
          <w:szCs w:val="28"/>
        </w:rPr>
        <w:t>2. Revision（复习）</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让学生根据动物的图片或个人情况，简单形容某人、某物的样子。</w:t>
      </w:r>
    </w:p>
    <w:p w:rsidR="00ED411E" w:rsidRPr="00ED411E" w:rsidRDefault="00ED411E" w:rsidP="00ED411E">
      <w:pPr>
        <w:spacing w:line="500" w:lineRule="exact"/>
        <w:ind w:firstLineChars="200" w:firstLine="560"/>
        <w:rPr>
          <w:rFonts w:ascii="仿宋_GB2312" w:eastAsia="仿宋_GB2312"/>
          <w:sz w:val="28"/>
          <w:szCs w:val="28"/>
        </w:rPr>
      </w:pPr>
      <w:r w:rsidRPr="00ED411E">
        <w:rPr>
          <w:rFonts w:ascii="仿宋_GB2312" w:eastAsia="仿宋_GB2312"/>
          <w:sz w:val="28"/>
          <w:szCs w:val="28"/>
        </w:rPr>
        <w:t xml:space="preserve">3. </w:t>
      </w:r>
      <w:r w:rsidRPr="00ED411E">
        <w:rPr>
          <w:rFonts w:ascii="仿宋_GB2312" w:eastAsia="仿宋_GB2312" w:hint="eastAsia"/>
          <w:sz w:val="28"/>
          <w:szCs w:val="28"/>
        </w:rPr>
        <w:t>Game</w:t>
      </w:r>
      <w:r w:rsidRPr="00ED411E">
        <w:rPr>
          <w:rFonts w:ascii="仿宋_GB2312" w:eastAsia="仿宋_GB2312"/>
          <w:sz w:val="28"/>
          <w:szCs w:val="28"/>
        </w:rPr>
        <w:t>（</w:t>
      </w:r>
      <w:r w:rsidRPr="00ED411E">
        <w:rPr>
          <w:rFonts w:ascii="仿宋_GB2312" w:eastAsia="仿宋_GB2312" w:hint="eastAsia"/>
          <w:sz w:val="28"/>
          <w:szCs w:val="28"/>
        </w:rPr>
        <w:t>游戏</w:t>
      </w:r>
      <w:r w:rsidRPr="00ED411E">
        <w:rPr>
          <w:rFonts w:ascii="仿宋_GB2312" w:eastAsia="仿宋_GB2312"/>
          <w:sz w:val="28"/>
          <w:szCs w:val="28"/>
        </w:rPr>
        <w:t>）</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请说出与我动作不同的单词。教师做动作，要求学生说出与教师所做动作不同的单词。如：教师做tall的动作，学生说：short 。</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4.</w:t>
      </w:r>
      <w:r w:rsidRPr="00ED411E">
        <w:rPr>
          <w:rFonts w:ascii="仿宋_GB2312" w:eastAsia="仿宋_GB2312"/>
          <w:sz w:val="28"/>
          <w:szCs w:val="28"/>
        </w:rPr>
        <w:t xml:space="preserve"> </w:t>
      </w:r>
      <w:r w:rsidRPr="00ED411E">
        <w:rPr>
          <w:rFonts w:ascii="仿宋_GB2312" w:eastAsia="仿宋_GB2312" w:hint="eastAsia"/>
          <w:sz w:val="28"/>
          <w:szCs w:val="28"/>
        </w:rPr>
        <w:t>Let</w:t>
      </w:r>
      <w:r w:rsidRPr="00ED411E">
        <w:rPr>
          <w:rFonts w:ascii="仿宋_GB2312" w:eastAsia="仿宋_GB2312"/>
          <w:sz w:val="28"/>
          <w:szCs w:val="28"/>
        </w:rPr>
        <w:t>’</w:t>
      </w:r>
      <w:r w:rsidRPr="00ED411E">
        <w:rPr>
          <w:rFonts w:ascii="仿宋_GB2312" w:eastAsia="仿宋_GB2312" w:hint="eastAsia"/>
          <w:sz w:val="28"/>
          <w:szCs w:val="28"/>
        </w:rPr>
        <w:t>s spell</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Listen, repeat and chant.</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大屏幕出示big, pig, six, milk四个单词及其图片，让学生读出单词，并找一找这四个单词的共同点，鼓励学生通过观察体验自己和总结规律。然后播放录音，让学生进一步熟悉字母i的发音并跟着录音拼读单词。最后引导学生观察这四个单词的拼写。</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Read and listen</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引导学生通过拼读各个因素读出单词，如/p/-/i/-/g/,pig。播放录音，要求学生圈出听到的单词。</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Listen and write</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播放录音，让学生听着录音描红单词。</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5. 扩展性活动</w:t>
      </w:r>
    </w:p>
    <w:p w:rsidR="00ED411E" w:rsidRPr="00ED411E" w:rsidRDefault="00ED411E" w:rsidP="00ED411E">
      <w:pPr>
        <w:spacing w:line="500" w:lineRule="exact"/>
        <w:ind w:firstLineChars="200" w:firstLine="560"/>
        <w:rPr>
          <w:rFonts w:ascii="仿宋_GB2312" w:eastAsia="仿宋_GB2312"/>
          <w:sz w:val="28"/>
          <w:szCs w:val="28"/>
        </w:rPr>
      </w:pPr>
      <w:r w:rsidRPr="00ED411E">
        <w:rPr>
          <w:rFonts w:ascii="仿宋_GB2312" w:eastAsia="仿宋_GB2312" w:hint="eastAsia"/>
          <w:sz w:val="28"/>
          <w:szCs w:val="28"/>
        </w:rPr>
        <w:t>想一想写一写以前所学过的含有字母i对的单词，并展示给大家</w:t>
      </w:r>
      <w:r w:rsidRPr="00ED411E">
        <w:rPr>
          <w:rFonts w:ascii="仿宋_GB2312" w:eastAsia="仿宋_GB2312"/>
          <w:sz w:val="28"/>
          <w:szCs w:val="28"/>
        </w:rPr>
        <w:t>。</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 xml:space="preserve">6. </w:t>
      </w:r>
      <w:r w:rsidRPr="00ED411E">
        <w:rPr>
          <w:rFonts w:ascii="仿宋_GB2312" w:eastAsia="仿宋_GB2312"/>
          <w:sz w:val="28"/>
          <w:szCs w:val="28"/>
        </w:rPr>
        <w:t>Homework</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熟读本课单词，并把自己总结的发音规律牢记。</w:t>
      </w:r>
    </w:p>
    <w:p w:rsidR="00ED411E" w:rsidRPr="00B61F24" w:rsidRDefault="00ED411E" w:rsidP="00B61F24">
      <w:pPr>
        <w:spacing w:line="500" w:lineRule="exact"/>
        <w:ind w:firstLineChars="200" w:firstLine="562"/>
        <w:rPr>
          <w:rFonts w:ascii="仿宋_GB2312" w:eastAsia="仿宋_GB2312"/>
          <w:b/>
          <w:sz w:val="28"/>
          <w:szCs w:val="28"/>
        </w:rPr>
      </w:pPr>
      <w:r w:rsidRPr="00B61F24">
        <w:rPr>
          <w:rFonts w:ascii="仿宋_GB2312" w:eastAsia="仿宋_GB2312"/>
          <w:b/>
          <w:sz w:val="28"/>
          <w:szCs w:val="28"/>
        </w:rPr>
        <w:t>板书设计：</w:t>
      </w:r>
    </w:p>
    <w:tbl>
      <w:tblPr>
        <w:tblStyle w:val="a9"/>
        <w:tblW w:w="0" w:type="auto"/>
        <w:jc w:val="center"/>
        <w:tblInd w:w="2093" w:type="dxa"/>
        <w:tblLook w:val="01E0"/>
      </w:tblPr>
      <w:tblGrid>
        <w:gridCol w:w="6967"/>
      </w:tblGrid>
      <w:tr w:rsidR="00ED411E" w:rsidRPr="00ED411E" w:rsidTr="00B61F24">
        <w:trPr>
          <w:trHeight w:val="2037"/>
          <w:jc w:val="center"/>
        </w:trPr>
        <w:tc>
          <w:tcPr>
            <w:tcW w:w="6967" w:type="dxa"/>
          </w:tcPr>
          <w:p w:rsidR="00ED411E" w:rsidRPr="00ED411E" w:rsidRDefault="00ED411E" w:rsidP="00ED411E">
            <w:pPr>
              <w:spacing w:line="500" w:lineRule="exact"/>
              <w:ind w:firstLineChars="200" w:firstLine="562"/>
              <w:rPr>
                <w:rFonts w:ascii="仿宋_GB2312" w:eastAsia="仿宋_GB2312" w:hint="eastAsia"/>
                <w:b/>
                <w:sz w:val="28"/>
                <w:szCs w:val="28"/>
              </w:rPr>
            </w:pPr>
            <w:r w:rsidRPr="00ED411E">
              <w:rPr>
                <w:rFonts w:ascii="仿宋_GB2312" w:eastAsia="仿宋_GB2312"/>
                <w:b/>
                <w:sz w:val="28"/>
                <w:szCs w:val="28"/>
              </w:rPr>
              <w:lastRenderedPageBreak/>
              <w:t>Unit 3 At the zoo</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hint="eastAsia"/>
                <w:sz w:val="28"/>
                <w:szCs w:val="28"/>
              </w:rPr>
              <w:t>big, pig, six, milk</w:t>
            </w:r>
          </w:p>
          <w:p w:rsidR="00ED411E" w:rsidRPr="00ED411E" w:rsidRDefault="00ED411E" w:rsidP="00ED411E">
            <w:pPr>
              <w:spacing w:line="500" w:lineRule="exact"/>
              <w:ind w:firstLineChars="200" w:firstLine="560"/>
              <w:rPr>
                <w:rFonts w:ascii="仿宋_GB2312" w:eastAsia="仿宋_GB2312" w:hint="eastAsia"/>
                <w:sz w:val="28"/>
                <w:szCs w:val="28"/>
              </w:rPr>
            </w:pPr>
            <w:r w:rsidRPr="00ED411E">
              <w:rPr>
                <w:rFonts w:ascii="仿宋_GB2312" w:eastAsia="仿宋_GB2312"/>
                <w:sz w:val="28"/>
                <w:szCs w:val="28"/>
              </w:rPr>
              <w:t>/p/-/i/-/g/,pig</w:t>
            </w:r>
          </w:p>
        </w:tc>
      </w:tr>
    </w:tbl>
    <w:p w:rsidR="00ED411E" w:rsidRPr="00ED411E" w:rsidRDefault="00ED411E" w:rsidP="00ED411E">
      <w:pPr>
        <w:spacing w:line="500" w:lineRule="exact"/>
        <w:ind w:firstLineChars="200" w:firstLine="560"/>
        <w:rPr>
          <w:rFonts w:ascii="仿宋_GB2312" w:eastAsia="仿宋_GB2312"/>
          <w:sz w:val="28"/>
          <w:szCs w:val="28"/>
        </w:rPr>
      </w:pPr>
    </w:p>
    <w:p w:rsidR="00ED411E" w:rsidRDefault="00ED411E" w:rsidP="002D4537">
      <w:pPr>
        <w:spacing w:line="500" w:lineRule="exact"/>
        <w:ind w:firstLineChars="200" w:firstLine="560"/>
        <w:rPr>
          <w:rFonts w:ascii="仿宋_GB2312" w:eastAsia="仿宋_GB2312" w:hint="eastAsia"/>
          <w:sz w:val="28"/>
          <w:szCs w:val="28"/>
        </w:rPr>
      </w:pPr>
    </w:p>
    <w:p w:rsidR="00B61F24" w:rsidRPr="00B61F24" w:rsidRDefault="00B61F24" w:rsidP="00B61F24">
      <w:pPr>
        <w:spacing w:line="240" w:lineRule="auto"/>
        <w:jc w:val="center"/>
        <w:rPr>
          <w:rFonts w:ascii="方正小标宋简体" w:eastAsia="方正小标宋简体" w:hint="eastAsia"/>
          <w:b/>
          <w:sz w:val="32"/>
          <w:szCs w:val="32"/>
        </w:rPr>
      </w:pPr>
      <w:r w:rsidRPr="00B61F24">
        <w:rPr>
          <w:rFonts w:ascii="方正小标宋简体" w:eastAsia="方正小标宋简体" w:hint="eastAsia"/>
          <w:sz w:val="32"/>
          <w:szCs w:val="32"/>
        </w:rPr>
        <w:t>Period Three</w:t>
      </w:r>
      <w:r w:rsidRPr="00B61F24">
        <w:rPr>
          <w:rFonts w:ascii="方正小标宋简体" w:eastAsia="方正小标宋简体" w:hint="eastAsia"/>
          <w:b/>
          <w:sz w:val="32"/>
          <w:szCs w:val="32"/>
        </w:rPr>
        <w:t>学案</w:t>
      </w:r>
    </w:p>
    <w:p w:rsidR="00B61F24" w:rsidRPr="00B61F24" w:rsidRDefault="00B61F24" w:rsidP="00B61F24">
      <w:pPr>
        <w:spacing w:line="500" w:lineRule="exact"/>
        <w:rPr>
          <w:rFonts w:ascii="仿宋_GB2312" w:eastAsia="仿宋_GB2312"/>
          <w:sz w:val="28"/>
          <w:szCs w:val="28"/>
        </w:rPr>
      </w:pPr>
      <w:r w:rsidRPr="00B61F24">
        <w:rPr>
          <w:rFonts w:ascii="仿宋_GB2312" w:eastAsia="仿宋_GB2312"/>
          <w:sz w:val="28"/>
          <w:szCs w:val="28"/>
        </w:rPr>
        <w:t>【学习目标】</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1 学会字母i在单词中的读音。</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2 学会按照描红的顺序写单词。</w:t>
      </w:r>
    </w:p>
    <w:p w:rsidR="00B61F24" w:rsidRDefault="00B61F24" w:rsidP="00B61F24">
      <w:pPr>
        <w:spacing w:line="500" w:lineRule="exact"/>
        <w:rPr>
          <w:rFonts w:ascii="仿宋_GB2312" w:eastAsia="仿宋_GB2312" w:hint="eastAsia"/>
          <w:sz w:val="28"/>
          <w:szCs w:val="28"/>
        </w:rPr>
      </w:pPr>
      <w:r w:rsidRPr="00B61F24">
        <w:rPr>
          <w:rFonts w:ascii="仿宋_GB2312" w:eastAsia="仿宋_GB2312"/>
          <w:sz w:val="28"/>
          <w:szCs w:val="28"/>
        </w:rPr>
        <w:t>【学习重难点】</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hint="eastAsia"/>
          <w:sz w:val="28"/>
          <w:szCs w:val="28"/>
        </w:rPr>
        <w:t>字母i在单词中的发音，i在单词中的发音规律。</w:t>
      </w:r>
    </w:p>
    <w:p w:rsidR="00B61F24" w:rsidRPr="00B61F24" w:rsidRDefault="00B61F24" w:rsidP="00B61F24">
      <w:pPr>
        <w:spacing w:line="500" w:lineRule="exact"/>
        <w:rPr>
          <w:rFonts w:ascii="仿宋_GB2312" w:eastAsia="仿宋_GB2312"/>
          <w:sz w:val="28"/>
          <w:szCs w:val="28"/>
        </w:rPr>
      </w:pPr>
      <w:r w:rsidRPr="00B61F24">
        <w:rPr>
          <w:rFonts w:ascii="仿宋_GB2312" w:eastAsia="仿宋_GB2312"/>
          <w:sz w:val="28"/>
          <w:szCs w:val="28"/>
        </w:rPr>
        <w:t>【学习过程】</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一、复习检测</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hint="eastAsia"/>
          <w:sz w:val="28"/>
          <w:szCs w:val="28"/>
        </w:rPr>
        <w:t>根据图片，填写正确的形容词</w:t>
      </w:r>
      <w:r w:rsidRPr="00B61F24">
        <w:rPr>
          <w:rFonts w:ascii="仿宋_GB2312" w:eastAsia="仿宋_GB2312"/>
          <w:sz w:val="28"/>
          <w:szCs w:val="28"/>
        </w:rPr>
        <w:t>。</w:t>
      </w:r>
    </w:p>
    <w:p w:rsidR="00B61F24" w:rsidRPr="00B61F24" w:rsidRDefault="00B61F24" w:rsidP="00B61F24">
      <w:pPr>
        <w:spacing w:line="240" w:lineRule="auto"/>
        <w:ind w:firstLineChars="200" w:firstLine="560"/>
        <w:rPr>
          <w:rFonts w:ascii="仿宋_GB2312" w:eastAsia="仿宋_GB2312"/>
          <w:sz w:val="28"/>
          <w:szCs w:val="28"/>
        </w:rPr>
      </w:pPr>
      <w:r w:rsidRPr="00B61F24">
        <w:rPr>
          <w:rFonts w:ascii="仿宋_GB2312" w:eastAsia="仿宋_GB2312" w:hint="eastAsia"/>
          <w:sz w:val="28"/>
          <w:szCs w:val="28"/>
        </w:rPr>
        <w:t>1.</w:t>
      </w:r>
      <w:r w:rsidRPr="00B61F24">
        <w:rPr>
          <w:rFonts w:ascii="仿宋_GB2312" w:eastAsia="仿宋_GB2312"/>
          <w:sz w:val="28"/>
          <w:szCs w:val="28"/>
        </w:rPr>
        <w:drawing>
          <wp:inline distT="0" distB="0" distL="0" distR="0">
            <wp:extent cx="485775" cy="608314"/>
            <wp:effectExtent l="19050" t="0" r="9525" b="0"/>
            <wp:docPr id="512" name="图片 512" descr="short arms long leg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2" descr="short arms long legs"/>
                    <pic:cNvPicPr>
                      <a:picLocks noChangeAspect="1" noChangeArrowheads="1"/>
                    </pic:cNvPicPr>
                  </pic:nvPicPr>
                  <pic:blipFill>
                    <a:blip r:embed="rId22" cstate="print"/>
                    <a:srcRect/>
                    <a:stretch>
                      <a:fillRect/>
                    </a:stretch>
                  </pic:blipFill>
                  <pic:spPr bwMode="auto">
                    <a:xfrm>
                      <a:off x="0" y="0"/>
                      <a:ext cx="490852" cy="614672"/>
                    </a:xfrm>
                    <a:prstGeom prst="rect">
                      <a:avLst/>
                    </a:prstGeom>
                    <a:noFill/>
                    <a:ln w="9525">
                      <a:noFill/>
                      <a:miter lim="800000"/>
                      <a:headEnd/>
                      <a:tailEnd/>
                    </a:ln>
                  </pic:spPr>
                </pic:pic>
              </a:graphicData>
            </a:graphic>
          </wp:inline>
        </w:drawing>
      </w:r>
      <w:r w:rsidRPr="00B61F24">
        <w:rPr>
          <w:rFonts w:ascii="仿宋_GB2312" w:eastAsia="仿宋_GB2312" w:hint="eastAsia"/>
          <w:sz w:val="28"/>
          <w:szCs w:val="28"/>
        </w:rPr>
        <w:t xml:space="preserve">  </w:t>
      </w:r>
      <w:r w:rsidRPr="00B61F24">
        <w:rPr>
          <w:rFonts w:ascii="仿宋_GB2312" w:eastAsia="仿宋_GB2312"/>
          <w:sz w:val="28"/>
          <w:szCs w:val="28"/>
        </w:rPr>
        <w:t>I have ____ arms and ____legs.</w:t>
      </w:r>
    </w:p>
    <w:p w:rsidR="00B61F24" w:rsidRPr="00B61F24" w:rsidRDefault="00B61F24" w:rsidP="00B61F24">
      <w:pPr>
        <w:spacing w:line="240" w:lineRule="auto"/>
        <w:ind w:firstLineChars="200" w:firstLine="560"/>
        <w:rPr>
          <w:rFonts w:ascii="仿宋_GB2312" w:eastAsia="仿宋_GB2312"/>
          <w:sz w:val="28"/>
          <w:szCs w:val="28"/>
        </w:rPr>
      </w:pPr>
      <w:r w:rsidRPr="00B61F24">
        <w:rPr>
          <w:rFonts w:ascii="仿宋_GB2312" w:eastAsia="仿宋_GB2312" w:hint="eastAsia"/>
          <w:sz w:val="28"/>
          <w:szCs w:val="28"/>
        </w:rPr>
        <w:t>2.</w:t>
      </w:r>
      <w:r w:rsidRPr="00B61F24">
        <w:rPr>
          <w:rFonts w:ascii="仿宋_GB2312" w:eastAsia="仿宋_GB2312"/>
          <w:sz w:val="28"/>
          <w:szCs w:val="28"/>
        </w:rPr>
        <w:drawing>
          <wp:inline distT="0" distB="0" distL="0" distR="0">
            <wp:extent cx="569595" cy="648160"/>
            <wp:effectExtent l="19050" t="0" r="1905" b="0"/>
            <wp:docPr id="513" name="图片 513" descr="big ears small f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3" descr="big ears small feet"/>
                    <pic:cNvPicPr>
                      <a:picLocks noChangeAspect="1" noChangeArrowheads="1"/>
                    </pic:cNvPicPr>
                  </pic:nvPicPr>
                  <pic:blipFill>
                    <a:blip r:embed="rId23" cstate="print"/>
                    <a:srcRect/>
                    <a:stretch>
                      <a:fillRect/>
                    </a:stretch>
                  </pic:blipFill>
                  <pic:spPr bwMode="auto">
                    <a:xfrm>
                      <a:off x="0" y="0"/>
                      <a:ext cx="570380" cy="649054"/>
                    </a:xfrm>
                    <a:prstGeom prst="rect">
                      <a:avLst/>
                    </a:prstGeom>
                    <a:noFill/>
                    <a:ln w="9525">
                      <a:noFill/>
                      <a:miter lim="800000"/>
                      <a:headEnd/>
                      <a:tailEnd/>
                    </a:ln>
                  </pic:spPr>
                </pic:pic>
              </a:graphicData>
            </a:graphic>
          </wp:inline>
        </w:drawing>
      </w:r>
      <w:r w:rsidRPr="00B61F24">
        <w:rPr>
          <w:rFonts w:ascii="仿宋_GB2312" w:eastAsia="仿宋_GB2312" w:hint="eastAsia"/>
          <w:sz w:val="28"/>
          <w:szCs w:val="28"/>
        </w:rPr>
        <w:t xml:space="preserve">  </w:t>
      </w:r>
      <w:r w:rsidRPr="00B61F24">
        <w:rPr>
          <w:rFonts w:ascii="仿宋_GB2312" w:eastAsia="仿宋_GB2312"/>
          <w:sz w:val="28"/>
          <w:szCs w:val="28"/>
        </w:rPr>
        <w:t>I have ____</w:t>
      </w:r>
      <w:r w:rsidRPr="00B61F24">
        <w:rPr>
          <w:rFonts w:ascii="仿宋_GB2312" w:eastAsia="仿宋_GB2312" w:hint="eastAsia"/>
          <w:sz w:val="28"/>
          <w:szCs w:val="28"/>
        </w:rPr>
        <w:t>nose</w:t>
      </w:r>
      <w:r w:rsidRPr="00B61F24">
        <w:rPr>
          <w:rFonts w:ascii="仿宋_GB2312" w:eastAsia="仿宋_GB2312"/>
          <w:sz w:val="28"/>
          <w:szCs w:val="28"/>
        </w:rPr>
        <w:t xml:space="preserve"> and ____</w:t>
      </w:r>
      <w:r w:rsidRPr="00B61F24">
        <w:rPr>
          <w:rFonts w:ascii="仿宋_GB2312" w:eastAsia="仿宋_GB2312" w:hint="eastAsia"/>
          <w:sz w:val="28"/>
          <w:szCs w:val="28"/>
        </w:rPr>
        <w:t>eyes</w:t>
      </w:r>
      <w:r w:rsidRPr="00B61F24">
        <w:rPr>
          <w:rFonts w:ascii="仿宋_GB2312" w:eastAsia="仿宋_GB2312"/>
          <w:sz w:val="28"/>
          <w:szCs w:val="28"/>
        </w:rPr>
        <w:t>.</w:t>
      </w:r>
    </w:p>
    <w:p w:rsidR="00B61F24" w:rsidRPr="00B61F24" w:rsidRDefault="00B61F24" w:rsidP="00B61F24">
      <w:pPr>
        <w:spacing w:line="240" w:lineRule="auto"/>
        <w:ind w:firstLineChars="200" w:firstLine="560"/>
        <w:rPr>
          <w:rFonts w:ascii="仿宋_GB2312" w:eastAsia="仿宋_GB2312" w:hint="eastAsia"/>
          <w:sz w:val="28"/>
          <w:szCs w:val="28"/>
        </w:rPr>
      </w:pPr>
      <w:r w:rsidRPr="00B61F24">
        <w:rPr>
          <w:rFonts w:ascii="仿宋_GB2312" w:eastAsia="仿宋_GB2312" w:hint="eastAsia"/>
          <w:sz w:val="28"/>
          <w:szCs w:val="28"/>
        </w:rPr>
        <w:t>3.</w:t>
      </w:r>
      <w:r w:rsidRPr="00B61F24">
        <w:rPr>
          <w:rFonts w:ascii="仿宋_GB2312" w:eastAsia="仿宋_GB2312"/>
          <w:sz w:val="28"/>
          <w:szCs w:val="28"/>
        </w:rPr>
        <w:drawing>
          <wp:inline distT="0" distB="0" distL="0" distR="0">
            <wp:extent cx="569250" cy="628650"/>
            <wp:effectExtent l="19050" t="0" r="2250" b="0"/>
            <wp:docPr id="514" name="图片 514" descr="small ears big fee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4" descr="small ears big feet"/>
                    <pic:cNvPicPr>
                      <a:picLocks noChangeAspect="1" noChangeArrowheads="1"/>
                    </pic:cNvPicPr>
                  </pic:nvPicPr>
                  <pic:blipFill>
                    <a:blip r:embed="rId24" cstate="print"/>
                    <a:srcRect/>
                    <a:stretch>
                      <a:fillRect/>
                    </a:stretch>
                  </pic:blipFill>
                  <pic:spPr bwMode="auto">
                    <a:xfrm>
                      <a:off x="0" y="0"/>
                      <a:ext cx="569250" cy="628650"/>
                    </a:xfrm>
                    <a:prstGeom prst="rect">
                      <a:avLst/>
                    </a:prstGeom>
                    <a:noFill/>
                    <a:ln w="9525">
                      <a:noFill/>
                      <a:miter lim="800000"/>
                      <a:headEnd/>
                      <a:tailEnd/>
                    </a:ln>
                  </pic:spPr>
                </pic:pic>
              </a:graphicData>
            </a:graphic>
          </wp:inline>
        </w:drawing>
      </w:r>
      <w:r w:rsidRPr="00B61F24">
        <w:rPr>
          <w:rFonts w:ascii="仿宋_GB2312" w:eastAsia="仿宋_GB2312" w:hint="eastAsia"/>
          <w:sz w:val="28"/>
          <w:szCs w:val="28"/>
        </w:rPr>
        <w:t xml:space="preserve"> </w:t>
      </w:r>
      <w:r w:rsidRPr="00B61F24">
        <w:rPr>
          <w:rFonts w:ascii="仿宋_GB2312" w:eastAsia="仿宋_GB2312"/>
          <w:sz w:val="28"/>
          <w:szCs w:val="28"/>
        </w:rPr>
        <w:t>I have ____ ears and ____ feet.</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二、自主学习 </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1、</w:t>
      </w:r>
      <w:r w:rsidRPr="00B61F24">
        <w:rPr>
          <w:rFonts w:ascii="仿宋_GB2312" w:eastAsia="仿宋_GB2312" w:hint="eastAsia"/>
          <w:sz w:val="28"/>
          <w:szCs w:val="28"/>
        </w:rPr>
        <w:t>听录音，跟读单词。然后</w:t>
      </w:r>
      <w:r w:rsidRPr="00B61F24">
        <w:rPr>
          <w:rFonts w:ascii="仿宋_GB2312" w:eastAsia="仿宋_GB2312"/>
          <w:sz w:val="28"/>
          <w:szCs w:val="28"/>
        </w:rPr>
        <w:t>把四个</w:t>
      </w:r>
      <w:r w:rsidRPr="00B61F24">
        <w:rPr>
          <w:rFonts w:ascii="仿宋_GB2312" w:eastAsia="仿宋_GB2312" w:hint="eastAsia"/>
          <w:sz w:val="28"/>
          <w:szCs w:val="28"/>
        </w:rPr>
        <w:t>单词</w:t>
      </w:r>
      <w:r w:rsidRPr="00B61F24">
        <w:rPr>
          <w:rFonts w:ascii="仿宋_GB2312" w:eastAsia="仿宋_GB2312"/>
          <w:sz w:val="28"/>
          <w:szCs w:val="28"/>
        </w:rPr>
        <w:t>读几遍，直到会读为止。</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2、</w:t>
      </w:r>
      <w:r w:rsidRPr="00B61F24">
        <w:rPr>
          <w:rFonts w:ascii="仿宋_GB2312" w:eastAsia="仿宋_GB2312" w:hint="eastAsia"/>
          <w:sz w:val="28"/>
          <w:szCs w:val="28"/>
        </w:rPr>
        <w:t>组内熟读四组中的八个单词，总结字母i在单词中的发音</w:t>
      </w:r>
      <w:r w:rsidRPr="00B61F24">
        <w:rPr>
          <w:rFonts w:ascii="仿宋_GB2312" w:eastAsia="仿宋_GB2312"/>
          <w:sz w:val="28"/>
          <w:szCs w:val="28"/>
        </w:rPr>
        <w:t>。</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3、</w:t>
      </w:r>
      <w:r w:rsidRPr="00B61F24">
        <w:rPr>
          <w:rFonts w:ascii="仿宋_GB2312" w:eastAsia="仿宋_GB2312" w:hint="eastAsia"/>
          <w:sz w:val="28"/>
          <w:szCs w:val="28"/>
        </w:rPr>
        <w:t>听录音，描红并写会这四个单词</w:t>
      </w:r>
      <w:r w:rsidRPr="00B61F24">
        <w:rPr>
          <w:rFonts w:ascii="仿宋_GB2312" w:eastAsia="仿宋_GB2312"/>
          <w:sz w:val="28"/>
          <w:szCs w:val="28"/>
        </w:rPr>
        <w:t>。</w:t>
      </w:r>
    </w:p>
    <w:p w:rsidR="00B61F24" w:rsidRPr="00B61F24" w:rsidRDefault="00B61F24" w:rsidP="00B61F24">
      <w:pPr>
        <w:spacing w:line="240" w:lineRule="auto"/>
        <w:ind w:firstLineChars="200" w:firstLine="560"/>
        <w:rPr>
          <w:rFonts w:ascii="仿宋_GB2312" w:eastAsia="仿宋_GB2312"/>
          <w:sz w:val="28"/>
          <w:szCs w:val="28"/>
        </w:rPr>
      </w:pPr>
      <w:r w:rsidRPr="00B61F24">
        <w:rPr>
          <w:rFonts w:ascii="仿宋_GB2312" w:eastAsia="仿宋_GB2312"/>
          <w:sz w:val="28"/>
          <w:szCs w:val="28"/>
        </w:rPr>
        <w:lastRenderedPageBreak/>
        <w:drawing>
          <wp:inline distT="0" distB="0" distL="0" distR="0">
            <wp:extent cx="1143000" cy="304800"/>
            <wp:effectExtent l="19050" t="0" r="0" b="0"/>
            <wp:docPr id="515" name="图片 515"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5"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sz w:val="28"/>
          <w:szCs w:val="28"/>
        </w:rPr>
        <w:t>一、</w:t>
      </w:r>
      <w:r w:rsidRPr="00B61F24">
        <w:rPr>
          <w:rFonts w:ascii="仿宋_GB2312" w:eastAsia="仿宋_GB2312" w:hint="eastAsia"/>
          <w:sz w:val="28"/>
          <w:szCs w:val="28"/>
        </w:rPr>
        <w:t>写出反义词。</w:t>
      </w:r>
    </w:p>
    <w:p w:rsid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 xml:space="preserve">1. long </w:t>
      </w:r>
      <w:r w:rsidRPr="00B61F24">
        <w:rPr>
          <w:rFonts w:ascii="仿宋_GB2312" w:eastAsia="仿宋_GB2312" w:hint="eastAsia"/>
          <w:sz w:val="28"/>
          <w:szCs w:val="28"/>
          <w:u w:val="single"/>
        </w:rPr>
        <w:t xml:space="preserve">        </w:t>
      </w:r>
      <w:r w:rsidRPr="00B61F24">
        <w:rPr>
          <w:rFonts w:ascii="仿宋_GB2312" w:eastAsia="仿宋_GB2312" w:hint="eastAsia"/>
          <w:sz w:val="28"/>
          <w:szCs w:val="28"/>
        </w:rPr>
        <w:t xml:space="preserve"> 2. small </w:t>
      </w:r>
      <w:r w:rsidRPr="00B61F24">
        <w:rPr>
          <w:rFonts w:ascii="仿宋_GB2312" w:eastAsia="仿宋_GB2312" w:hint="eastAsia"/>
          <w:sz w:val="28"/>
          <w:szCs w:val="28"/>
          <w:u w:val="single"/>
        </w:rPr>
        <w:t xml:space="preserve">       </w:t>
      </w:r>
      <w:r w:rsidRPr="00B61F24">
        <w:rPr>
          <w:rFonts w:ascii="仿宋_GB2312" w:eastAsia="仿宋_GB2312" w:hint="eastAsia"/>
          <w:sz w:val="28"/>
          <w:szCs w:val="28"/>
        </w:rPr>
        <w:t xml:space="preserve">  </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 xml:space="preserve">3.tall </w:t>
      </w:r>
      <w:r w:rsidRPr="00B61F24">
        <w:rPr>
          <w:rFonts w:ascii="仿宋_GB2312" w:eastAsia="仿宋_GB2312" w:hint="eastAsia"/>
          <w:sz w:val="28"/>
          <w:szCs w:val="28"/>
          <w:u w:val="single"/>
        </w:rPr>
        <w:t xml:space="preserve">     </w:t>
      </w:r>
      <w:r>
        <w:rPr>
          <w:rFonts w:ascii="仿宋_GB2312" w:eastAsia="仿宋_GB2312" w:hint="eastAsia"/>
          <w:sz w:val="28"/>
          <w:szCs w:val="28"/>
          <w:u w:val="single"/>
        </w:rPr>
        <w:t xml:space="preserve">  </w:t>
      </w:r>
      <w:r w:rsidRPr="00B61F24">
        <w:rPr>
          <w:rFonts w:ascii="仿宋_GB2312" w:eastAsia="仿宋_GB2312" w:hint="eastAsia"/>
          <w:sz w:val="28"/>
          <w:szCs w:val="28"/>
          <w:u w:val="single"/>
        </w:rPr>
        <w:t xml:space="preserve">  </w:t>
      </w:r>
      <w:r w:rsidRPr="00B61F24">
        <w:rPr>
          <w:rFonts w:ascii="仿宋_GB2312" w:eastAsia="仿宋_GB2312" w:hint="eastAsia"/>
          <w:sz w:val="28"/>
          <w:szCs w:val="28"/>
        </w:rPr>
        <w:t xml:space="preserve"> 4. thin </w:t>
      </w:r>
      <w:r w:rsidRPr="00B61F24">
        <w:rPr>
          <w:rFonts w:ascii="仿宋_GB2312" w:eastAsia="仿宋_GB2312" w:hint="eastAsia"/>
          <w:sz w:val="28"/>
          <w:szCs w:val="28"/>
          <w:u w:val="single"/>
        </w:rPr>
        <w:t xml:space="preserve">        </w:t>
      </w:r>
      <w:r w:rsidRPr="00B61F24">
        <w:rPr>
          <w:rFonts w:ascii="仿宋_GB2312" w:eastAsia="仿宋_GB2312" w:hint="eastAsia"/>
          <w:sz w:val="28"/>
          <w:szCs w:val="28"/>
        </w:rPr>
        <w:t xml:space="preserve"> </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二</w:t>
      </w:r>
      <w:r w:rsidRPr="00B61F24">
        <w:rPr>
          <w:rFonts w:ascii="仿宋_GB2312" w:eastAsia="仿宋_GB2312"/>
          <w:sz w:val="28"/>
          <w:szCs w:val="28"/>
        </w:rPr>
        <w:t>、</w:t>
      </w:r>
      <w:r w:rsidRPr="00B61F24">
        <w:rPr>
          <w:rFonts w:ascii="仿宋_GB2312" w:eastAsia="仿宋_GB2312" w:hint="eastAsia"/>
          <w:sz w:val="28"/>
          <w:szCs w:val="28"/>
        </w:rPr>
        <w:t>看图，选词填空，将序号填在横线上。</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A. tall     B. long    C. short     D. big     E. small</w:t>
      </w:r>
    </w:p>
    <w:p w:rsidR="00B61F24" w:rsidRPr="00B61F24" w:rsidRDefault="00B61F24" w:rsidP="00B61F24">
      <w:pPr>
        <w:spacing w:line="240" w:lineRule="auto"/>
        <w:ind w:firstLineChars="200" w:firstLine="560"/>
        <w:rPr>
          <w:rFonts w:ascii="仿宋_GB2312" w:eastAsia="仿宋_GB2312"/>
          <w:sz w:val="28"/>
          <w:szCs w:val="28"/>
        </w:rPr>
      </w:pPr>
      <w:r w:rsidRPr="00B61F24">
        <w:rPr>
          <w:rFonts w:ascii="仿宋_GB2312" w:eastAsia="仿宋_GB2312"/>
          <w:sz w:val="28"/>
          <w:szCs w:val="28"/>
        </w:rPr>
        <w:t xml:space="preserve">1. The watermelon is </w:t>
      </w:r>
      <w:r>
        <w:rPr>
          <w:rFonts w:ascii="仿宋_GB2312" w:eastAsia="仿宋_GB2312"/>
          <w:sz w:val="28"/>
          <w:szCs w:val="28"/>
          <w:u w:val="single"/>
        </w:rPr>
        <w:t xml:space="preserve">   </w:t>
      </w:r>
      <w:r w:rsidRPr="00B61F24">
        <w:rPr>
          <w:rFonts w:ascii="仿宋_GB2312" w:eastAsia="仿宋_GB2312"/>
          <w:sz w:val="28"/>
          <w:szCs w:val="28"/>
          <w:u w:val="single"/>
        </w:rPr>
        <w:t xml:space="preserve">   </w:t>
      </w:r>
      <w:r w:rsidRPr="00B61F24">
        <w:rPr>
          <w:rFonts w:ascii="仿宋_GB2312" w:eastAsia="仿宋_GB2312"/>
          <w:sz w:val="28"/>
          <w:szCs w:val="28"/>
        </w:rPr>
        <w:t xml:space="preserve">. </w:t>
      </w:r>
      <w:r w:rsidRPr="00B61F24">
        <w:rPr>
          <w:rFonts w:ascii="仿宋_GB2312" w:eastAsia="仿宋_GB2312"/>
          <w:sz w:val="28"/>
          <w:szCs w:val="28"/>
        </w:rPr>
        <w:drawing>
          <wp:inline distT="0" distB="0" distL="0" distR="0">
            <wp:extent cx="730685" cy="533400"/>
            <wp:effectExtent l="19050" t="0" r="0" b="0"/>
            <wp:docPr id="516" name="图片 516" descr="六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6" descr="六17"/>
                    <pic:cNvPicPr>
                      <a:picLocks noChangeAspect="1" noChangeArrowheads="1"/>
                    </pic:cNvPicPr>
                  </pic:nvPicPr>
                  <pic:blipFill>
                    <a:blip r:embed="rId25" cstate="print">
                      <a:lum bright="6000"/>
                      <a:grayscl/>
                    </a:blip>
                    <a:srcRect/>
                    <a:stretch>
                      <a:fillRect/>
                    </a:stretch>
                  </pic:blipFill>
                  <pic:spPr bwMode="auto">
                    <a:xfrm>
                      <a:off x="0" y="0"/>
                      <a:ext cx="730685" cy="533400"/>
                    </a:xfrm>
                    <a:prstGeom prst="rect">
                      <a:avLst/>
                    </a:prstGeom>
                    <a:noFill/>
                    <a:ln w="9525">
                      <a:noFill/>
                      <a:miter lim="800000"/>
                      <a:headEnd/>
                      <a:tailEnd/>
                    </a:ln>
                  </pic:spPr>
                </pic:pic>
              </a:graphicData>
            </a:graphic>
          </wp:inline>
        </w:drawing>
      </w:r>
      <w:r w:rsidRPr="00B61F24">
        <w:rPr>
          <w:rFonts w:ascii="仿宋_GB2312" w:eastAsia="仿宋_GB2312"/>
          <w:sz w:val="28"/>
          <w:szCs w:val="28"/>
        </w:rPr>
        <w:t xml:space="preserve"> The car is </w:t>
      </w:r>
      <w:r w:rsidRPr="00B61F24">
        <w:rPr>
          <w:rFonts w:ascii="仿宋_GB2312" w:eastAsia="仿宋_GB2312"/>
          <w:sz w:val="28"/>
          <w:szCs w:val="28"/>
          <w:u w:val="single"/>
        </w:rPr>
        <w:t xml:space="preserve">      </w:t>
      </w:r>
      <w:r w:rsidRPr="00B61F24">
        <w:rPr>
          <w:rFonts w:ascii="仿宋_GB2312" w:eastAsia="仿宋_GB2312"/>
          <w:sz w:val="28"/>
          <w:szCs w:val="28"/>
        </w:rPr>
        <w:t>.</w:t>
      </w:r>
    </w:p>
    <w:p w:rsidR="00B61F24" w:rsidRPr="00B61F24" w:rsidRDefault="00B61F24" w:rsidP="00B61F24">
      <w:pPr>
        <w:spacing w:line="240" w:lineRule="auto"/>
        <w:ind w:firstLineChars="200" w:firstLine="560"/>
        <w:rPr>
          <w:rFonts w:ascii="仿宋_GB2312" w:eastAsia="仿宋_GB2312"/>
          <w:sz w:val="28"/>
          <w:szCs w:val="28"/>
        </w:rPr>
      </w:pPr>
      <w:r w:rsidRPr="00B61F24">
        <w:rPr>
          <w:rFonts w:ascii="仿宋_GB2312" w:eastAsia="仿宋_GB2312"/>
          <w:sz w:val="28"/>
          <w:szCs w:val="28"/>
        </w:rPr>
        <w:t xml:space="preserve">2. Dad, You are </w:t>
      </w:r>
      <w:r w:rsidRPr="00B61F24">
        <w:rPr>
          <w:rFonts w:ascii="仿宋_GB2312" w:eastAsia="仿宋_GB2312"/>
          <w:sz w:val="28"/>
          <w:szCs w:val="28"/>
          <w:u w:val="single"/>
        </w:rPr>
        <w:t xml:space="preserve">            </w:t>
      </w:r>
      <w:r w:rsidRPr="00B61F24">
        <w:rPr>
          <w:rFonts w:ascii="仿宋_GB2312" w:eastAsia="仿宋_GB2312"/>
          <w:sz w:val="28"/>
          <w:szCs w:val="28"/>
        </w:rPr>
        <w:t xml:space="preserve">. </w:t>
      </w:r>
      <w:r w:rsidRPr="00B61F24">
        <w:rPr>
          <w:rFonts w:ascii="仿宋_GB2312" w:eastAsia="仿宋_GB2312"/>
          <w:sz w:val="28"/>
          <w:szCs w:val="28"/>
        </w:rPr>
        <w:drawing>
          <wp:inline distT="0" distB="0" distL="0" distR="0">
            <wp:extent cx="523875" cy="518302"/>
            <wp:effectExtent l="19050" t="0" r="0" b="0"/>
            <wp:docPr id="517" name="图片 517" descr="六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7" descr="六12"/>
                    <pic:cNvPicPr>
                      <a:picLocks noChangeAspect="1" noChangeArrowheads="1"/>
                    </pic:cNvPicPr>
                  </pic:nvPicPr>
                  <pic:blipFill>
                    <a:blip r:embed="rId26" cstate="print">
                      <a:lum bright="6000"/>
                      <a:grayscl/>
                    </a:blip>
                    <a:srcRect t="3267"/>
                    <a:stretch>
                      <a:fillRect/>
                    </a:stretch>
                  </pic:blipFill>
                  <pic:spPr bwMode="auto">
                    <a:xfrm>
                      <a:off x="0" y="0"/>
                      <a:ext cx="526661" cy="521059"/>
                    </a:xfrm>
                    <a:prstGeom prst="rect">
                      <a:avLst/>
                    </a:prstGeom>
                    <a:noFill/>
                    <a:ln w="9525">
                      <a:noFill/>
                      <a:miter lim="800000"/>
                      <a:headEnd/>
                      <a:tailEnd/>
                    </a:ln>
                  </pic:spPr>
                </pic:pic>
              </a:graphicData>
            </a:graphic>
          </wp:inline>
        </w:drawing>
      </w:r>
      <w:r w:rsidRPr="00B61F24">
        <w:rPr>
          <w:rFonts w:ascii="仿宋_GB2312" w:eastAsia="仿宋_GB2312"/>
          <w:sz w:val="28"/>
          <w:szCs w:val="28"/>
        </w:rPr>
        <w:t xml:space="preserve"> I'm short.</w:t>
      </w:r>
    </w:p>
    <w:p w:rsidR="00B61F24" w:rsidRPr="00B61F24" w:rsidRDefault="00B61F24" w:rsidP="00B61F24">
      <w:pPr>
        <w:spacing w:line="240" w:lineRule="auto"/>
        <w:ind w:firstLineChars="200" w:firstLine="560"/>
        <w:rPr>
          <w:rFonts w:ascii="仿宋_GB2312" w:eastAsia="仿宋_GB2312" w:hint="eastAsia"/>
          <w:sz w:val="28"/>
          <w:szCs w:val="28"/>
        </w:rPr>
      </w:pPr>
      <w:r w:rsidRPr="00B61F24">
        <w:rPr>
          <w:rFonts w:ascii="仿宋_GB2312" w:eastAsia="仿宋_GB2312"/>
          <w:sz w:val="28"/>
          <w:szCs w:val="28"/>
        </w:rPr>
        <w:t xml:space="preserve">3. The pen is </w:t>
      </w:r>
      <w:r w:rsidRPr="00B61F24">
        <w:rPr>
          <w:rFonts w:ascii="仿宋_GB2312" w:eastAsia="仿宋_GB2312"/>
          <w:sz w:val="28"/>
          <w:szCs w:val="28"/>
          <w:u w:val="single"/>
        </w:rPr>
        <w:t xml:space="preserve">       </w:t>
      </w:r>
      <w:r w:rsidRPr="00B61F24">
        <w:rPr>
          <w:rFonts w:ascii="仿宋_GB2312" w:eastAsia="仿宋_GB2312"/>
          <w:sz w:val="28"/>
          <w:szCs w:val="28"/>
        </w:rPr>
        <w:t xml:space="preserve">. </w:t>
      </w:r>
      <w:r w:rsidRPr="00B61F24">
        <w:rPr>
          <w:rFonts w:ascii="仿宋_GB2312" w:eastAsia="仿宋_GB2312"/>
          <w:sz w:val="28"/>
          <w:szCs w:val="28"/>
        </w:rPr>
        <w:drawing>
          <wp:inline distT="0" distB="0" distL="0" distR="0">
            <wp:extent cx="661416" cy="533400"/>
            <wp:effectExtent l="19050" t="0" r="5334" b="0"/>
            <wp:docPr id="518" name="图片 518" descr="六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8" descr="六18"/>
                    <pic:cNvPicPr>
                      <a:picLocks noChangeAspect="1" noChangeArrowheads="1"/>
                    </pic:cNvPicPr>
                  </pic:nvPicPr>
                  <pic:blipFill>
                    <a:blip r:embed="rId27" cstate="print">
                      <a:lum bright="6000"/>
                      <a:grayscl/>
                    </a:blip>
                    <a:srcRect/>
                    <a:stretch>
                      <a:fillRect/>
                    </a:stretch>
                  </pic:blipFill>
                  <pic:spPr bwMode="auto">
                    <a:xfrm>
                      <a:off x="0" y="0"/>
                      <a:ext cx="661416" cy="533400"/>
                    </a:xfrm>
                    <a:prstGeom prst="rect">
                      <a:avLst/>
                    </a:prstGeom>
                    <a:noFill/>
                    <a:ln w="9525">
                      <a:noFill/>
                      <a:miter lim="800000"/>
                      <a:headEnd/>
                      <a:tailEnd/>
                    </a:ln>
                  </pic:spPr>
                </pic:pic>
              </a:graphicData>
            </a:graphic>
          </wp:inline>
        </w:drawing>
      </w:r>
      <w:r w:rsidRPr="00B61F24">
        <w:rPr>
          <w:rFonts w:ascii="仿宋_GB2312" w:eastAsia="仿宋_GB2312"/>
          <w:sz w:val="28"/>
          <w:szCs w:val="28"/>
        </w:rPr>
        <w:t xml:space="preserve"> The crayon is </w:t>
      </w:r>
      <w:r w:rsidRPr="00B61F24">
        <w:rPr>
          <w:rFonts w:ascii="仿宋_GB2312" w:eastAsia="仿宋_GB2312"/>
          <w:sz w:val="28"/>
          <w:szCs w:val="28"/>
          <w:u w:val="single"/>
        </w:rPr>
        <w:t xml:space="preserve">        </w:t>
      </w:r>
      <w:r w:rsidRPr="00B61F24">
        <w:rPr>
          <w:rFonts w:ascii="仿宋_GB2312" w:eastAsia="仿宋_GB2312"/>
          <w:sz w:val="28"/>
          <w:szCs w:val="28"/>
        </w:rPr>
        <w:t>.</w:t>
      </w:r>
    </w:p>
    <w:p w:rsidR="00B61F24" w:rsidRPr="00B61F24" w:rsidRDefault="00B61F24" w:rsidP="00B61F24">
      <w:pPr>
        <w:spacing w:line="500" w:lineRule="exact"/>
        <w:rPr>
          <w:rFonts w:ascii="仿宋_GB2312" w:eastAsia="仿宋_GB2312"/>
          <w:b/>
          <w:sz w:val="28"/>
          <w:szCs w:val="28"/>
        </w:rPr>
      </w:pPr>
      <w:r w:rsidRPr="00B61F24">
        <w:rPr>
          <w:rFonts w:ascii="仿宋_GB2312" w:eastAsia="仿宋_GB2312"/>
          <w:b/>
          <w:sz w:val="28"/>
          <w:szCs w:val="28"/>
        </w:rPr>
        <w:t>学习反思</w:t>
      </w:r>
      <w:r>
        <w:rPr>
          <w:rFonts w:ascii="仿宋_GB2312" w:eastAsia="仿宋_GB2312" w:hint="eastAsia"/>
          <w:b/>
          <w:sz w:val="28"/>
          <w:szCs w:val="28"/>
        </w:rPr>
        <w:t>:</w:t>
      </w:r>
    </w:p>
    <w:p w:rsidR="00B61F24" w:rsidRPr="00B61F24" w:rsidRDefault="00B61F24" w:rsidP="00B61F24">
      <w:pPr>
        <w:spacing w:line="500" w:lineRule="exact"/>
        <w:ind w:firstLineChars="200" w:firstLine="560"/>
        <w:rPr>
          <w:rFonts w:ascii="仿宋_GB2312" w:eastAsia="仿宋_GB2312"/>
          <w:sz w:val="28"/>
          <w:szCs w:val="28"/>
          <w:u w:val="single"/>
        </w:rPr>
      </w:pPr>
      <w:r w:rsidRPr="00B61F24">
        <w:rPr>
          <w:rFonts w:ascii="仿宋_GB2312" w:eastAsia="仿宋_GB2312"/>
          <w:sz w:val="28"/>
          <w:szCs w:val="28"/>
        </w:rPr>
        <w:t>通过本节课的学习我最大的收获是:</w:t>
      </w:r>
    </w:p>
    <w:p w:rsidR="00B61F24" w:rsidRPr="00B61F24" w:rsidRDefault="00B61F24" w:rsidP="00B61F24">
      <w:pPr>
        <w:spacing w:line="500" w:lineRule="exact"/>
        <w:ind w:firstLineChars="200" w:firstLine="560"/>
        <w:rPr>
          <w:rFonts w:ascii="仿宋_GB2312" w:eastAsia="仿宋_GB2312"/>
          <w:sz w:val="28"/>
          <w:szCs w:val="28"/>
          <w:u w:val="single"/>
        </w:rPr>
      </w:pPr>
      <w:r w:rsidRPr="00B61F24">
        <w:rPr>
          <w:rFonts w:ascii="仿宋_GB2312" w:eastAsia="仿宋_GB2312"/>
          <w:sz w:val="28"/>
          <w:szCs w:val="28"/>
          <w:u w:val="single"/>
        </w:rPr>
        <w:t xml:space="preserve">                                                                                            </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u w:val="single"/>
        </w:rPr>
        <w:t xml:space="preserve">                                                                                           </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感到自己有待加强的是:</w:t>
      </w:r>
    </w:p>
    <w:p w:rsidR="00B61F24" w:rsidRPr="00B61F24" w:rsidRDefault="00B61F24" w:rsidP="00B61F24">
      <w:pPr>
        <w:spacing w:line="500" w:lineRule="exact"/>
        <w:ind w:firstLineChars="200" w:firstLine="560"/>
        <w:rPr>
          <w:rFonts w:ascii="仿宋_GB2312" w:eastAsia="仿宋_GB2312"/>
          <w:sz w:val="28"/>
          <w:szCs w:val="28"/>
          <w:u w:val="single"/>
        </w:rPr>
      </w:pPr>
      <w:r w:rsidRPr="00B61F24">
        <w:rPr>
          <w:rFonts w:ascii="仿宋_GB2312" w:eastAsia="仿宋_GB2312"/>
          <w:sz w:val="28"/>
          <w:szCs w:val="28"/>
          <w:u w:val="single"/>
        </w:rPr>
        <w:t xml:space="preserve">                                                                                           </w:t>
      </w:r>
    </w:p>
    <w:p w:rsidR="00B61F24" w:rsidRDefault="00B61F24" w:rsidP="00B61F24">
      <w:pPr>
        <w:spacing w:line="500" w:lineRule="exact"/>
        <w:ind w:firstLineChars="200" w:firstLine="560"/>
        <w:rPr>
          <w:rFonts w:ascii="仿宋_GB2312" w:eastAsia="仿宋_GB2312" w:hint="eastAsia"/>
          <w:sz w:val="28"/>
          <w:szCs w:val="28"/>
          <w:u w:val="single"/>
        </w:rPr>
      </w:pPr>
      <w:r w:rsidRPr="00B61F24">
        <w:rPr>
          <w:rFonts w:ascii="仿宋_GB2312" w:eastAsia="仿宋_GB2312"/>
          <w:sz w:val="28"/>
          <w:szCs w:val="28"/>
          <w:u w:val="single"/>
        </w:rPr>
        <w:t xml:space="preserve">                                                            </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sz w:val="28"/>
          <w:szCs w:val="28"/>
        </w:rPr>
        <w:t>答案：</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一、复习检测</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1. short  long  2. long  small</w:t>
      </w:r>
      <w:r>
        <w:rPr>
          <w:rFonts w:ascii="仿宋_GB2312" w:eastAsia="仿宋_GB2312" w:hint="eastAsia"/>
          <w:sz w:val="28"/>
          <w:szCs w:val="28"/>
        </w:rPr>
        <w:t xml:space="preserve">  </w:t>
      </w:r>
      <w:r w:rsidRPr="00B61F24">
        <w:rPr>
          <w:rFonts w:ascii="仿宋_GB2312" w:eastAsia="仿宋_GB2312" w:hint="eastAsia"/>
          <w:sz w:val="28"/>
          <w:szCs w:val="28"/>
        </w:rPr>
        <w:t>3. small  big</w:t>
      </w:r>
    </w:p>
    <w:p w:rsidR="00B61F24" w:rsidRPr="00B61F24" w:rsidRDefault="00B61F24" w:rsidP="00B61F24">
      <w:pPr>
        <w:spacing w:line="240" w:lineRule="auto"/>
        <w:ind w:firstLineChars="200" w:firstLine="560"/>
        <w:rPr>
          <w:rFonts w:ascii="仿宋_GB2312" w:eastAsia="仿宋_GB2312" w:hint="eastAsia"/>
          <w:sz w:val="28"/>
          <w:szCs w:val="28"/>
        </w:rPr>
      </w:pPr>
      <w:r w:rsidRPr="00B61F24">
        <w:rPr>
          <w:rFonts w:ascii="仿宋_GB2312" w:eastAsia="仿宋_GB2312"/>
          <w:sz w:val="28"/>
          <w:szCs w:val="28"/>
        </w:rPr>
        <w:drawing>
          <wp:inline distT="0" distB="0" distL="0" distR="0">
            <wp:extent cx="1143000" cy="304800"/>
            <wp:effectExtent l="19050" t="0" r="0" b="0"/>
            <wp:docPr id="14" name="图片 519"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9"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sz w:val="28"/>
          <w:szCs w:val="28"/>
        </w:rPr>
        <w:t>一、</w:t>
      </w:r>
      <w:r w:rsidRPr="00B61F24">
        <w:rPr>
          <w:rFonts w:ascii="仿宋_GB2312" w:eastAsia="仿宋_GB2312" w:hint="eastAsia"/>
          <w:sz w:val="28"/>
          <w:szCs w:val="28"/>
        </w:rPr>
        <w:t>写出反义词。1.short 2. big  3.short  4. fat</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二</w:t>
      </w:r>
      <w:r w:rsidRPr="00B61F24">
        <w:rPr>
          <w:rFonts w:ascii="仿宋_GB2312" w:eastAsia="仿宋_GB2312"/>
          <w:sz w:val="28"/>
          <w:szCs w:val="28"/>
        </w:rPr>
        <w:t>、</w:t>
      </w:r>
      <w:r w:rsidRPr="00B61F24">
        <w:rPr>
          <w:rFonts w:ascii="仿宋_GB2312" w:eastAsia="仿宋_GB2312" w:hint="eastAsia"/>
          <w:sz w:val="28"/>
          <w:szCs w:val="28"/>
        </w:rPr>
        <w:t>看图，选词填空，将序号填在横线上。</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A. tall     B. long    C. short     D. big     E. small</w:t>
      </w:r>
    </w:p>
    <w:p w:rsidR="00B61F24" w:rsidRPr="00B61F24" w:rsidRDefault="00B61F24" w:rsidP="00B61F24">
      <w:pPr>
        <w:spacing w:line="240" w:lineRule="auto"/>
        <w:ind w:firstLineChars="200" w:firstLine="640"/>
        <w:jc w:val="center"/>
        <w:rPr>
          <w:rFonts w:ascii="方正小标宋简体" w:eastAsia="方正小标宋简体"/>
          <w:sz w:val="32"/>
          <w:szCs w:val="32"/>
        </w:rPr>
      </w:pPr>
      <w:r w:rsidRPr="00B61F24">
        <w:rPr>
          <w:rFonts w:ascii="方正小标宋简体" w:eastAsia="方正小标宋简体" w:hint="eastAsia"/>
          <w:sz w:val="32"/>
          <w:szCs w:val="32"/>
        </w:rPr>
        <w:lastRenderedPageBreak/>
        <w:t>Period Three同步练习</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一、看图，选词填空，将序号填在横线上。</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    A. tall     B. long    C. short     D. big     E. small</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1. The watermelon is </w:t>
      </w:r>
      <w:r w:rsidRPr="00B61F24">
        <w:rPr>
          <w:rFonts w:ascii="仿宋_GB2312" w:eastAsia="仿宋_GB2312"/>
          <w:sz w:val="28"/>
          <w:szCs w:val="28"/>
          <w:u w:val="single"/>
        </w:rPr>
        <w:t xml:space="preserve">            </w:t>
      </w:r>
      <w:r w:rsidRPr="00B61F24">
        <w:rPr>
          <w:rFonts w:ascii="仿宋_GB2312" w:eastAsia="仿宋_GB2312"/>
          <w:sz w:val="28"/>
          <w:szCs w:val="28"/>
        </w:rPr>
        <w:t>.   The car is</w:t>
      </w:r>
      <w:r w:rsidRPr="00B61F24">
        <w:rPr>
          <w:rFonts w:ascii="仿宋_GB2312" w:eastAsia="仿宋_GB2312"/>
          <w:sz w:val="28"/>
          <w:szCs w:val="28"/>
          <w:u w:val="single"/>
        </w:rPr>
        <w:t xml:space="preserve">            </w:t>
      </w:r>
      <w:r w:rsidRPr="00B61F24">
        <w:rPr>
          <w:rFonts w:ascii="仿宋_GB2312" w:eastAsia="仿宋_GB2312"/>
          <w:sz w:val="28"/>
          <w:szCs w:val="28"/>
        </w:rPr>
        <w:t>.</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2. Dad, You are </w:t>
      </w:r>
      <w:r w:rsidRPr="00B61F24">
        <w:rPr>
          <w:rFonts w:ascii="仿宋_GB2312" w:eastAsia="仿宋_GB2312"/>
          <w:sz w:val="28"/>
          <w:szCs w:val="28"/>
          <w:u w:val="single"/>
        </w:rPr>
        <w:t xml:space="preserve">           </w:t>
      </w:r>
      <w:r w:rsidRPr="00B61F24">
        <w:rPr>
          <w:rFonts w:ascii="仿宋_GB2312" w:eastAsia="仿宋_GB2312"/>
          <w:sz w:val="28"/>
          <w:szCs w:val="28"/>
        </w:rPr>
        <w:t xml:space="preserve"> .   I'm short.</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3. The pen is </w:t>
      </w:r>
      <w:r w:rsidRPr="00B61F24">
        <w:rPr>
          <w:rFonts w:ascii="仿宋_GB2312" w:eastAsia="仿宋_GB2312"/>
          <w:sz w:val="28"/>
          <w:szCs w:val="28"/>
          <w:u w:val="single"/>
        </w:rPr>
        <w:t xml:space="preserve">           </w:t>
      </w:r>
      <w:r w:rsidRPr="00B61F24">
        <w:rPr>
          <w:rFonts w:ascii="仿宋_GB2312" w:eastAsia="仿宋_GB2312"/>
          <w:sz w:val="28"/>
          <w:szCs w:val="28"/>
        </w:rPr>
        <w:t>.   The crayon is</w:t>
      </w:r>
      <w:r w:rsidRPr="00B61F24">
        <w:rPr>
          <w:rFonts w:ascii="仿宋_GB2312" w:eastAsia="仿宋_GB2312"/>
          <w:sz w:val="28"/>
          <w:szCs w:val="28"/>
          <w:u w:val="single"/>
        </w:rPr>
        <w:t xml:space="preserve">            </w:t>
      </w:r>
      <w:r w:rsidRPr="00B61F24">
        <w:rPr>
          <w:rFonts w:ascii="仿宋_GB2312" w:eastAsia="仿宋_GB2312"/>
          <w:sz w:val="28"/>
          <w:szCs w:val="28"/>
        </w:rPr>
        <w:t>.</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二、选择。</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1.Look ___the giraffe.  A at   B am   C it    D. on</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2. I ____ big eyes and small 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  A have; ear   B have; ears  C has ;ears  D has; ear</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3.It _____ a long 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  A have;tail  B has;tail  C have; tails  D has;tails</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4.- Brother,you</w:t>
      </w:r>
      <w:r w:rsidRPr="00B61F24">
        <w:rPr>
          <w:rFonts w:ascii="仿宋_GB2312" w:eastAsia="仿宋_GB2312"/>
          <w:sz w:val="28"/>
          <w:szCs w:val="28"/>
        </w:rPr>
        <w:t>’</w:t>
      </w:r>
      <w:r w:rsidRPr="00B61F24">
        <w:rPr>
          <w:rFonts w:ascii="仿宋_GB2312" w:eastAsia="仿宋_GB2312"/>
          <w:sz w:val="28"/>
          <w:szCs w:val="28"/>
        </w:rPr>
        <w:t>re tall and I am short.  - ________.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 A Sorry   B You</w:t>
      </w:r>
      <w:r w:rsidRPr="00B61F24">
        <w:rPr>
          <w:rFonts w:ascii="仿宋_GB2312" w:eastAsia="仿宋_GB2312"/>
          <w:sz w:val="28"/>
          <w:szCs w:val="28"/>
        </w:rPr>
        <w:t>’</w:t>
      </w:r>
      <w:r w:rsidRPr="00B61F24">
        <w:rPr>
          <w:rFonts w:ascii="仿宋_GB2312" w:eastAsia="仿宋_GB2312"/>
          <w:sz w:val="28"/>
          <w:szCs w:val="28"/>
        </w:rPr>
        <w:t>re right  C Here you are  D. That</w:t>
      </w:r>
      <w:r w:rsidRPr="00B61F24">
        <w:rPr>
          <w:rFonts w:ascii="仿宋_GB2312" w:eastAsia="仿宋_GB2312"/>
          <w:sz w:val="28"/>
          <w:szCs w:val="28"/>
        </w:rPr>
        <w:t>’</w:t>
      </w:r>
      <w:r w:rsidRPr="00B61F24">
        <w:rPr>
          <w:rFonts w:ascii="仿宋_GB2312" w:eastAsia="仿宋_GB2312"/>
          <w:sz w:val="28"/>
          <w:szCs w:val="28"/>
        </w:rPr>
        <w:t>s all</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5.-Let</w:t>
      </w:r>
      <w:r w:rsidRPr="00B61F24">
        <w:rPr>
          <w:rFonts w:ascii="仿宋_GB2312" w:eastAsia="仿宋_GB2312"/>
          <w:sz w:val="28"/>
          <w:szCs w:val="28"/>
        </w:rPr>
        <w:t>’</w:t>
      </w:r>
      <w:r w:rsidRPr="00B61F24">
        <w:rPr>
          <w:rFonts w:ascii="仿宋_GB2312" w:eastAsia="仿宋_GB2312"/>
          <w:sz w:val="28"/>
          <w:szCs w:val="28"/>
        </w:rPr>
        <w:t>s go to the zoo.  -______.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A Great  B Yes,I am   C Here you are  D. No, it</w:t>
      </w:r>
      <w:r w:rsidRPr="00B61F24">
        <w:rPr>
          <w:rFonts w:ascii="仿宋_GB2312" w:eastAsia="仿宋_GB2312"/>
          <w:sz w:val="28"/>
          <w:szCs w:val="28"/>
        </w:rPr>
        <w:t>’</w:t>
      </w:r>
      <w:r w:rsidRPr="00B61F24">
        <w:rPr>
          <w:rFonts w:ascii="仿宋_GB2312" w:eastAsia="仿宋_GB2312"/>
          <w:sz w:val="28"/>
          <w:szCs w:val="28"/>
        </w:rPr>
        <w:t>s short.</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三、根据要求写单词。</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1. What animal</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g</w:t>
      </w:r>
      <w:r w:rsidRPr="00B61F24">
        <w:rPr>
          <w:rFonts w:ascii="仿宋_GB2312" w:eastAsia="仿宋_GB2312"/>
          <w:sz w:val="28"/>
          <w:szCs w:val="28"/>
        </w:rPr>
        <w:t>”</w:t>
      </w:r>
      <w:r w:rsidRPr="00B61F24">
        <w:rPr>
          <w:rFonts w:ascii="仿宋_GB2312" w:eastAsia="仿宋_GB2312"/>
          <w:sz w:val="28"/>
          <w:szCs w:val="28"/>
        </w:rPr>
        <w:t>?</w:t>
      </w:r>
      <w:r>
        <w:rPr>
          <w:rFonts w:ascii="仿宋_GB2312" w:eastAsia="仿宋_GB2312"/>
          <w:sz w:val="28"/>
          <w:szCs w:val="28"/>
        </w:rPr>
        <w:t>_______</w:t>
      </w:r>
      <w:r w:rsidRPr="00B61F24">
        <w:rPr>
          <w:rFonts w:ascii="仿宋_GB2312" w:eastAsia="仿宋_GB2312"/>
          <w:sz w:val="28"/>
          <w:szCs w:val="28"/>
        </w:rPr>
        <w:t xml:space="preserve"> _________________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2. What animal</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p</w:t>
      </w:r>
      <w:r w:rsidRPr="00B61F24">
        <w:rPr>
          <w:rFonts w:ascii="仿宋_GB2312" w:eastAsia="仿宋_GB2312"/>
          <w:sz w:val="28"/>
          <w:szCs w:val="28"/>
        </w:rPr>
        <w:t>”</w:t>
      </w:r>
      <w:r w:rsidRPr="00B61F24">
        <w:rPr>
          <w:rFonts w:ascii="仿宋_GB2312" w:eastAsia="仿宋_GB2312"/>
          <w:sz w:val="28"/>
          <w:szCs w:val="28"/>
        </w:rPr>
        <w:t>?</w:t>
      </w:r>
      <w:r>
        <w:rPr>
          <w:rFonts w:ascii="仿宋_GB2312" w:eastAsia="仿宋_GB2312"/>
          <w:sz w:val="28"/>
          <w:szCs w:val="28"/>
        </w:rPr>
        <w:t>____________</w:t>
      </w:r>
      <w:r w:rsidRPr="00B61F24">
        <w:rPr>
          <w:rFonts w:ascii="仿宋_GB2312" w:eastAsia="仿宋_GB2312"/>
          <w:sz w:val="28"/>
          <w:szCs w:val="28"/>
        </w:rPr>
        <w:t>____________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3. What animal</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b</w:t>
      </w:r>
      <w:r w:rsidRPr="00B61F24">
        <w:rPr>
          <w:rFonts w:ascii="仿宋_GB2312" w:eastAsia="仿宋_GB2312"/>
          <w:sz w:val="28"/>
          <w:szCs w:val="28"/>
        </w:rPr>
        <w:t>”</w:t>
      </w:r>
      <w:r w:rsidRPr="00B61F24">
        <w:rPr>
          <w:rFonts w:ascii="仿宋_GB2312" w:eastAsia="仿宋_GB2312"/>
          <w:sz w:val="28"/>
          <w:szCs w:val="28"/>
        </w:rPr>
        <w:t>?</w:t>
      </w:r>
      <w:r>
        <w:rPr>
          <w:rFonts w:ascii="仿宋_GB2312" w:eastAsia="仿宋_GB2312"/>
          <w:sz w:val="28"/>
          <w:szCs w:val="28"/>
        </w:rPr>
        <w:t>_______</w:t>
      </w:r>
      <w:r w:rsidRPr="00B61F24">
        <w:rPr>
          <w:rFonts w:ascii="仿宋_GB2312" w:eastAsia="仿宋_GB2312"/>
          <w:sz w:val="28"/>
          <w:szCs w:val="28"/>
        </w:rPr>
        <w:t>_________________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4. What animal</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e</w:t>
      </w:r>
      <w:r w:rsidRPr="00B61F24">
        <w:rPr>
          <w:rFonts w:ascii="仿宋_GB2312" w:eastAsia="仿宋_GB2312"/>
          <w:sz w:val="28"/>
          <w:szCs w:val="28"/>
        </w:rPr>
        <w:t>”</w:t>
      </w:r>
      <w:r w:rsidRPr="00B61F24">
        <w:rPr>
          <w:rFonts w:ascii="仿宋_GB2312" w:eastAsia="仿宋_GB2312"/>
          <w:sz w:val="28"/>
          <w:szCs w:val="28"/>
        </w:rPr>
        <w:t>?</w:t>
      </w:r>
      <w:r>
        <w:rPr>
          <w:rFonts w:ascii="仿宋_GB2312" w:eastAsia="仿宋_GB2312"/>
          <w:sz w:val="28"/>
          <w:szCs w:val="28"/>
        </w:rPr>
        <w:t>______</w:t>
      </w:r>
      <w:r w:rsidRPr="00B61F24">
        <w:rPr>
          <w:rFonts w:ascii="仿宋_GB2312" w:eastAsia="仿宋_GB2312"/>
          <w:sz w:val="28"/>
          <w:szCs w:val="28"/>
        </w:rPr>
        <w:t>__________________</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 xml:space="preserve"> </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答案：</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hint="eastAsia"/>
          <w:sz w:val="28"/>
          <w:szCs w:val="28"/>
        </w:rPr>
        <w:t>一、看图，选词填空，将序号填在横线上。</w:t>
      </w:r>
      <w:r w:rsidRPr="00B61F24">
        <w:rPr>
          <w:rFonts w:ascii="仿宋_GB2312" w:eastAsia="仿宋_GB2312"/>
          <w:sz w:val="28"/>
          <w:szCs w:val="28"/>
        </w:rPr>
        <w:t>1. D E  2.A  3. B C</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hint="eastAsia"/>
          <w:sz w:val="28"/>
          <w:szCs w:val="28"/>
        </w:rPr>
        <w:t>二、选择。</w:t>
      </w:r>
      <w:r w:rsidRPr="00B61F24">
        <w:rPr>
          <w:rFonts w:ascii="仿宋_GB2312" w:eastAsia="仿宋_GB2312"/>
          <w:sz w:val="28"/>
          <w:szCs w:val="28"/>
        </w:rPr>
        <w:t>1. A  2.B  3. B  4. B  5. A</w:t>
      </w:r>
    </w:p>
    <w:p w:rsidR="00B61F24" w:rsidRP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hint="eastAsia"/>
          <w:sz w:val="28"/>
          <w:szCs w:val="28"/>
        </w:rPr>
        <w:t>三、根据要求写单词。</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lastRenderedPageBreak/>
        <w:t>1. Giraffe</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g</w:t>
      </w:r>
      <w:r w:rsidRPr="00B61F24">
        <w:rPr>
          <w:rFonts w:ascii="仿宋_GB2312" w:eastAsia="仿宋_GB2312"/>
          <w:sz w:val="28"/>
          <w:szCs w:val="28"/>
        </w:rPr>
        <w:t>”</w:t>
      </w:r>
      <w:r w:rsidRPr="00B61F24">
        <w:rPr>
          <w:rFonts w:ascii="仿宋_GB2312" w:eastAsia="仿宋_GB2312"/>
          <w:sz w:val="28"/>
          <w:szCs w:val="28"/>
        </w:rPr>
        <w:t>.</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2. Panda</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p</w:t>
      </w:r>
      <w:r w:rsidRPr="00B61F24">
        <w:rPr>
          <w:rFonts w:ascii="仿宋_GB2312" w:eastAsia="仿宋_GB2312"/>
          <w:sz w:val="28"/>
          <w:szCs w:val="28"/>
        </w:rPr>
        <w:t>”</w:t>
      </w:r>
      <w:r w:rsidRPr="00B61F24">
        <w:rPr>
          <w:rFonts w:ascii="仿宋_GB2312" w:eastAsia="仿宋_GB2312"/>
          <w:sz w:val="28"/>
          <w:szCs w:val="28"/>
        </w:rPr>
        <w:t>.</w:t>
      </w:r>
    </w:p>
    <w:p w:rsidR="00B61F24" w:rsidRPr="00B61F24" w:rsidRDefault="00B61F24" w:rsidP="00B61F24">
      <w:pPr>
        <w:spacing w:line="500" w:lineRule="exact"/>
        <w:ind w:firstLineChars="200" w:firstLine="560"/>
        <w:rPr>
          <w:rFonts w:ascii="仿宋_GB2312" w:eastAsia="仿宋_GB2312"/>
          <w:sz w:val="28"/>
          <w:szCs w:val="28"/>
        </w:rPr>
      </w:pPr>
      <w:r w:rsidRPr="00B61F24">
        <w:rPr>
          <w:rFonts w:ascii="仿宋_GB2312" w:eastAsia="仿宋_GB2312"/>
          <w:sz w:val="28"/>
          <w:szCs w:val="28"/>
        </w:rPr>
        <w:t>3. Bear</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b</w:t>
      </w:r>
      <w:r w:rsidRPr="00B61F24">
        <w:rPr>
          <w:rFonts w:ascii="仿宋_GB2312" w:eastAsia="仿宋_GB2312"/>
          <w:sz w:val="28"/>
          <w:szCs w:val="28"/>
        </w:rPr>
        <w:t>”</w:t>
      </w:r>
      <w:r w:rsidRPr="00B61F24">
        <w:rPr>
          <w:rFonts w:ascii="仿宋_GB2312" w:eastAsia="仿宋_GB2312"/>
          <w:sz w:val="28"/>
          <w:szCs w:val="28"/>
        </w:rPr>
        <w:t>.</w:t>
      </w:r>
    </w:p>
    <w:p w:rsidR="00B61F24" w:rsidRDefault="00B61F24" w:rsidP="00B61F24">
      <w:pPr>
        <w:spacing w:line="500" w:lineRule="exact"/>
        <w:ind w:firstLineChars="200" w:firstLine="560"/>
        <w:rPr>
          <w:rFonts w:ascii="仿宋_GB2312" w:eastAsia="仿宋_GB2312" w:hint="eastAsia"/>
          <w:sz w:val="28"/>
          <w:szCs w:val="28"/>
        </w:rPr>
      </w:pPr>
      <w:r w:rsidRPr="00B61F24">
        <w:rPr>
          <w:rFonts w:ascii="仿宋_GB2312" w:eastAsia="仿宋_GB2312"/>
          <w:sz w:val="28"/>
          <w:szCs w:val="28"/>
        </w:rPr>
        <w:t>4. Elephant</w:t>
      </w:r>
      <w:r w:rsidRPr="00B61F24">
        <w:rPr>
          <w:rFonts w:ascii="仿宋_GB2312" w:eastAsia="仿宋_GB2312"/>
          <w:sz w:val="28"/>
          <w:szCs w:val="28"/>
        </w:rPr>
        <w:t>’</w:t>
      </w:r>
      <w:r w:rsidRPr="00B61F24">
        <w:rPr>
          <w:rFonts w:ascii="仿宋_GB2312" w:eastAsia="仿宋_GB2312"/>
          <w:sz w:val="28"/>
          <w:szCs w:val="28"/>
        </w:rPr>
        <w:t xml:space="preserve">s name starts with </w:t>
      </w:r>
      <w:r w:rsidRPr="00B61F24">
        <w:rPr>
          <w:rFonts w:ascii="仿宋_GB2312" w:eastAsia="仿宋_GB2312"/>
          <w:sz w:val="28"/>
          <w:szCs w:val="28"/>
        </w:rPr>
        <w:t>“</w:t>
      </w:r>
      <w:r w:rsidRPr="00B61F24">
        <w:rPr>
          <w:rFonts w:ascii="仿宋_GB2312" w:eastAsia="仿宋_GB2312"/>
          <w:sz w:val="28"/>
          <w:szCs w:val="28"/>
        </w:rPr>
        <w:t>e</w:t>
      </w:r>
      <w:r w:rsidRPr="00B61F24">
        <w:rPr>
          <w:rFonts w:ascii="仿宋_GB2312" w:eastAsia="仿宋_GB2312"/>
          <w:sz w:val="28"/>
          <w:szCs w:val="28"/>
        </w:rPr>
        <w:t>”</w:t>
      </w:r>
      <w:r w:rsidRPr="00B61F24">
        <w:rPr>
          <w:rFonts w:ascii="仿宋_GB2312" w:eastAsia="仿宋_GB2312"/>
          <w:sz w:val="28"/>
          <w:szCs w:val="28"/>
        </w:rPr>
        <w:t>.</w:t>
      </w:r>
    </w:p>
    <w:p w:rsidR="00B23A3A" w:rsidRDefault="00B23A3A" w:rsidP="00B61F24">
      <w:pPr>
        <w:spacing w:line="500" w:lineRule="exact"/>
        <w:ind w:firstLineChars="200" w:firstLine="560"/>
        <w:rPr>
          <w:rFonts w:ascii="仿宋_GB2312" w:eastAsia="仿宋_GB2312" w:hint="eastAsia"/>
          <w:sz w:val="28"/>
          <w:szCs w:val="28"/>
        </w:rPr>
      </w:pPr>
    </w:p>
    <w:p w:rsidR="00B23A3A" w:rsidRDefault="00B23A3A" w:rsidP="00B23A3A">
      <w:pPr>
        <w:spacing w:line="240" w:lineRule="auto"/>
        <w:ind w:firstLineChars="200" w:firstLine="560"/>
        <w:rPr>
          <w:rFonts w:ascii="仿宋_GB2312" w:eastAsia="仿宋_GB2312" w:hint="eastAsia"/>
          <w:sz w:val="28"/>
          <w:szCs w:val="28"/>
        </w:rPr>
      </w:pPr>
    </w:p>
    <w:p w:rsidR="00B23A3A" w:rsidRDefault="00B23A3A" w:rsidP="00B23A3A">
      <w:pPr>
        <w:spacing w:line="240" w:lineRule="auto"/>
        <w:jc w:val="center"/>
        <w:rPr>
          <w:rFonts w:ascii="方正小标宋简体" w:eastAsia="方正小标宋简体" w:hint="eastAsia"/>
          <w:sz w:val="44"/>
          <w:szCs w:val="44"/>
        </w:rPr>
      </w:pPr>
      <w:r w:rsidRPr="00B23A3A">
        <w:rPr>
          <w:rFonts w:ascii="方正小标宋简体" w:eastAsia="方正小标宋简体" w:hint="eastAsia"/>
          <w:b/>
          <w:sz w:val="44"/>
          <w:szCs w:val="44"/>
        </w:rPr>
        <w:t>Unit 3 At the zoo</w:t>
      </w:r>
      <w:r w:rsidRPr="00B23A3A">
        <w:rPr>
          <w:rFonts w:ascii="方正小标宋简体" w:eastAsia="方正小标宋简体" w:hint="eastAsia"/>
          <w:sz w:val="44"/>
          <w:szCs w:val="44"/>
        </w:rPr>
        <w:t xml:space="preserve"> </w:t>
      </w:r>
    </w:p>
    <w:p w:rsidR="00B23A3A" w:rsidRPr="00B23A3A" w:rsidRDefault="00B23A3A" w:rsidP="00B23A3A">
      <w:pPr>
        <w:spacing w:line="240" w:lineRule="auto"/>
        <w:jc w:val="center"/>
        <w:rPr>
          <w:rFonts w:ascii="方正小标宋简体" w:eastAsia="方正小标宋简体" w:hint="eastAsia"/>
          <w:b/>
          <w:sz w:val="32"/>
          <w:szCs w:val="32"/>
        </w:rPr>
      </w:pPr>
      <w:r w:rsidRPr="00B23A3A">
        <w:rPr>
          <w:rFonts w:ascii="方正小标宋简体" w:eastAsia="方正小标宋简体" w:hint="eastAsia"/>
          <w:sz w:val="32"/>
          <w:szCs w:val="32"/>
        </w:rPr>
        <w:t>Period Four</w:t>
      </w:r>
      <w:r w:rsidRPr="00B23A3A">
        <w:rPr>
          <w:rFonts w:ascii="方正小标宋简体" w:eastAsia="方正小标宋简体" w:hint="eastAsia"/>
          <w:b/>
          <w:sz w:val="32"/>
          <w:szCs w:val="32"/>
        </w:rPr>
        <w:t>教案</w:t>
      </w:r>
    </w:p>
    <w:p w:rsidR="00B23A3A" w:rsidRPr="00B23A3A" w:rsidRDefault="00B23A3A" w:rsidP="00B23A3A">
      <w:pPr>
        <w:spacing w:line="500" w:lineRule="exact"/>
        <w:rPr>
          <w:rFonts w:ascii="仿宋_GB2312" w:eastAsia="仿宋_GB2312"/>
          <w:b/>
          <w:sz w:val="28"/>
          <w:szCs w:val="28"/>
        </w:rPr>
      </w:pPr>
      <w:r w:rsidRPr="00B23A3A">
        <w:rPr>
          <w:rFonts w:ascii="仿宋_GB2312" w:eastAsia="仿宋_GB2312"/>
          <w:b/>
          <w:sz w:val="28"/>
          <w:szCs w:val="28"/>
        </w:rPr>
        <w:t>Teaching aims（教学目标）</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1 要求学生能够理解对话大意，能够用正确的语音语调朗读对话。</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2</w:t>
      </w:r>
      <w:r w:rsidRPr="00B23A3A">
        <w:rPr>
          <w:rFonts w:ascii="仿宋_GB2312" w:eastAsia="仿宋_GB2312"/>
          <w:sz w:val="28"/>
          <w:szCs w:val="28"/>
        </w:rPr>
        <w:t xml:space="preserve"> 能够在语境中区分和运用</w:t>
      </w:r>
      <w:r w:rsidRPr="00B23A3A">
        <w:rPr>
          <w:rFonts w:ascii="仿宋_GB2312" w:eastAsia="仿宋_GB2312"/>
          <w:sz w:val="28"/>
          <w:szCs w:val="28"/>
        </w:rPr>
        <w:t>“</w:t>
      </w:r>
      <w:r w:rsidRPr="00B23A3A">
        <w:rPr>
          <w:rFonts w:ascii="仿宋_GB2312" w:eastAsia="仿宋_GB2312"/>
          <w:sz w:val="28"/>
          <w:szCs w:val="28"/>
        </w:rPr>
        <w:t>It has a +形容词+单数身体部位</w:t>
      </w:r>
      <w:r w:rsidRPr="00B23A3A">
        <w:rPr>
          <w:rFonts w:ascii="仿宋_GB2312" w:eastAsia="仿宋_GB2312"/>
          <w:sz w:val="28"/>
          <w:szCs w:val="28"/>
        </w:rPr>
        <w:t>”</w:t>
      </w:r>
      <w:r w:rsidRPr="00B23A3A">
        <w:rPr>
          <w:rFonts w:ascii="仿宋_GB2312" w:eastAsia="仿宋_GB2312"/>
          <w:sz w:val="28"/>
          <w:szCs w:val="28"/>
        </w:rPr>
        <w:t>和</w:t>
      </w:r>
      <w:r w:rsidRPr="00B23A3A">
        <w:rPr>
          <w:rFonts w:ascii="仿宋_GB2312" w:eastAsia="仿宋_GB2312"/>
          <w:sz w:val="28"/>
          <w:szCs w:val="28"/>
        </w:rPr>
        <w:t>“</w:t>
      </w:r>
      <w:r w:rsidRPr="00B23A3A">
        <w:rPr>
          <w:rFonts w:ascii="仿宋_GB2312" w:eastAsia="仿宋_GB2312"/>
          <w:sz w:val="28"/>
          <w:szCs w:val="28"/>
        </w:rPr>
        <w:t>It has +形容词+复数身体部位</w:t>
      </w:r>
      <w:r w:rsidRPr="00B23A3A">
        <w:rPr>
          <w:rFonts w:ascii="仿宋_GB2312" w:eastAsia="仿宋_GB2312"/>
          <w:sz w:val="28"/>
          <w:szCs w:val="28"/>
        </w:rPr>
        <w:t>”</w:t>
      </w:r>
      <w:r w:rsidRPr="00B23A3A">
        <w:rPr>
          <w:rFonts w:ascii="仿宋_GB2312" w:eastAsia="仿宋_GB2312"/>
          <w:sz w:val="28"/>
          <w:szCs w:val="28"/>
        </w:rPr>
        <w:t>的句型。</w:t>
      </w:r>
    </w:p>
    <w:p w:rsidR="00B23A3A" w:rsidRPr="00B23A3A" w:rsidRDefault="00B23A3A" w:rsidP="00B23A3A">
      <w:pPr>
        <w:spacing w:line="500" w:lineRule="exact"/>
        <w:rPr>
          <w:rFonts w:ascii="仿宋_GB2312" w:eastAsia="仿宋_GB2312"/>
          <w:b/>
          <w:sz w:val="28"/>
          <w:szCs w:val="28"/>
        </w:rPr>
      </w:pPr>
      <w:r w:rsidRPr="00B23A3A">
        <w:rPr>
          <w:rFonts w:ascii="仿宋_GB2312" w:eastAsia="仿宋_GB2312"/>
          <w:b/>
          <w:sz w:val="28"/>
          <w:szCs w:val="28"/>
        </w:rPr>
        <w:t>Language points（语言点）</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要求</w:t>
      </w:r>
      <w:r w:rsidRPr="00B23A3A">
        <w:rPr>
          <w:rFonts w:ascii="仿宋_GB2312" w:eastAsia="仿宋_GB2312" w:hint="eastAsia"/>
          <w:sz w:val="28"/>
          <w:szCs w:val="28"/>
        </w:rPr>
        <w:t>学习</w:t>
      </w:r>
      <w:r w:rsidRPr="00B23A3A">
        <w:rPr>
          <w:rFonts w:ascii="仿宋_GB2312" w:eastAsia="仿宋_GB2312"/>
          <w:sz w:val="28"/>
          <w:szCs w:val="28"/>
        </w:rPr>
        <w:t>掌握</w:t>
      </w:r>
      <w:r w:rsidRPr="00B23A3A">
        <w:rPr>
          <w:rFonts w:ascii="仿宋_GB2312" w:eastAsia="仿宋_GB2312" w:hint="eastAsia"/>
          <w:sz w:val="28"/>
          <w:szCs w:val="28"/>
        </w:rPr>
        <w:t>对话的语音语调。</w:t>
      </w:r>
    </w:p>
    <w:p w:rsidR="00B23A3A" w:rsidRPr="00B23A3A" w:rsidRDefault="00B23A3A" w:rsidP="00B23A3A">
      <w:pPr>
        <w:spacing w:line="500" w:lineRule="exact"/>
        <w:rPr>
          <w:rFonts w:ascii="仿宋_GB2312" w:eastAsia="仿宋_GB2312"/>
          <w:b/>
          <w:sz w:val="28"/>
          <w:szCs w:val="28"/>
        </w:rPr>
      </w:pPr>
      <w:r w:rsidRPr="00B23A3A">
        <w:rPr>
          <w:rFonts w:ascii="仿宋_GB2312" w:eastAsia="仿宋_GB2312"/>
          <w:b/>
          <w:sz w:val="28"/>
          <w:szCs w:val="28"/>
        </w:rPr>
        <w:t>Difficulties（难点）：</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w:t>
      </w:r>
      <w:r w:rsidRPr="00B23A3A">
        <w:rPr>
          <w:rFonts w:ascii="仿宋_GB2312" w:eastAsia="仿宋_GB2312"/>
          <w:sz w:val="28"/>
          <w:szCs w:val="28"/>
        </w:rPr>
        <w:t>It has a +形容词+单数身体部位</w:t>
      </w:r>
      <w:r w:rsidRPr="00B23A3A">
        <w:rPr>
          <w:rFonts w:ascii="仿宋_GB2312" w:eastAsia="仿宋_GB2312"/>
          <w:sz w:val="28"/>
          <w:szCs w:val="28"/>
        </w:rPr>
        <w:t>”</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w:t>
      </w:r>
      <w:r w:rsidRPr="00B23A3A">
        <w:rPr>
          <w:rFonts w:ascii="仿宋_GB2312" w:eastAsia="仿宋_GB2312"/>
          <w:sz w:val="28"/>
          <w:szCs w:val="28"/>
        </w:rPr>
        <w:t>It has +形容词+复数身体部位</w:t>
      </w:r>
      <w:r w:rsidRPr="00B23A3A">
        <w:rPr>
          <w:rFonts w:ascii="仿宋_GB2312" w:eastAsia="仿宋_GB2312"/>
          <w:sz w:val="28"/>
          <w:szCs w:val="28"/>
        </w:rPr>
        <w:t>”</w:t>
      </w:r>
      <w:r w:rsidRPr="00B23A3A">
        <w:rPr>
          <w:rFonts w:ascii="仿宋_GB2312" w:eastAsia="仿宋_GB2312" w:hint="eastAsia"/>
          <w:sz w:val="28"/>
          <w:szCs w:val="28"/>
        </w:rPr>
        <w:t xml:space="preserve"> </w:t>
      </w:r>
    </w:p>
    <w:p w:rsidR="00B23A3A" w:rsidRPr="00B23A3A" w:rsidRDefault="00B23A3A" w:rsidP="00B23A3A">
      <w:pPr>
        <w:spacing w:line="500" w:lineRule="exact"/>
        <w:rPr>
          <w:rFonts w:ascii="仿宋_GB2312" w:eastAsia="仿宋_GB2312"/>
          <w:b/>
          <w:sz w:val="28"/>
          <w:szCs w:val="28"/>
        </w:rPr>
      </w:pPr>
      <w:r w:rsidRPr="00B23A3A">
        <w:rPr>
          <w:rFonts w:ascii="仿宋_GB2312" w:eastAsia="仿宋_GB2312"/>
          <w:b/>
          <w:sz w:val="28"/>
          <w:szCs w:val="28"/>
        </w:rPr>
        <w:t>Teaching steps（教学步骤）</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1.</w:t>
      </w:r>
      <w:r w:rsidRPr="00B23A3A">
        <w:rPr>
          <w:rFonts w:ascii="仿宋_GB2312" w:eastAsia="仿宋_GB2312" w:hint="eastAsia"/>
          <w:sz w:val="28"/>
          <w:szCs w:val="28"/>
        </w:rPr>
        <w:t xml:space="preserve"> </w:t>
      </w:r>
      <w:r w:rsidRPr="00B23A3A">
        <w:rPr>
          <w:rFonts w:ascii="仿宋_GB2312" w:eastAsia="仿宋_GB2312"/>
          <w:sz w:val="28"/>
          <w:szCs w:val="28"/>
        </w:rPr>
        <w:t>Warm greetings to the students</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2. Revision（复习）</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自我介绍，教师示范或出示自己的照片，然后组织两人互相介绍。用Hello, my name</w:t>
      </w:r>
      <w:r w:rsidRPr="00B23A3A">
        <w:rPr>
          <w:rFonts w:ascii="仿宋_GB2312" w:eastAsia="仿宋_GB2312"/>
          <w:sz w:val="28"/>
          <w:szCs w:val="28"/>
        </w:rPr>
        <w:t xml:space="preserve"> is</w:t>
      </w:r>
      <w:r w:rsidRPr="00B23A3A">
        <w:rPr>
          <w:rFonts w:ascii="仿宋_GB2312" w:eastAsia="仿宋_GB2312"/>
          <w:sz w:val="28"/>
          <w:szCs w:val="28"/>
        </w:rPr>
        <w:t>…</w:t>
      </w:r>
      <w:r w:rsidRPr="00B23A3A">
        <w:rPr>
          <w:rFonts w:ascii="仿宋_GB2312" w:eastAsia="仿宋_GB2312" w:hint="eastAsia"/>
          <w:sz w:val="28"/>
          <w:szCs w:val="28"/>
        </w:rPr>
        <w:t>.</w:t>
      </w:r>
      <w:r w:rsidRPr="00B23A3A">
        <w:rPr>
          <w:rFonts w:ascii="仿宋_GB2312" w:eastAsia="仿宋_GB2312"/>
          <w:sz w:val="28"/>
          <w:szCs w:val="28"/>
        </w:rPr>
        <w:t>Look at me</w:t>
      </w:r>
      <w:r w:rsidRPr="00B23A3A">
        <w:rPr>
          <w:rFonts w:ascii="仿宋_GB2312" w:eastAsia="仿宋_GB2312" w:hint="eastAsia"/>
          <w:sz w:val="28"/>
          <w:szCs w:val="28"/>
        </w:rPr>
        <w:t>. I have two eyes and two ears. I have a nose and a mouth. I have two arms, two hands and two legs.引导学生把已有的知识迁移到谈论动物特征。</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3. Presentation（呈现新知识）</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lastRenderedPageBreak/>
        <w:t>大屏幕出示大象图片，教单词long, short, big, small, tail。然后用大象图片和学过的句型It</w:t>
      </w:r>
      <w:r w:rsidRPr="00B23A3A">
        <w:rPr>
          <w:rFonts w:ascii="仿宋_GB2312" w:eastAsia="仿宋_GB2312"/>
          <w:sz w:val="28"/>
          <w:szCs w:val="28"/>
        </w:rPr>
        <w:t>’</w:t>
      </w:r>
      <w:r w:rsidRPr="00B23A3A">
        <w:rPr>
          <w:rFonts w:ascii="仿宋_GB2312" w:eastAsia="仿宋_GB2312" w:hint="eastAsia"/>
          <w:sz w:val="28"/>
          <w:szCs w:val="28"/>
        </w:rPr>
        <w:t>s so…引导学生说出新句型</w:t>
      </w:r>
      <w:r w:rsidRPr="00B23A3A">
        <w:rPr>
          <w:rFonts w:ascii="仿宋_GB2312" w:eastAsia="仿宋_GB2312"/>
          <w:sz w:val="28"/>
          <w:szCs w:val="28"/>
        </w:rPr>
        <w:t>It has</w:t>
      </w:r>
      <w:r w:rsidRPr="00B23A3A">
        <w:rPr>
          <w:rFonts w:ascii="仿宋_GB2312" w:eastAsia="仿宋_GB2312" w:hint="eastAsia"/>
          <w:sz w:val="28"/>
          <w:szCs w:val="28"/>
        </w:rPr>
        <w:t>…，并提醒学生区分运用单数名词和复数名词。</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4.</w:t>
      </w:r>
      <w:r w:rsidRPr="00B23A3A">
        <w:rPr>
          <w:rFonts w:ascii="仿宋_GB2312" w:eastAsia="仿宋_GB2312"/>
          <w:sz w:val="28"/>
          <w:szCs w:val="28"/>
        </w:rPr>
        <w:t xml:space="preserve"> </w:t>
      </w:r>
      <w:r w:rsidRPr="00B23A3A">
        <w:rPr>
          <w:rFonts w:ascii="仿宋_GB2312" w:eastAsia="仿宋_GB2312" w:hint="eastAsia"/>
          <w:sz w:val="28"/>
          <w:szCs w:val="28"/>
        </w:rPr>
        <w:t>Let</w:t>
      </w:r>
      <w:r w:rsidRPr="00B23A3A">
        <w:rPr>
          <w:rFonts w:ascii="仿宋_GB2312" w:eastAsia="仿宋_GB2312"/>
          <w:sz w:val="28"/>
          <w:szCs w:val="28"/>
        </w:rPr>
        <w:t>’</w:t>
      </w:r>
      <w:r w:rsidRPr="00B23A3A">
        <w:rPr>
          <w:rFonts w:ascii="仿宋_GB2312" w:eastAsia="仿宋_GB2312" w:hint="eastAsia"/>
          <w:sz w:val="28"/>
          <w:szCs w:val="28"/>
        </w:rPr>
        <w:t>s talk</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大屏幕出示Let</w:t>
      </w:r>
      <w:r w:rsidRPr="00B23A3A">
        <w:rPr>
          <w:rFonts w:ascii="仿宋_GB2312" w:eastAsia="仿宋_GB2312"/>
          <w:sz w:val="28"/>
          <w:szCs w:val="28"/>
        </w:rPr>
        <w:t>’</w:t>
      </w:r>
      <w:r w:rsidRPr="00B23A3A">
        <w:rPr>
          <w:rFonts w:ascii="仿宋_GB2312" w:eastAsia="仿宋_GB2312" w:hint="eastAsia"/>
          <w:sz w:val="28"/>
          <w:szCs w:val="28"/>
        </w:rPr>
        <w:t xml:space="preserve">s talk图片，引导学生分组用句型It has…描述动物的特征，说对一句得一分，看哪个组说的又多又准。用到的句型：Look at the </w:t>
      </w:r>
      <w:r w:rsidRPr="00B23A3A">
        <w:rPr>
          <w:rFonts w:ascii="仿宋_GB2312" w:eastAsia="仿宋_GB2312" w:hint="eastAsia"/>
          <w:sz w:val="28"/>
          <w:szCs w:val="28"/>
          <w:u w:val="single"/>
        </w:rPr>
        <w:t xml:space="preserve">     </w:t>
      </w:r>
      <w:r w:rsidRPr="00B23A3A">
        <w:rPr>
          <w:rFonts w:ascii="仿宋_GB2312" w:eastAsia="仿宋_GB2312" w:hint="eastAsia"/>
          <w:sz w:val="28"/>
          <w:szCs w:val="28"/>
        </w:rPr>
        <w:t xml:space="preserve"> . It has </w:t>
      </w:r>
      <w:r w:rsidRPr="00B23A3A">
        <w:rPr>
          <w:rFonts w:ascii="仿宋_GB2312" w:eastAsia="仿宋_GB2312" w:hint="eastAsia"/>
          <w:sz w:val="28"/>
          <w:szCs w:val="28"/>
          <w:u w:val="single"/>
        </w:rPr>
        <w:t xml:space="preserve">      </w:t>
      </w:r>
      <w:r w:rsidRPr="00B23A3A">
        <w:rPr>
          <w:rFonts w:ascii="仿宋_GB2312" w:eastAsia="仿宋_GB2312" w:hint="eastAsia"/>
          <w:sz w:val="28"/>
          <w:szCs w:val="28"/>
        </w:rPr>
        <w:t xml:space="preserve">. It has </w:t>
      </w:r>
      <w:r w:rsidRPr="00B23A3A">
        <w:rPr>
          <w:rFonts w:ascii="仿宋_GB2312" w:eastAsia="仿宋_GB2312" w:hint="eastAsia"/>
          <w:sz w:val="28"/>
          <w:szCs w:val="28"/>
          <w:u w:val="single"/>
        </w:rPr>
        <w:t xml:space="preserve">      </w:t>
      </w:r>
      <w:r w:rsidRPr="00B23A3A">
        <w:rPr>
          <w:rFonts w:ascii="仿宋_GB2312" w:eastAsia="仿宋_GB2312" w:hint="eastAsia"/>
          <w:sz w:val="28"/>
          <w:szCs w:val="28"/>
        </w:rPr>
        <w:t>.。然后学生打开书本跟录音朗读对话。最后让学生根据Let</w:t>
      </w:r>
      <w:r w:rsidRPr="00B23A3A">
        <w:rPr>
          <w:rFonts w:ascii="仿宋_GB2312" w:eastAsia="仿宋_GB2312"/>
          <w:sz w:val="28"/>
          <w:szCs w:val="28"/>
        </w:rPr>
        <w:t>’</w:t>
      </w:r>
      <w:r w:rsidRPr="00B23A3A">
        <w:rPr>
          <w:rFonts w:ascii="仿宋_GB2312" w:eastAsia="仿宋_GB2312" w:hint="eastAsia"/>
          <w:sz w:val="28"/>
          <w:szCs w:val="28"/>
        </w:rPr>
        <w:t>s talk情景图片改变对话，四人小组进行表演。</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5. Make a monster</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教师讲清楚活动规则，并与一名学生示范活动过程。两人小组活动，桌面上放着很多动物身体部位图片，学生A用It has…说三、四句话，描述想象中怪物的模样，学生B根据A的话用拼图的方式拼凑出一只怪物，然后一起描述出其特征。</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6.扩展性活动</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hint="eastAsia"/>
          <w:sz w:val="28"/>
          <w:szCs w:val="28"/>
        </w:rPr>
        <w:t>让同学们从家中带来自己喜欢的动物玩具，运用学过的句子，把他们介绍给同学们</w:t>
      </w:r>
      <w:r w:rsidRPr="00B23A3A">
        <w:rPr>
          <w:rFonts w:ascii="仿宋_GB2312" w:eastAsia="仿宋_GB2312"/>
          <w:sz w:val="28"/>
          <w:szCs w:val="28"/>
        </w:rPr>
        <w:t>。</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 xml:space="preserve">7. </w:t>
      </w:r>
      <w:r w:rsidRPr="00B23A3A">
        <w:rPr>
          <w:rFonts w:ascii="仿宋_GB2312" w:eastAsia="仿宋_GB2312"/>
          <w:sz w:val="28"/>
          <w:szCs w:val="28"/>
        </w:rPr>
        <w:t>Homework</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写几句描述自己家人的句子并展示给大家。</w:t>
      </w:r>
    </w:p>
    <w:p w:rsidR="00B23A3A" w:rsidRPr="00B23A3A" w:rsidRDefault="00B23A3A" w:rsidP="00B23A3A">
      <w:pPr>
        <w:spacing w:line="500" w:lineRule="exact"/>
        <w:rPr>
          <w:rFonts w:ascii="仿宋_GB2312" w:eastAsia="仿宋_GB2312"/>
          <w:b/>
          <w:sz w:val="28"/>
          <w:szCs w:val="28"/>
        </w:rPr>
      </w:pPr>
      <w:r w:rsidRPr="00B23A3A">
        <w:rPr>
          <w:rFonts w:ascii="仿宋_GB2312" w:eastAsia="仿宋_GB2312"/>
          <w:b/>
          <w:sz w:val="28"/>
          <w:szCs w:val="28"/>
        </w:rPr>
        <w:t>板书设计：</w:t>
      </w:r>
    </w:p>
    <w:tbl>
      <w:tblPr>
        <w:tblStyle w:val="a9"/>
        <w:tblW w:w="0" w:type="auto"/>
        <w:tblInd w:w="675" w:type="dxa"/>
        <w:tblLook w:val="01E0"/>
      </w:tblPr>
      <w:tblGrid>
        <w:gridCol w:w="8385"/>
      </w:tblGrid>
      <w:tr w:rsidR="00B23A3A" w:rsidRPr="00B23A3A" w:rsidTr="00B23A3A">
        <w:trPr>
          <w:trHeight w:val="2037"/>
        </w:trPr>
        <w:tc>
          <w:tcPr>
            <w:tcW w:w="8385" w:type="dxa"/>
          </w:tcPr>
          <w:p w:rsidR="00B23A3A" w:rsidRPr="00B23A3A" w:rsidRDefault="00B23A3A" w:rsidP="00B23A3A">
            <w:pPr>
              <w:spacing w:line="500" w:lineRule="exact"/>
              <w:ind w:firstLineChars="200" w:firstLine="562"/>
              <w:rPr>
                <w:rFonts w:ascii="仿宋_GB2312" w:eastAsia="仿宋_GB2312" w:hint="eastAsia"/>
                <w:b/>
                <w:sz w:val="28"/>
                <w:szCs w:val="28"/>
              </w:rPr>
            </w:pPr>
            <w:r w:rsidRPr="00B23A3A">
              <w:rPr>
                <w:rFonts w:ascii="仿宋_GB2312" w:eastAsia="仿宋_GB2312"/>
                <w:b/>
                <w:sz w:val="28"/>
                <w:szCs w:val="28"/>
              </w:rPr>
              <w:t>Unit 3 At the zoo</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long, short, big, small, tail</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It has a +形容词+单数身体部位</w:t>
            </w:r>
            <w:r w:rsidRPr="00B23A3A">
              <w:rPr>
                <w:rFonts w:ascii="仿宋_GB2312" w:eastAsia="仿宋_GB2312" w:hint="eastAsia"/>
                <w:sz w:val="28"/>
                <w:szCs w:val="28"/>
              </w:rPr>
              <w:t xml:space="preserve">      It has a long nose.</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It has +形容词+复数身体部位</w:t>
            </w:r>
            <w:r w:rsidRPr="00B23A3A">
              <w:rPr>
                <w:rFonts w:ascii="仿宋_GB2312" w:eastAsia="仿宋_GB2312" w:hint="eastAsia"/>
                <w:sz w:val="28"/>
                <w:szCs w:val="28"/>
              </w:rPr>
              <w:t xml:space="preserve">       It has short legs.</w:t>
            </w:r>
          </w:p>
        </w:tc>
      </w:tr>
    </w:tbl>
    <w:p w:rsidR="00B23A3A" w:rsidRDefault="00B23A3A" w:rsidP="00B23A3A">
      <w:pPr>
        <w:spacing w:line="500" w:lineRule="exact"/>
        <w:ind w:firstLineChars="200" w:firstLine="560"/>
        <w:rPr>
          <w:rFonts w:ascii="仿宋_GB2312" w:eastAsia="仿宋_GB2312" w:hint="eastAsia"/>
          <w:sz w:val="28"/>
          <w:szCs w:val="28"/>
        </w:rPr>
      </w:pPr>
    </w:p>
    <w:p w:rsidR="00B23A3A" w:rsidRDefault="00B23A3A" w:rsidP="00B23A3A">
      <w:pPr>
        <w:spacing w:line="500" w:lineRule="exact"/>
        <w:ind w:firstLineChars="200" w:firstLine="560"/>
        <w:rPr>
          <w:rFonts w:ascii="仿宋_GB2312" w:eastAsia="仿宋_GB2312" w:hint="eastAsia"/>
          <w:sz w:val="28"/>
          <w:szCs w:val="28"/>
        </w:rPr>
      </w:pPr>
    </w:p>
    <w:p w:rsidR="00B23A3A" w:rsidRPr="00B23A3A" w:rsidRDefault="00B23A3A" w:rsidP="00B23A3A">
      <w:pPr>
        <w:spacing w:line="500" w:lineRule="exact"/>
        <w:jc w:val="center"/>
        <w:rPr>
          <w:rFonts w:ascii="方正小标宋简体" w:eastAsia="方正小标宋简体" w:hint="eastAsia"/>
          <w:b/>
          <w:sz w:val="32"/>
          <w:szCs w:val="32"/>
        </w:rPr>
      </w:pPr>
      <w:r w:rsidRPr="00B23A3A">
        <w:rPr>
          <w:rFonts w:ascii="方正小标宋简体" w:eastAsia="方正小标宋简体" w:hint="eastAsia"/>
          <w:sz w:val="32"/>
          <w:szCs w:val="32"/>
        </w:rPr>
        <w:lastRenderedPageBreak/>
        <w:t>Period Four</w:t>
      </w:r>
      <w:r w:rsidRPr="00B23A3A">
        <w:rPr>
          <w:rFonts w:ascii="方正小标宋简体" w:eastAsia="方正小标宋简体" w:hint="eastAsia"/>
          <w:b/>
          <w:sz w:val="32"/>
          <w:szCs w:val="32"/>
        </w:rPr>
        <w:t>学案</w:t>
      </w:r>
    </w:p>
    <w:p w:rsidR="00B23A3A" w:rsidRPr="00B23A3A" w:rsidRDefault="00B23A3A" w:rsidP="00B23A3A">
      <w:pPr>
        <w:spacing w:line="500" w:lineRule="exact"/>
        <w:rPr>
          <w:rFonts w:ascii="仿宋_GB2312" w:eastAsia="仿宋_GB2312"/>
          <w:sz w:val="28"/>
          <w:szCs w:val="28"/>
        </w:rPr>
      </w:pPr>
      <w:r w:rsidRPr="00B23A3A">
        <w:rPr>
          <w:rFonts w:ascii="仿宋_GB2312" w:eastAsia="仿宋_GB2312"/>
          <w:sz w:val="28"/>
          <w:szCs w:val="28"/>
        </w:rPr>
        <w:t>【学习目标】</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1理解对话大意，用正确的语音语调朗读对话。</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2</w:t>
      </w:r>
      <w:r w:rsidRPr="00B23A3A">
        <w:rPr>
          <w:rFonts w:ascii="仿宋_GB2312" w:eastAsia="仿宋_GB2312"/>
          <w:sz w:val="28"/>
          <w:szCs w:val="28"/>
        </w:rPr>
        <w:t>区分和运用</w:t>
      </w:r>
      <w:r w:rsidRPr="00B23A3A">
        <w:rPr>
          <w:rFonts w:ascii="仿宋_GB2312" w:eastAsia="仿宋_GB2312"/>
          <w:sz w:val="28"/>
          <w:szCs w:val="28"/>
        </w:rPr>
        <w:t>“</w:t>
      </w:r>
      <w:r w:rsidRPr="00B23A3A">
        <w:rPr>
          <w:rFonts w:ascii="仿宋_GB2312" w:eastAsia="仿宋_GB2312"/>
          <w:sz w:val="28"/>
          <w:szCs w:val="28"/>
        </w:rPr>
        <w:t>It has a +形容词+单数身体部位</w:t>
      </w:r>
      <w:r w:rsidRPr="00B23A3A">
        <w:rPr>
          <w:rFonts w:ascii="仿宋_GB2312" w:eastAsia="仿宋_GB2312"/>
          <w:sz w:val="28"/>
          <w:szCs w:val="28"/>
        </w:rPr>
        <w:t>”</w:t>
      </w:r>
      <w:r w:rsidRPr="00B23A3A">
        <w:rPr>
          <w:rFonts w:ascii="仿宋_GB2312" w:eastAsia="仿宋_GB2312"/>
          <w:sz w:val="28"/>
          <w:szCs w:val="28"/>
        </w:rPr>
        <w:t>和</w:t>
      </w:r>
      <w:r w:rsidRPr="00B23A3A">
        <w:rPr>
          <w:rFonts w:ascii="仿宋_GB2312" w:eastAsia="仿宋_GB2312"/>
          <w:sz w:val="28"/>
          <w:szCs w:val="28"/>
        </w:rPr>
        <w:t>“</w:t>
      </w:r>
      <w:r w:rsidRPr="00B23A3A">
        <w:rPr>
          <w:rFonts w:ascii="仿宋_GB2312" w:eastAsia="仿宋_GB2312"/>
          <w:sz w:val="28"/>
          <w:szCs w:val="28"/>
        </w:rPr>
        <w:t>It has +形容词+复数身体部位</w:t>
      </w:r>
      <w:r w:rsidRPr="00B23A3A">
        <w:rPr>
          <w:rFonts w:ascii="仿宋_GB2312" w:eastAsia="仿宋_GB2312"/>
          <w:sz w:val="28"/>
          <w:szCs w:val="28"/>
        </w:rPr>
        <w:t>”</w:t>
      </w:r>
      <w:r w:rsidRPr="00B23A3A">
        <w:rPr>
          <w:rFonts w:ascii="仿宋_GB2312" w:eastAsia="仿宋_GB2312"/>
          <w:sz w:val="28"/>
          <w:szCs w:val="28"/>
        </w:rPr>
        <w:t>的句型。</w:t>
      </w:r>
    </w:p>
    <w:p w:rsidR="00B23A3A" w:rsidRDefault="00B23A3A" w:rsidP="00B23A3A">
      <w:pPr>
        <w:spacing w:line="500" w:lineRule="exact"/>
        <w:rPr>
          <w:rFonts w:ascii="仿宋_GB2312" w:eastAsia="仿宋_GB2312" w:hint="eastAsia"/>
          <w:sz w:val="28"/>
          <w:szCs w:val="28"/>
        </w:rPr>
      </w:pPr>
      <w:r w:rsidRPr="00B23A3A">
        <w:rPr>
          <w:rFonts w:ascii="仿宋_GB2312" w:eastAsia="仿宋_GB2312"/>
          <w:sz w:val="28"/>
          <w:szCs w:val="28"/>
        </w:rPr>
        <w:t>【学习重难点】</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w:t>
      </w:r>
      <w:r w:rsidRPr="00B23A3A">
        <w:rPr>
          <w:rFonts w:ascii="仿宋_GB2312" w:eastAsia="仿宋_GB2312"/>
          <w:sz w:val="28"/>
          <w:szCs w:val="28"/>
        </w:rPr>
        <w:t>It has a +形容词+单数身体部位</w:t>
      </w:r>
      <w:r w:rsidRPr="00B23A3A">
        <w:rPr>
          <w:rFonts w:ascii="仿宋_GB2312" w:eastAsia="仿宋_GB2312"/>
          <w:sz w:val="28"/>
          <w:szCs w:val="28"/>
        </w:rPr>
        <w:t>”</w:t>
      </w:r>
      <w:r w:rsidRPr="00B23A3A">
        <w:rPr>
          <w:rFonts w:ascii="仿宋_GB2312" w:eastAsia="仿宋_GB2312" w:hint="eastAsia"/>
          <w:sz w:val="28"/>
          <w:szCs w:val="28"/>
        </w:rPr>
        <w:t xml:space="preserve">  </w:t>
      </w:r>
      <w:r w:rsidRPr="00B23A3A">
        <w:rPr>
          <w:rFonts w:ascii="仿宋_GB2312" w:eastAsia="仿宋_GB2312"/>
          <w:sz w:val="28"/>
          <w:szCs w:val="28"/>
        </w:rPr>
        <w:t>“</w:t>
      </w:r>
      <w:r w:rsidRPr="00B23A3A">
        <w:rPr>
          <w:rFonts w:ascii="仿宋_GB2312" w:eastAsia="仿宋_GB2312"/>
          <w:sz w:val="28"/>
          <w:szCs w:val="28"/>
        </w:rPr>
        <w:t>It has +形容词+复数身体部位</w:t>
      </w:r>
      <w:r w:rsidRPr="00B23A3A">
        <w:rPr>
          <w:rFonts w:ascii="仿宋_GB2312" w:eastAsia="仿宋_GB2312"/>
          <w:sz w:val="28"/>
          <w:szCs w:val="28"/>
        </w:rPr>
        <w:t>”</w:t>
      </w:r>
      <w:r w:rsidRPr="00B23A3A">
        <w:rPr>
          <w:rFonts w:ascii="仿宋_GB2312" w:eastAsia="仿宋_GB2312" w:hint="eastAsia"/>
          <w:sz w:val="28"/>
          <w:szCs w:val="28"/>
        </w:rPr>
        <w:t xml:space="preserve"> </w:t>
      </w:r>
    </w:p>
    <w:p w:rsidR="00B23A3A" w:rsidRPr="00B23A3A" w:rsidRDefault="00B23A3A" w:rsidP="00B23A3A">
      <w:pPr>
        <w:spacing w:line="500" w:lineRule="exact"/>
        <w:rPr>
          <w:rFonts w:ascii="仿宋_GB2312" w:eastAsia="仿宋_GB2312"/>
          <w:sz w:val="28"/>
          <w:szCs w:val="28"/>
        </w:rPr>
      </w:pPr>
      <w:r w:rsidRPr="00B23A3A">
        <w:rPr>
          <w:rFonts w:ascii="仿宋_GB2312" w:eastAsia="仿宋_GB2312"/>
          <w:sz w:val="28"/>
          <w:szCs w:val="28"/>
        </w:rPr>
        <w:t>【学习过程】</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一、复习检测</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看图，选择恰当的形容词</w:t>
      </w:r>
    </w:p>
    <w:p w:rsidR="00B23A3A" w:rsidRPr="00B23A3A" w:rsidRDefault="00B23A3A" w:rsidP="00B23A3A">
      <w:pPr>
        <w:spacing w:line="500" w:lineRule="exact"/>
        <w:ind w:firstLineChars="200" w:firstLine="560"/>
        <w:rPr>
          <w:rFonts w:ascii="仿宋_GB2312" w:eastAsia="仿宋_GB2312"/>
          <w:b/>
          <w:sz w:val="28"/>
          <w:szCs w:val="28"/>
        </w:rPr>
      </w:pPr>
      <w:r w:rsidRPr="00B23A3A">
        <w:rPr>
          <w:rFonts w:ascii="仿宋_GB2312" w:eastAsia="仿宋_GB2312"/>
          <w:sz w:val="28"/>
          <w:szCs w:val="28"/>
        </w:rPr>
        <w:pict>
          <v:rect id="_x0000_s1258" alt="" style="position:absolute;left:0;text-align:left;margin-left:41.25pt;margin-top:0;width:93.75pt;height:24.85pt;z-index:251682816" fillcolor="#fc6" strokecolor="#ff9">
            <v:textbox style="mso-next-textbox:#_x0000_s1258">
              <w:txbxContent>
                <w:p w:rsidR="00B23A3A" w:rsidRPr="008C79AF" w:rsidRDefault="00B23A3A" w:rsidP="00B23A3A">
                  <w:pPr>
                    <w:ind w:firstLineChars="100" w:firstLine="210"/>
                    <w:rPr>
                      <w:szCs w:val="21"/>
                    </w:rPr>
                  </w:pPr>
                  <w:r w:rsidRPr="008C79AF">
                    <w:rPr>
                      <w:szCs w:val="21"/>
                    </w:rPr>
                    <w:t>tall    short</w:t>
                  </w:r>
                </w:p>
              </w:txbxContent>
            </v:textbox>
          </v:rect>
        </w:pict>
      </w:r>
    </w:p>
    <w:p w:rsidR="00B23A3A" w:rsidRPr="00B23A3A" w:rsidRDefault="00BE2EDC" w:rsidP="00BE2EDC">
      <w:pPr>
        <w:spacing w:line="240" w:lineRule="auto"/>
        <w:ind w:firstLineChars="200" w:firstLine="560"/>
        <w:rPr>
          <w:rFonts w:ascii="仿宋_GB2312" w:eastAsia="仿宋_GB2312"/>
          <w:sz w:val="28"/>
          <w:szCs w:val="28"/>
        </w:rPr>
      </w:pPr>
      <w:r w:rsidRPr="00B23A3A">
        <w:rPr>
          <w:rFonts w:ascii="仿宋_GB2312" w:eastAsia="仿宋_GB2312"/>
          <w:sz w:val="28"/>
          <w:szCs w:val="28"/>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_x0000_s1256" type="#_x0000_t63" alt="" style="position:absolute;left:0;text-align:left;margin-left:69.6pt;margin-top:14.7pt;width:139.6pt;height:33pt;z-index:251680768" adj="1888,-1015">
            <v:textbox>
              <w:txbxContent>
                <w:p w:rsidR="00B23A3A" w:rsidRPr="008C79AF" w:rsidRDefault="00B23A3A" w:rsidP="00B23A3A">
                  <w:pPr>
                    <w:widowControl/>
                    <w:jc w:val="left"/>
                    <w:rPr>
                      <w:rFonts w:hint="eastAsia"/>
                      <w:szCs w:val="21"/>
                      <w:u w:val="single"/>
                    </w:rPr>
                  </w:pPr>
                  <w:r>
                    <w:rPr>
                      <w:rFonts w:hint="eastAsia"/>
                      <w:szCs w:val="21"/>
                    </w:rPr>
                    <w:t>1.</w:t>
                  </w:r>
                  <w:r w:rsidRPr="008C79AF">
                    <w:rPr>
                      <w:szCs w:val="21"/>
                    </w:rPr>
                    <w:t xml:space="preserve">I’m </w:t>
                  </w:r>
                  <w:r w:rsidRPr="008C79AF">
                    <w:rPr>
                      <w:rFonts w:hint="eastAsia"/>
                      <w:szCs w:val="21"/>
                      <w:u w:val="single"/>
                    </w:rPr>
                    <w:t xml:space="preserve">         </w:t>
                  </w:r>
                </w:p>
              </w:txbxContent>
            </v:textbox>
          </v:shape>
        </w:pict>
      </w:r>
      <w:r w:rsidRPr="00B23A3A">
        <w:rPr>
          <w:rFonts w:ascii="仿宋_GB2312" w:eastAsia="仿宋_GB2312"/>
          <w:sz w:val="28"/>
          <w:szCs w:val="28"/>
        </w:rPr>
        <w:pict>
          <v:shape id="_x0000_s1257" type="#_x0000_t63" alt="" style="position:absolute;left:0;text-align:left;margin-left:114.75pt;margin-top:56.7pt;width:135.05pt;height:31.2pt;z-index:251681792" adj="-3087,30081">
            <v:textbox style="mso-next-textbox:#_x0000_s1257">
              <w:txbxContent>
                <w:p w:rsidR="00B23A3A" w:rsidRPr="008C79AF" w:rsidRDefault="00B23A3A" w:rsidP="00B23A3A">
                  <w:pPr>
                    <w:widowControl/>
                    <w:jc w:val="left"/>
                    <w:rPr>
                      <w:rFonts w:hint="eastAsia"/>
                      <w:szCs w:val="21"/>
                      <w:u w:val="single"/>
                    </w:rPr>
                  </w:pPr>
                  <w:r>
                    <w:rPr>
                      <w:rFonts w:hint="eastAsia"/>
                      <w:szCs w:val="21"/>
                    </w:rPr>
                    <w:t>2.</w:t>
                  </w:r>
                  <w:r w:rsidRPr="008C79AF">
                    <w:rPr>
                      <w:szCs w:val="21"/>
                    </w:rPr>
                    <w:t xml:space="preserve">I’m </w:t>
                  </w:r>
                  <w:r w:rsidRPr="008C79AF">
                    <w:rPr>
                      <w:rFonts w:hint="eastAsia"/>
                      <w:szCs w:val="21"/>
                      <w:u w:val="single"/>
                    </w:rPr>
                    <w:t xml:space="preserve">         </w:t>
                  </w:r>
                </w:p>
                <w:p w:rsidR="00B23A3A" w:rsidRDefault="00B23A3A" w:rsidP="00B23A3A">
                  <w:pPr>
                    <w:widowControl/>
                    <w:jc w:val="left"/>
                    <w:rPr>
                      <w:rFonts w:ascii="宋体" w:hAnsi="宋体" w:cs="宋体"/>
                      <w:sz w:val="24"/>
                    </w:rPr>
                  </w:pPr>
                </w:p>
              </w:txbxContent>
            </v:textbox>
          </v:shape>
        </w:pict>
      </w:r>
      <w:r w:rsidR="00B23A3A" w:rsidRPr="00B23A3A">
        <w:rPr>
          <w:rFonts w:ascii="仿宋_GB2312" w:eastAsia="仿宋_GB2312"/>
          <w:sz w:val="28"/>
          <w:szCs w:val="28"/>
        </w:rPr>
        <w:drawing>
          <wp:inline distT="0" distB="0" distL="0" distR="0">
            <wp:extent cx="990600" cy="1434243"/>
            <wp:effectExtent l="19050" t="0" r="0" b="0"/>
            <wp:docPr id="988" name="图片 988" descr="tall&amp;shor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8" descr="tall&amp;short 1"/>
                    <pic:cNvPicPr>
                      <a:picLocks noChangeAspect="1" noChangeArrowheads="1"/>
                    </pic:cNvPicPr>
                  </pic:nvPicPr>
                  <pic:blipFill>
                    <a:blip r:embed="rId28" cstate="print"/>
                    <a:srcRect/>
                    <a:stretch>
                      <a:fillRect/>
                    </a:stretch>
                  </pic:blipFill>
                  <pic:spPr bwMode="auto">
                    <a:xfrm>
                      <a:off x="0" y="0"/>
                      <a:ext cx="990600" cy="1434243"/>
                    </a:xfrm>
                    <a:prstGeom prst="rect">
                      <a:avLst/>
                    </a:prstGeom>
                    <a:noFill/>
                    <a:ln w="9525">
                      <a:noFill/>
                      <a:miter lim="800000"/>
                      <a:headEnd/>
                      <a:tailEnd/>
                    </a:ln>
                  </pic:spPr>
                </pic:pic>
              </a:graphicData>
            </a:graphic>
          </wp:inline>
        </w:drawing>
      </w:r>
      <w:r>
        <w:rPr>
          <w:rFonts w:ascii="仿宋_GB2312" w:eastAsia="仿宋_GB2312" w:hint="eastAsia"/>
          <w:sz w:val="28"/>
          <w:szCs w:val="28"/>
        </w:rPr>
        <w:t xml:space="preserve">          </w:t>
      </w:r>
      <w:r w:rsidR="00B23A3A" w:rsidRPr="00B23A3A">
        <w:rPr>
          <w:rFonts w:ascii="仿宋_GB2312" w:eastAsia="仿宋_GB2312"/>
          <w:sz w:val="28"/>
          <w:szCs w:val="28"/>
        </w:rPr>
        <w:t xml:space="preserve">3. The tree is ______. </w:t>
      </w:r>
      <w:r w:rsidRPr="00B23A3A">
        <w:rPr>
          <w:rFonts w:ascii="仿宋_GB2312" w:eastAsia="仿宋_GB2312"/>
          <w:sz w:val="28"/>
          <w:szCs w:val="28"/>
        </w:rPr>
        <w:drawing>
          <wp:inline distT="0" distB="0" distL="0" distR="0">
            <wp:extent cx="1428750" cy="1068002"/>
            <wp:effectExtent l="19050" t="0" r="0" b="0"/>
            <wp:docPr id="19" name="图片 989" descr="tall&amp;shor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9" descr="tall&amp;short 2"/>
                    <pic:cNvPicPr>
                      <a:picLocks noChangeAspect="1" noChangeArrowheads="1"/>
                    </pic:cNvPicPr>
                  </pic:nvPicPr>
                  <pic:blipFill>
                    <a:blip r:embed="rId29" cstate="print"/>
                    <a:srcRect/>
                    <a:stretch>
                      <a:fillRect/>
                    </a:stretch>
                  </pic:blipFill>
                  <pic:spPr bwMode="auto">
                    <a:xfrm>
                      <a:off x="0" y="0"/>
                      <a:ext cx="1428750" cy="1068002"/>
                    </a:xfrm>
                    <a:prstGeom prst="rect">
                      <a:avLst/>
                    </a:prstGeom>
                    <a:noFill/>
                    <a:ln w="9525">
                      <a:noFill/>
                      <a:miter lim="800000"/>
                      <a:headEnd/>
                      <a:tailEnd/>
                    </a:ln>
                  </pic:spPr>
                </pic:pic>
              </a:graphicData>
            </a:graphic>
          </wp:inline>
        </w:drawing>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4. The man and the woman are ______.</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 xml:space="preserve">二、自主学习 </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1、</w:t>
      </w:r>
      <w:r w:rsidRPr="00B23A3A">
        <w:rPr>
          <w:rFonts w:ascii="仿宋_GB2312" w:eastAsia="仿宋_GB2312" w:hint="eastAsia"/>
          <w:sz w:val="28"/>
          <w:szCs w:val="28"/>
        </w:rPr>
        <w:t>听录音，跟读对话。</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2、</w:t>
      </w:r>
      <w:r w:rsidRPr="00B23A3A">
        <w:rPr>
          <w:rFonts w:ascii="仿宋_GB2312" w:eastAsia="仿宋_GB2312" w:hint="eastAsia"/>
          <w:sz w:val="28"/>
          <w:szCs w:val="28"/>
        </w:rPr>
        <w:t>组内熟读对话，然后分角色朗读展示</w:t>
      </w:r>
      <w:r w:rsidRPr="00B23A3A">
        <w:rPr>
          <w:rFonts w:ascii="仿宋_GB2312" w:eastAsia="仿宋_GB2312"/>
          <w:sz w:val="28"/>
          <w:szCs w:val="28"/>
        </w:rPr>
        <w:t>。</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3、</w:t>
      </w:r>
      <w:r w:rsidRPr="00B23A3A">
        <w:rPr>
          <w:rFonts w:ascii="仿宋_GB2312" w:eastAsia="仿宋_GB2312" w:hint="eastAsia"/>
          <w:sz w:val="28"/>
          <w:szCs w:val="28"/>
        </w:rPr>
        <w:t>组内做游戏，一人描述一人画，然后把画下来的图展示</w:t>
      </w:r>
      <w:r w:rsidRPr="00B23A3A">
        <w:rPr>
          <w:rFonts w:ascii="仿宋_GB2312" w:eastAsia="仿宋_GB2312"/>
          <w:sz w:val="28"/>
          <w:szCs w:val="28"/>
        </w:rPr>
        <w:t>。</w:t>
      </w:r>
    </w:p>
    <w:p w:rsidR="00B23A3A" w:rsidRPr="00B23A3A" w:rsidRDefault="00B23A3A" w:rsidP="00BE2EDC">
      <w:pPr>
        <w:spacing w:line="240" w:lineRule="auto"/>
        <w:ind w:firstLineChars="200" w:firstLine="560"/>
        <w:rPr>
          <w:rFonts w:ascii="仿宋_GB2312" w:eastAsia="仿宋_GB2312"/>
          <w:sz w:val="28"/>
          <w:szCs w:val="28"/>
        </w:rPr>
      </w:pPr>
      <w:r w:rsidRPr="00B23A3A">
        <w:rPr>
          <w:rFonts w:ascii="仿宋_GB2312" w:eastAsia="仿宋_GB2312"/>
          <w:sz w:val="28"/>
          <w:szCs w:val="28"/>
        </w:rPr>
        <w:drawing>
          <wp:inline distT="0" distB="0" distL="0" distR="0">
            <wp:extent cx="1143000" cy="304800"/>
            <wp:effectExtent l="19050" t="0" r="0" b="0"/>
            <wp:docPr id="990" name="图片 990"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0"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一、</w:t>
      </w:r>
      <w:r w:rsidRPr="00B23A3A">
        <w:rPr>
          <w:rFonts w:ascii="仿宋_GB2312" w:eastAsia="仿宋_GB2312" w:hint="eastAsia"/>
          <w:sz w:val="28"/>
          <w:szCs w:val="28"/>
        </w:rPr>
        <w:t>汉译英。</w:t>
      </w:r>
    </w:p>
    <w:p w:rsidR="00BE2EDC"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1. 长鼻子</w:t>
      </w:r>
      <w:r w:rsidRPr="00B23A3A">
        <w:rPr>
          <w:rFonts w:ascii="仿宋_GB2312" w:eastAsia="仿宋_GB2312" w:hint="eastAsia"/>
          <w:sz w:val="28"/>
          <w:szCs w:val="28"/>
          <w:u w:val="single"/>
        </w:rPr>
        <w:t xml:space="preserve">        </w:t>
      </w:r>
      <w:r w:rsidRPr="00B23A3A">
        <w:rPr>
          <w:rFonts w:ascii="仿宋_GB2312" w:eastAsia="仿宋_GB2312" w:hint="eastAsia"/>
          <w:sz w:val="28"/>
          <w:szCs w:val="28"/>
        </w:rPr>
        <w:t xml:space="preserve"> 2. 小眼睛 </w:t>
      </w:r>
      <w:r w:rsidRPr="00B23A3A">
        <w:rPr>
          <w:rFonts w:ascii="仿宋_GB2312" w:eastAsia="仿宋_GB2312" w:hint="eastAsia"/>
          <w:sz w:val="28"/>
          <w:szCs w:val="28"/>
          <w:u w:val="single"/>
        </w:rPr>
        <w:t xml:space="preserve">       </w:t>
      </w:r>
      <w:r w:rsidRPr="00B23A3A">
        <w:rPr>
          <w:rFonts w:ascii="仿宋_GB2312" w:eastAsia="仿宋_GB2312" w:hint="eastAsia"/>
          <w:sz w:val="28"/>
          <w:szCs w:val="28"/>
        </w:rPr>
        <w:t xml:space="preserve">  </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 xml:space="preserve">3.大耳朵 </w:t>
      </w:r>
      <w:r w:rsidRPr="00B23A3A">
        <w:rPr>
          <w:rFonts w:ascii="仿宋_GB2312" w:eastAsia="仿宋_GB2312" w:hint="eastAsia"/>
          <w:sz w:val="28"/>
          <w:szCs w:val="28"/>
          <w:u w:val="single"/>
        </w:rPr>
        <w:t xml:space="preserve">       </w:t>
      </w:r>
      <w:r w:rsidRPr="00B23A3A">
        <w:rPr>
          <w:rFonts w:ascii="仿宋_GB2312" w:eastAsia="仿宋_GB2312" w:hint="eastAsia"/>
          <w:sz w:val="28"/>
          <w:szCs w:val="28"/>
        </w:rPr>
        <w:t xml:space="preserve">  4. 短尾巴</w:t>
      </w:r>
      <w:r w:rsidRPr="00B23A3A">
        <w:rPr>
          <w:rFonts w:ascii="仿宋_GB2312" w:eastAsia="仿宋_GB2312" w:hint="eastAsia"/>
          <w:sz w:val="28"/>
          <w:szCs w:val="28"/>
          <w:u w:val="single"/>
        </w:rPr>
        <w:t xml:space="preserve">        </w:t>
      </w:r>
      <w:r w:rsidRPr="00B23A3A">
        <w:rPr>
          <w:rFonts w:ascii="仿宋_GB2312" w:eastAsia="仿宋_GB2312" w:hint="eastAsia"/>
          <w:sz w:val="28"/>
          <w:szCs w:val="28"/>
        </w:rPr>
        <w:t xml:space="preserve"> </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lastRenderedPageBreak/>
        <w:t>二</w:t>
      </w:r>
      <w:r w:rsidRPr="00B23A3A">
        <w:rPr>
          <w:rFonts w:ascii="仿宋_GB2312" w:eastAsia="仿宋_GB2312"/>
          <w:sz w:val="28"/>
          <w:szCs w:val="28"/>
        </w:rPr>
        <w:t>、</w:t>
      </w:r>
      <w:r w:rsidRPr="00B23A3A">
        <w:rPr>
          <w:rFonts w:ascii="仿宋_GB2312" w:eastAsia="仿宋_GB2312" w:hint="eastAsia"/>
          <w:sz w:val="28"/>
          <w:szCs w:val="28"/>
        </w:rPr>
        <w:t>看图，在描述正确句子前的括号内打对勾。</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1.</w:t>
      </w:r>
    </w:p>
    <w:p w:rsidR="00B23A3A" w:rsidRPr="00B23A3A" w:rsidRDefault="00B23A3A" w:rsidP="00BE2EDC">
      <w:pPr>
        <w:spacing w:line="240" w:lineRule="auto"/>
        <w:ind w:firstLineChars="200" w:firstLine="560"/>
        <w:rPr>
          <w:rFonts w:ascii="仿宋_GB2312" w:eastAsia="仿宋_GB2312"/>
          <w:sz w:val="28"/>
          <w:szCs w:val="28"/>
        </w:rPr>
      </w:pPr>
      <w:r w:rsidRPr="00B23A3A">
        <w:rPr>
          <w:rFonts w:ascii="仿宋_GB2312" w:eastAsia="仿宋_GB2312"/>
          <w:sz w:val="28"/>
          <w:szCs w:val="28"/>
        </w:rPr>
        <w:drawing>
          <wp:inline distT="0" distB="0" distL="0" distR="0">
            <wp:extent cx="733425" cy="657879"/>
            <wp:effectExtent l="19050" t="0" r="9525" b="0"/>
            <wp:docPr id="991" name="图片 991" descr="mhtml:http://www.educast.net.cn/tbzy/XX11-12-2/07/RJKB_XK03_NJ03/ZY20110403094722093/BCXT/SC20110407101749671.mht!http://www.haodoo.com/pics/animal/a06/m/09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1" descr="mhtml:http://www.educast.net.cn/tbzy/XX11-12-2/07/RJKB_XK03_NJ03/ZY20110403094722093/BCXT/SC20110407101749671.mht!http://www.haodoo.com/pics/animal/a06/m/094.jpg"/>
                    <pic:cNvPicPr>
                      <a:picLocks noChangeAspect="1" noChangeArrowheads="1"/>
                    </pic:cNvPicPr>
                  </pic:nvPicPr>
                  <pic:blipFill>
                    <a:blip r:embed="rId30" r:link="rId31" cstate="print"/>
                    <a:srcRect/>
                    <a:stretch>
                      <a:fillRect/>
                    </a:stretch>
                  </pic:blipFill>
                  <pic:spPr bwMode="auto">
                    <a:xfrm>
                      <a:off x="0" y="0"/>
                      <a:ext cx="733425" cy="657879"/>
                    </a:xfrm>
                    <a:prstGeom prst="rect">
                      <a:avLst/>
                    </a:prstGeom>
                    <a:noFill/>
                    <a:ln w="9525">
                      <a:noFill/>
                      <a:miter lim="800000"/>
                      <a:headEnd/>
                      <a:tailEnd/>
                    </a:ln>
                  </pic:spPr>
                </pic:pic>
              </a:graphicData>
            </a:graphic>
          </wp:inline>
        </w:drawing>
      </w:r>
      <w:r w:rsidRPr="00B23A3A">
        <w:rPr>
          <w:rFonts w:ascii="仿宋_GB2312" w:eastAsia="仿宋_GB2312"/>
          <w:sz w:val="28"/>
          <w:szCs w:val="28"/>
        </w:rPr>
        <w:t xml:space="preserve"> </w:t>
      </w:r>
      <w:r w:rsidR="00BE2EDC">
        <w:rPr>
          <w:rFonts w:ascii="仿宋_GB2312" w:eastAsia="仿宋_GB2312" w:hint="eastAsia"/>
          <w:sz w:val="28"/>
          <w:szCs w:val="28"/>
        </w:rPr>
        <w:t xml:space="preserve">                </w:t>
      </w:r>
      <w:r w:rsidR="007358EF">
        <w:rPr>
          <w:rFonts w:ascii="仿宋_GB2312" w:eastAsia="仿宋_GB2312" w:hint="eastAsia"/>
          <w:sz w:val="28"/>
          <w:szCs w:val="28"/>
        </w:rPr>
        <w:t xml:space="preserve">    </w:t>
      </w:r>
      <w:r w:rsidR="00BE2EDC">
        <w:rPr>
          <w:rFonts w:ascii="仿宋_GB2312" w:eastAsia="仿宋_GB2312" w:hint="eastAsia"/>
          <w:sz w:val="28"/>
          <w:szCs w:val="28"/>
        </w:rPr>
        <w:t xml:space="preserve">   </w:t>
      </w:r>
      <w:r w:rsidRPr="00B23A3A">
        <w:rPr>
          <w:rFonts w:ascii="仿宋_GB2312" w:eastAsia="仿宋_GB2312"/>
          <w:sz w:val="28"/>
          <w:szCs w:val="28"/>
        </w:rPr>
        <w:t xml:space="preserve"> </w:t>
      </w:r>
      <w:r w:rsidRPr="00B23A3A">
        <w:rPr>
          <w:rFonts w:ascii="仿宋_GB2312" w:eastAsia="仿宋_GB2312"/>
          <w:sz w:val="28"/>
          <w:szCs w:val="28"/>
        </w:rPr>
        <w:drawing>
          <wp:inline distT="0" distB="0" distL="0" distR="0">
            <wp:extent cx="731323" cy="657225"/>
            <wp:effectExtent l="19050" t="0" r="0" b="0"/>
            <wp:docPr id="992" name="图片 992" descr="mhtml:http://www.educast.net.cn/tbzy/XX11-12-2/07/RJKB_XK03_NJ03/ZY20110403094722093/BCXT/SC20110407101749671.mht!http://www.haodoo.com/pics/animal/a05/m/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2" descr="mhtml:http://www.educast.net.cn/tbzy/XX11-12-2/07/RJKB_XK03_NJ03/ZY20110403094722093/BCXT/SC20110407101749671.mht!http://www.haodoo.com/pics/animal/a05/m/011.jpg"/>
                    <pic:cNvPicPr>
                      <a:picLocks noChangeAspect="1" noChangeArrowheads="1"/>
                    </pic:cNvPicPr>
                  </pic:nvPicPr>
                  <pic:blipFill>
                    <a:blip r:embed="rId32" r:link="rId33" cstate="print"/>
                    <a:srcRect/>
                    <a:stretch>
                      <a:fillRect/>
                    </a:stretch>
                  </pic:blipFill>
                  <pic:spPr bwMode="auto">
                    <a:xfrm>
                      <a:off x="0" y="0"/>
                      <a:ext cx="731323" cy="657225"/>
                    </a:xfrm>
                    <a:prstGeom prst="rect">
                      <a:avLst/>
                    </a:prstGeom>
                    <a:noFill/>
                    <a:ln w="9525">
                      <a:noFill/>
                      <a:miter lim="800000"/>
                      <a:headEnd/>
                      <a:tailEnd/>
                    </a:ln>
                  </pic:spPr>
                </pic:pic>
              </a:graphicData>
            </a:graphic>
          </wp:inline>
        </w:drawing>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The cat is small.</w:t>
      </w:r>
      <w:r w:rsidRPr="00B23A3A">
        <w:rPr>
          <w:rFonts w:ascii="仿宋_GB2312" w:eastAsia="仿宋_GB2312" w:hint="eastAsia"/>
          <w:sz w:val="28"/>
          <w:szCs w:val="28"/>
        </w:rPr>
        <w:t xml:space="preserve">          （</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The tiger is big.</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 xml:space="preserve">2. </w:t>
      </w:r>
    </w:p>
    <w:p w:rsidR="00B23A3A" w:rsidRPr="00B23A3A" w:rsidRDefault="00B23A3A" w:rsidP="00BE2EDC">
      <w:pPr>
        <w:spacing w:line="240" w:lineRule="auto"/>
        <w:ind w:firstLineChars="200" w:firstLine="560"/>
        <w:rPr>
          <w:rFonts w:ascii="仿宋_GB2312" w:eastAsia="仿宋_GB2312"/>
          <w:sz w:val="28"/>
          <w:szCs w:val="28"/>
        </w:rPr>
      </w:pPr>
      <w:r w:rsidRPr="00B23A3A">
        <w:rPr>
          <w:rFonts w:ascii="仿宋_GB2312" w:eastAsia="仿宋_GB2312"/>
          <w:sz w:val="28"/>
          <w:szCs w:val="28"/>
        </w:rPr>
        <w:drawing>
          <wp:inline distT="0" distB="0" distL="0" distR="0">
            <wp:extent cx="809625" cy="764453"/>
            <wp:effectExtent l="19050" t="0" r="9525" b="0"/>
            <wp:docPr id="993" name="图片 993" descr="mhtml:http://www.educast.net.cn/tbzy/XX11-12-2/07/RJKB_XK03_NJ03/ZY20110403094722093/BCXT/SC20110407101749671.mht!http://www.haodoo.com/pics/animal/a20/m/00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3" descr="mhtml:http://www.educast.net.cn/tbzy/XX11-12-2/07/RJKB_XK03_NJ03/ZY20110403094722093/BCXT/SC20110407101749671.mht!http://www.haodoo.com/pics/animal/a20/m/003.jpg"/>
                    <pic:cNvPicPr>
                      <a:picLocks noChangeAspect="1" noChangeArrowheads="1"/>
                    </pic:cNvPicPr>
                  </pic:nvPicPr>
                  <pic:blipFill>
                    <a:blip r:embed="rId34" r:link="rId35" cstate="print"/>
                    <a:srcRect/>
                    <a:stretch>
                      <a:fillRect/>
                    </a:stretch>
                  </pic:blipFill>
                  <pic:spPr bwMode="auto">
                    <a:xfrm>
                      <a:off x="0" y="0"/>
                      <a:ext cx="811137" cy="765880"/>
                    </a:xfrm>
                    <a:prstGeom prst="rect">
                      <a:avLst/>
                    </a:prstGeom>
                    <a:noFill/>
                    <a:ln w="9525">
                      <a:noFill/>
                      <a:miter lim="800000"/>
                      <a:headEnd/>
                      <a:tailEnd/>
                    </a:ln>
                  </pic:spPr>
                </pic:pic>
              </a:graphicData>
            </a:graphic>
          </wp:inline>
        </w:drawing>
      </w:r>
      <w:r w:rsidRPr="00B23A3A">
        <w:rPr>
          <w:rFonts w:ascii="仿宋_GB2312" w:eastAsia="仿宋_GB2312"/>
          <w:sz w:val="28"/>
          <w:szCs w:val="28"/>
        </w:rPr>
        <w:t xml:space="preserve"> </w:t>
      </w:r>
      <w:r w:rsidR="00BE2EDC">
        <w:rPr>
          <w:rFonts w:ascii="仿宋_GB2312" w:eastAsia="仿宋_GB2312" w:hint="eastAsia"/>
          <w:sz w:val="28"/>
          <w:szCs w:val="28"/>
        </w:rPr>
        <w:t xml:space="preserve">                  </w:t>
      </w:r>
      <w:r w:rsidR="007358EF">
        <w:rPr>
          <w:rFonts w:ascii="仿宋_GB2312" w:eastAsia="仿宋_GB2312" w:hint="eastAsia"/>
          <w:sz w:val="28"/>
          <w:szCs w:val="28"/>
        </w:rPr>
        <w:t xml:space="preserve">  </w:t>
      </w:r>
      <w:r w:rsidR="00BE2EDC">
        <w:rPr>
          <w:rFonts w:ascii="仿宋_GB2312" w:eastAsia="仿宋_GB2312" w:hint="eastAsia"/>
          <w:sz w:val="28"/>
          <w:szCs w:val="28"/>
        </w:rPr>
        <w:t xml:space="preserve"> </w:t>
      </w:r>
      <w:r w:rsidRPr="00B23A3A">
        <w:rPr>
          <w:rFonts w:ascii="仿宋_GB2312" w:eastAsia="仿宋_GB2312"/>
          <w:sz w:val="28"/>
          <w:szCs w:val="28"/>
        </w:rPr>
        <w:t xml:space="preserve">  </w:t>
      </w:r>
      <w:r w:rsidRPr="00B23A3A">
        <w:rPr>
          <w:rFonts w:ascii="仿宋_GB2312" w:eastAsia="仿宋_GB2312"/>
          <w:sz w:val="28"/>
          <w:szCs w:val="28"/>
        </w:rPr>
        <w:drawing>
          <wp:inline distT="0" distB="0" distL="0" distR="0">
            <wp:extent cx="757107" cy="723900"/>
            <wp:effectExtent l="19050" t="0" r="4893" b="0"/>
            <wp:docPr id="994" name="图片 994" descr="mhtml:http://www.educast.net.cn/tbzy/XX11-12-2/07/RJKB_XK03_NJ03/ZY20110403094722093/BCXT/SC20110407101749671.mht!http://www.dabaoku.com/sucai/shenghuo/gangbi/014a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4" descr="mhtml:http://www.educast.net.cn/tbzy/XX11-12-2/07/RJKB_XK03_NJ03/ZY20110403094722093/BCXT/SC20110407101749671.mht!http://www.dabaoku.com/sucai/shenghuo/gangbi/014an.jpg"/>
                    <pic:cNvPicPr>
                      <a:picLocks noChangeAspect="1" noChangeArrowheads="1"/>
                    </pic:cNvPicPr>
                  </pic:nvPicPr>
                  <pic:blipFill>
                    <a:blip r:embed="rId36" r:link="rId37" cstate="print"/>
                    <a:srcRect/>
                    <a:stretch>
                      <a:fillRect/>
                    </a:stretch>
                  </pic:blipFill>
                  <pic:spPr bwMode="auto">
                    <a:xfrm>
                      <a:off x="0" y="0"/>
                      <a:ext cx="757107" cy="723900"/>
                    </a:xfrm>
                    <a:prstGeom prst="rect">
                      <a:avLst/>
                    </a:prstGeom>
                    <a:noFill/>
                    <a:ln w="9525">
                      <a:noFill/>
                      <a:miter lim="800000"/>
                      <a:headEnd/>
                      <a:tailEnd/>
                    </a:ln>
                  </pic:spPr>
                </pic:pic>
              </a:graphicData>
            </a:graphic>
          </wp:inline>
        </w:drawing>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The snake is short.</w:t>
      </w:r>
      <w:r w:rsidR="00BE2EDC">
        <w:rPr>
          <w:rFonts w:ascii="仿宋_GB2312" w:eastAsia="仿宋_GB2312" w:hint="eastAsia"/>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The pen is long.</w:t>
      </w:r>
    </w:p>
    <w:p w:rsidR="00B23A3A" w:rsidRPr="00B23A3A" w:rsidRDefault="00B23A3A" w:rsidP="00BE2EDC">
      <w:pPr>
        <w:spacing w:line="240" w:lineRule="auto"/>
        <w:ind w:firstLineChars="200" w:firstLine="560"/>
        <w:rPr>
          <w:rFonts w:ascii="仿宋_GB2312" w:eastAsia="仿宋_GB2312"/>
          <w:sz w:val="28"/>
          <w:szCs w:val="28"/>
        </w:rPr>
      </w:pPr>
      <w:r w:rsidRPr="00B23A3A">
        <w:rPr>
          <w:rFonts w:ascii="仿宋_GB2312" w:eastAsia="仿宋_GB2312"/>
          <w:sz w:val="28"/>
          <w:szCs w:val="28"/>
        </w:rPr>
        <w:t xml:space="preserve">3. </w:t>
      </w:r>
      <w:r w:rsidR="00BE2EDC" w:rsidRPr="00B23A3A">
        <w:rPr>
          <w:rFonts w:ascii="仿宋_GB2312" w:eastAsia="仿宋_GB2312"/>
          <w:sz w:val="28"/>
          <w:szCs w:val="28"/>
        </w:rPr>
        <w:drawing>
          <wp:inline distT="0" distB="0" distL="0" distR="0">
            <wp:extent cx="491152" cy="657225"/>
            <wp:effectExtent l="19050" t="0" r="4148" b="0"/>
            <wp:docPr id="20" name="图片 995" descr="tall&amp;short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5" descr="tall&amp;short 3"/>
                    <pic:cNvPicPr>
                      <a:picLocks noChangeAspect="1" noChangeArrowheads="1"/>
                    </pic:cNvPicPr>
                  </pic:nvPicPr>
                  <pic:blipFill>
                    <a:blip r:embed="rId38" cstate="print"/>
                    <a:srcRect/>
                    <a:stretch>
                      <a:fillRect/>
                    </a:stretch>
                  </pic:blipFill>
                  <pic:spPr bwMode="auto">
                    <a:xfrm>
                      <a:off x="0" y="0"/>
                      <a:ext cx="491152" cy="657225"/>
                    </a:xfrm>
                    <a:prstGeom prst="rect">
                      <a:avLst/>
                    </a:prstGeom>
                    <a:noFill/>
                    <a:ln w="9525">
                      <a:noFill/>
                      <a:miter lim="800000"/>
                      <a:headEnd/>
                      <a:tailEnd/>
                    </a:ln>
                  </pic:spPr>
                </pic:pic>
              </a:graphicData>
            </a:graphic>
          </wp:inline>
        </w:drawing>
      </w: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The man is tall.</w:t>
      </w: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The boy is short.</w:t>
      </w:r>
    </w:p>
    <w:p w:rsidR="00B23A3A" w:rsidRPr="00BE2EDC" w:rsidRDefault="00B23A3A" w:rsidP="00BE2EDC">
      <w:pPr>
        <w:spacing w:line="500" w:lineRule="exact"/>
        <w:rPr>
          <w:rFonts w:ascii="仿宋_GB2312" w:eastAsia="仿宋_GB2312"/>
          <w:b/>
          <w:sz w:val="28"/>
          <w:szCs w:val="28"/>
        </w:rPr>
      </w:pPr>
      <w:r w:rsidRPr="00BE2EDC">
        <w:rPr>
          <w:rFonts w:ascii="仿宋_GB2312" w:eastAsia="仿宋_GB2312"/>
          <w:b/>
          <w:sz w:val="28"/>
          <w:szCs w:val="28"/>
        </w:rPr>
        <w:t>学习反思</w:t>
      </w:r>
      <w:r w:rsidR="00BE2EDC" w:rsidRPr="00BE2EDC">
        <w:rPr>
          <w:rFonts w:ascii="仿宋_GB2312" w:eastAsia="仿宋_GB2312" w:hint="eastAsia"/>
          <w:b/>
          <w:sz w:val="28"/>
          <w:szCs w:val="28"/>
        </w:rPr>
        <w:t>:</w:t>
      </w:r>
    </w:p>
    <w:p w:rsidR="00B23A3A" w:rsidRPr="00B23A3A" w:rsidRDefault="00B23A3A" w:rsidP="00B23A3A">
      <w:pPr>
        <w:spacing w:line="500" w:lineRule="exact"/>
        <w:ind w:firstLineChars="200" w:firstLine="560"/>
        <w:rPr>
          <w:rFonts w:ascii="仿宋_GB2312" w:eastAsia="仿宋_GB2312"/>
          <w:sz w:val="28"/>
          <w:szCs w:val="28"/>
          <w:u w:val="single"/>
        </w:rPr>
      </w:pPr>
      <w:r w:rsidRPr="00B23A3A">
        <w:rPr>
          <w:rFonts w:ascii="仿宋_GB2312" w:eastAsia="仿宋_GB2312"/>
          <w:sz w:val="28"/>
          <w:szCs w:val="28"/>
        </w:rPr>
        <w:t>通过本节课的学习我最大的收获是:</w:t>
      </w:r>
    </w:p>
    <w:p w:rsidR="00B23A3A" w:rsidRPr="00B23A3A" w:rsidRDefault="00B23A3A" w:rsidP="00B23A3A">
      <w:pPr>
        <w:spacing w:line="500" w:lineRule="exact"/>
        <w:ind w:firstLineChars="200" w:firstLine="560"/>
        <w:rPr>
          <w:rFonts w:ascii="仿宋_GB2312" w:eastAsia="仿宋_GB2312"/>
          <w:sz w:val="28"/>
          <w:szCs w:val="28"/>
          <w:u w:val="single"/>
        </w:rPr>
      </w:pPr>
      <w:r w:rsidRPr="00B23A3A">
        <w:rPr>
          <w:rFonts w:ascii="仿宋_GB2312" w:eastAsia="仿宋_GB2312"/>
          <w:sz w:val="28"/>
          <w:szCs w:val="28"/>
          <w:u w:val="single"/>
        </w:rPr>
        <w:t xml:space="preserve">                                                                                            </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u w:val="single"/>
        </w:rPr>
        <w:t xml:space="preserve">                                                                                           </w:t>
      </w:r>
    </w:p>
    <w:p w:rsidR="00B23A3A" w:rsidRPr="00B23A3A" w:rsidRDefault="00B23A3A" w:rsidP="00B23A3A">
      <w:pPr>
        <w:spacing w:line="500" w:lineRule="exact"/>
        <w:ind w:firstLineChars="200" w:firstLine="560"/>
        <w:rPr>
          <w:rFonts w:ascii="仿宋_GB2312" w:eastAsia="仿宋_GB2312"/>
          <w:sz w:val="28"/>
          <w:szCs w:val="28"/>
        </w:rPr>
      </w:pPr>
      <w:r w:rsidRPr="00B23A3A">
        <w:rPr>
          <w:rFonts w:ascii="仿宋_GB2312" w:eastAsia="仿宋_GB2312"/>
          <w:sz w:val="28"/>
          <w:szCs w:val="28"/>
        </w:rPr>
        <w:t>感到自己有待加强的是:</w:t>
      </w:r>
    </w:p>
    <w:p w:rsidR="00B23A3A" w:rsidRPr="00B23A3A" w:rsidRDefault="00B23A3A" w:rsidP="00B23A3A">
      <w:pPr>
        <w:spacing w:line="500" w:lineRule="exact"/>
        <w:ind w:firstLineChars="200" w:firstLine="560"/>
        <w:rPr>
          <w:rFonts w:ascii="仿宋_GB2312" w:eastAsia="仿宋_GB2312"/>
          <w:sz w:val="28"/>
          <w:szCs w:val="28"/>
          <w:u w:val="single"/>
        </w:rPr>
      </w:pPr>
      <w:r w:rsidRPr="00B23A3A">
        <w:rPr>
          <w:rFonts w:ascii="仿宋_GB2312" w:eastAsia="仿宋_GB2312"/>
          <w:sz w:val="28"/>
          <w:szCs w:val="28"/>
          <w:u w:val="single"/>
        </w:rPr>
        <w:t xml:space="preserve">                                                                                           </w:t>
      </w:r>
    </w:p>
    <w:p w:rsidR="00B23A3A" w:rsidRPr="00B23A3A" w:rsidRDefault="00B23A3A" w:rsidP="00B23A3A">
      <w:pPr>
        <w:spacing w:line="500" w:lineRule="exact"/>
        <w:ind w:firstLineChars="200" w:firstLine="560"/>
        <w:rPr>
          <w:rFonts w:ascii="仿宋_GB2312" w:eastAsia="仿宋_GB2312"/>
          <w:sz w:val="28"/>
          <w:szCs w:val="28"/>
          <w:u w:val="single"/>
        </w:rPr>
      </w:pPr>
      <w:r w:rsidRPr="00B23A3A">
        <w:rPr>
          <w:rFonts w:ascii="仿宋_GB2312" w:eastAsia="仿宋_GB2312"/>
          <w:sz w:val="28"/>
          <w:szCs w:val="28"/>
          <w:u w:val="single"/>
        </w:rPr>
        <w:t xml:space="preserve">                                                                                            </w:t>
      </w:r>
    </w:p>
    <w:p w:rsidR="00B23A3A" w:rsidRPr="00B23A3A" w:rsidRDefault="00B23A3A" w:rsidP="00BE2EDC">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答案：</w:t>
      </w:r>
    </w:p>
    <w:p w:rsidR="00B23A3A" w:rsidRPr="00B23A3A" w:rsidRDefault="00B23A3A" w:rsidP="00BE2EDC">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一、复习检测</w:t>
      </w:r>
      <w:r w:rsidRPr="00B23A3A">
        <w:rPr>
          <w:rFonts w:ascii="仿宋_GB2312" w:eastAsia="仿宋_GB2312" w:hint="eastAsia"/>
          <w:sz w:val="28"/>
          <w:szCs w:val="28"/>
        </w:rPr>
        <w:t xml:space="preserve">1. tall  2. short  3. tall  4. short  </w:t>
      </w:r>
    </w:p>
    <w:p w:rsidR="00B23A3A" w:rsidRPr="00B23A3A" w:rsidRDefault="00B23A3A" w:rsidP="00BE2EDC">
      <w:pPr>
        <w:spacing w:line="240" w:lineRule="auto"/>
        <w:ind w:firstLineChars="200" w:firstLine="560"/>
        <w:rPr>
          <w:rFonts w:ascii="仿宋_GB2312" w:eastAsia="仿宋_GB2312" w:hint="eastAsia"/>
          <w:sz w:val="28"/>
          <w:szCs w:val="28"/>
        </w:rPr>
      </w:pPr>
      <w:r w:rsidRPr="00B23A3A">
        <w:rPr>
          <w:rFonts w:ascii="仿宋_GB2312" w:eastAsia="仿宋_GB2312"/>
          <w:sz w:val="28"/>
          <w:szCs w:val="28"/>
        </w:rPr>
        <w:drawing>
          <wp:inline distT="0" distB="0" distL="0" distR="0">
            <wp:extent cx="1143000" cy="304800"/>
            <wp:effectExtent l="19050" t="0" r="0" b="0"/>
            <wp:docPr id="996" name="图片 996"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6"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B23A3A" w:rsidRPr="00B23A3A" w:rsidRDefault="00B23A3A" w:rsidP="00BE2EDC">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一、</w:t>
      </w:r>
      <w:r w:rsidRPr="00B23A3A">
        <w:rPr>
          <w:rFonts w:ascii="仿宋_GB2312" w:eastAsia="仿宋_GB2312" w:hint="eastAsia"/>
          <w:sz w:val="28"/>
          <w:szCs w:val="28"/>
        </w:rPr>
        <w:t>汉译英。</w:t>
      </w:r>
      <w:r w:rsidR="00BE2EDC">
        <w:rPr>
          <w:rFonts w:ascii="仿宋_GB2312" w:eastAsia="仿宋_GB2312" w:hint="eastAsia"/>
          <w:sz w:val="28"/>
          <w:szCs w:val="28"/>
        </w:rPr>
        <w:t xml:space="preserve">1. long nose 2. small eyes </w:t>
      </w:r>
      <w:r w:rsidRPr="00B23A3A">
        <w:rPr>
          <w:rFonts w:ascii="仿宋_GB2312" w:eastAsia="仿宋_GB2312" w:hint="eastAsia"/>
          <w:sz w:val="28"/>
          <w:szCs w:val="28"/>
        </w:rPr>
        <w:t xml:space="preserve">3.big ears  4. short tail </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hint="eastAsia"/>
          <w:sz w:val="28"/>
          <w:szCs w:val="28"/>
        </w:rPr>
        <w:t>二</w:t>
      </w:r>
      <w:r w:rsidRPr="00B23A3A">
        <w:rPr>
          <w:rFonts w:ascii="仿宋_GB2312" w:eastAsia="仿宋_GB2312"/>
          <w:sz w:val="28"/>
          <w:szCs w:val="28"/>
        </w:rPr>
        <w:t>、</w:t>
      </w:r>
      <w:r w:rsidRPr="00B23A3A">
        <w:rPr>
          <w:rFonts w:ascii="仿宋_GB2312" w:eastAsia="仿宋_GB2312" w:hint="eastAsia"/>
          <w:sz w:val="28"/>
          <w:szCs w:val="28"/>
        </w:rPr>
        <w:t>看图，在描述正确句子前的括号内打对勾。</w:t>
      </w:r>
    </w:p>
    <w:p w:rsidR="00B23A3A" w:rsidRPr="00B23A3A" w:rsidRDefault="00B23A3A" w:rsidP="00B23A3A">
      <w:pPr>
        <w:spacing w:line="500" w:lineRule="exact"/>
        <w:ind w:firstLineChars="200" w:firstLine="560"/>
        <w:rPr>
          <w:rFonts w:ascii="仿宋_GB2312" w:eastAsia="仿宋_GB2312" w:hint="eastAsia"/>
          <w:sz w:val="28"/>
          <w:szCs w:val="28"/>
        </w:rPr>
      </w:pPr>
      <w:r w:rsidRPr="00B23A3A">
        <w:rPr>
          <w:rFonts w:ascii="仿宋_GB2312" w:eastAsia="仿宋_GB2312"/>
          <w:sz w:val="28"/>
          <w:szCs w:val="28"/>
        </w:rPr>
        <w:t>1.</w:t>
      </w:r>
      <w:r w:rsidRPr="00B23A3A">
        <w:rPr>
          <w:rFonts w:ascii="仿宋_GB2312" w:eastAsia="仿宋_GB2312" w:hint="eastAsia"/>
          <w:sz w:val="28"/>
          <w:szCs w:val="28"/>
        </w:rPr>
        <w:t xml:space="preserve"> （√</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）2. （</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）3. （√</w:t>
      </w:r>
      <w:r w:rsidRPr="00B23A3A">
        <w:rPr>
          <w:rFonts w:ascii="仿宋_GB2312" w:eastAsia="仿宋_GB2312"/>
          <w:sz w:val="28"/>
          <w:szCs w:val="28"/>
        </w:rPr>
        <w:t xml:space="preserve"> </w:t>
      </w:r>
      <w:r w:rsidRPr="00B23A3A">
        <w:rPr>
          <w:rFonts w:ascii="仿宋_GB2312" w:eastAsia="仿宋_GB2312" w:hint="eastAsia"/>
          <w:sz w:val="28"/>
          <w:szCs w:val="28"/>
        </w:rPr>
        <w:t>）（√</w:t>
      </w:r>
      <w:r w:rsidRPr="00B23A3A">
        <w:rPr>
          <w:rFonts w:ascii="仿宋_GB2312" w:eastAsia="仿宋_GB2312"/>
          <w:sz w:val="28"/>
          <w:szCs w:val="28"/>
        </w:rPr>
        <w:t xml:space="preserve"> </w:t>
      </w:r>
      <w:r w:rsidRPr="00B23A3A">
        <w:rPr>
          <w:rFonts w:ascii="仿宋_GB2312" w:eastAsia="仿宋_GB2312" w:hint="eastAsia"/>
          <w:sz w:val="28"/>
          <w:szCs w:val="28"/>
        </w:rPr>
        <w:t>）</w:t>
      </w:r>
    </w:p>
    <w:p w:rsidR="00B23A3A" w:rsidRPr="00B23A3A" w:rsidRDefault="00B23A3A" w:rsidP="00B23A3A">
      <w:pPr>
        <w:spacing w:line="500" w:lineRule="exact"/>
        <w:ind w:firstLineChars="200" w:firstLine="560"/>
        <w:rPr>
          <w:rFonts w:ascii="仿宋_GB2312" w:eastAsia="仿宋_GB2312"/>
          <w:sz w:val="28"/>
          <w:szCs w:val="28"/>
        </w:rPr>
      </w:pPr>
    </w:p>
    <w:p w:rsidR="007358EF" w:rsidRPr="007358EF" w:rsidRDefault="007358EF" w:rsidP="007358EF">
      <w:pPr>
        <w:spacing w:line="240" w:lineRule="auto"/>
        <w:jc w:val="center"/>
        <w:rPr>
          <w:rFonts w:ascii="方正小标宋简体" w:eastAsia="方正小标宋简体" w:hint="eastAsia"/>
          <w:sz w:val="32"/>
          <w:szCs w:val="32"/>
        </w:rPr>
      </w:pPr>
      <w:r w:rsidRPr="007358EF">
        <w:rPr>
          <w:rFonts w:ascii="方正小标宋简体" w:eastAsia="方正小标宋简体" w:hint="eastAsia"/>
          <w:sz w:val="32"/>
          <w:szCs w:val="32"/>
        </w:rPr>
        <w:lastRenderedPageBreak/>
        <w:t>Period Four同步练习</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一、想一想，连一连</w:t>
      </w:r>
      <w:r w:rsidRPr="007358EF">
        <w:rPr>
          <w:rFonts w:ascii="仿宋_GB2312" w:eastAsia="仿宋_GB2312"/>
          <w:sz w:val="28"/>
          <w:szCs w:val="28"/>
        </w:rPr>
        <w:t>。</w:t>
      </w:r>
    </w:p>
    <w:p w:rsidR="007358EF" w:rsidRPr="007358EF" w:rsidRDefault="007358EF" w:rsidP="007358EF">
      <w:pPr>
        <w:spacing w:line="500" w:lineRule="exact"/>
        <w:rPr>
          <w:rFonts w:ascii="仿宋_GB2312" w:eastAsia="仿宋_GB2312" w:hint="eastAsia"/>
          <w:sz w:val="28"/>
          <w:szCs w:val="28"/>
        </w:rPr>
      </w:pPr>
      <w:r w:rsidRPr="007358EF">
        <w:rPr>
          <w:rFonts w:ascii="仿宋_GB2312" w:eastAsia="仿宋_GB2312" w:hint="eastAsia"/>
          <w:sz w:val="28"/>
          <w:szCs w:val="28"/>
        </w:rPr>
        <w:pict>
          <v:shape id="_x0000_s1287" type="#_x0000_t202" alt="" style="position:absolute;left:0;text-align:left;margin-left:299.25pt;margin-top:24.8pt;width:117pt;height:23.4pt;z-index:251688960" filled="f" stroked="f" strokecolor="white">
            <v:textbox>
              <w:txbxContent>
                <w:p w:rsidR="007358EF" w:rsidRPr="00605441" w:rsidRDefault="007358EF" w:rsidP="007358EF">
                  <w:r w:rsidRPr="00605441">
                    <w:t>It’s so fat.</w:t>
                  </w:r>
                </w:p>
              </w:txbxContent>
            </v:textbox>
          </v:shape>
        </w:pict>
      </w:r>
      <w:r w:rsidRPr="007358EF">
        <w:rPr>
          <w:rFonts w:ascii="仿宋_GB2312" w:eastAsia="仿宋_GB2312"/>
          <w:sz w:val="28"/>
          <w:szCs w:val="28"/>
        </w:rPr>
        <w:pict>
          <v:shape id="_x0000_s1285" type="#_x0000_t202" alt="" style="position:absolute;left:0;text-align:left;margin-left:126pt;margin-top:23.2pt;width:74.2pt;height:85.95pt;z-index:251686912;mso-wrap-style:none" fillcolor="#ff9" strokecolor="#ff9">
            <v:textbox style="mso-next-textbox:#_x0000_s1285;mso-fit-shape-to-text:t">
              <w:txbxContent>
                <w:p w:rsidR="007358EF" w:rsidRPr="000E374F" w:rsidRDefault="007358EF" w:rsidP="007358EF">
                  <w:pPr>
                    <w:spacing w:line="360" w:lineRule="auto"/>
                    <w:rPr>
                      <w:szCs w:val="21"/>
                    </w:rPr>
                  </w:pPr>
                  <w:r>
                    <w:rPr>
                      <w:rFonts w:hint="eastAsia"/>
                      <w:noProof/>
                      <w:szCs w:val="21"/>
                    </w:rPr>
                    <w:drawing>
                      <wp:inline distT="0" distB="0" distL="0" distR="0">
                        <wp:extent cx="339827" cy="400050"/>
                        <wp:effectExtent l="19050" t="0" r="3073" b="0"/>
                        <wp:docPr id="1233" name="图片 1233" descr="QQ截图20130314184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3" descr="QQ截图20130314184118"/>
                                <pic:cNvPicPr>
                                  <a:picLocks noChangeAspect="1" noChangeArrowheads="1"/>
                                </pic:cNvPicPr>
                              </pic:nvPicPr>
                              <pic:blipFill>
                                <a:blip r:embed="rId39"/>
                                <a:srcRect/>
                                <a:stretch>
                                  <a:fillRect/>
                                </a:stretch>
                              </pic:blipFill>
                              <pic:spPr bwMode="auto">
                                <a:xfrm>
                                  <a:off x="0" y="0"/>
                                  <a:ext cx="339827" cy="400050"/>
                                </a:xfrm>
                                <a:prstGeom prst="rect">
                                  <a:avLst/>
                                </a:prstGeom>
                                <a:noFill/>
                                <a:ln w="9525">
                                  <a:noFill/>
                                  <a:miter lim="800000"/>
                                  <a:headEnd/>
                                  <a:tailEnd/>
                                </a:ln>
                              </pic:spPr>
                            </pic:pic>
                          </a:graphicData>
                        </a:graphic>
                      </wp:inline>
                    </w:drawing>
                  </w:r>
                </w:p>
              </w:txbxContent>
            </v:textbox>
            <w10:wrap type="square"/>
          </v:shape>
        </w:pic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xml:space="preserve">Look at the giraffe ! </w:t>
      </w:r>
      <w:r>
        <w:rPr>
          <w:rFonts w:ascii="仿宋_GB2312" w:eastAsia="仿宋_GB2312" w:hint="eastAsia"/>
          <w:sz w:val="28"/>
          <w:szCs w:val="28"/>
        </w:rPr>
        <w:t xml:space="preserve">       </w:t>
      </w:r>
      <w:r w:rsidRPr="007358EF">
        <w:rPr>
          <w:rFonts w:ascii="仿宋_GB2312" w:eastAsia="仿宋_GB2312" w:hint="eastAsia"/>
          <w:sz w:val="28"/>
          <w:szCs w:val="28"/>
        </w:rPr>
        <w:t xml:space="preserve">                                           </w:t>
      </w:r>
    </w:p>
    <w:p w:rsidR="007358EF" w:rsidRPr="007358EF" w:rsidRDefault="007358EF" w:rsidP="007358EF">
      <w:pPr>
        <w:spacing w:line="500" w:lineRule="exact"/>
        <w:rPr>
          <w:rFonts w:ascii="仿宋_GB2312" w:eastAsia="仿宋_GB2312" w:hint="eastAsia"/>
          <w:sz w:val="28"/>
          <w:szCs w:val="28"/>
        </w:rPr>
      </w:pP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pict>
          <v:shape id="_x0000_s1284" type="#_x0000_t202" alt="" style="position:absolute;left:0;text-align:left;margin-left:126pt;margin-top:2.95pt;width:1in;height:65.45pt;z-index:251685888" strokecolor="white">
            <v:textbox>
              <w:txbxContent>
                <w:p w:rsidR="007358EF" w:rsidRPr="00384E38" w:rsidRDefault="007358EF" w:rsidP="007358EF">
                  <w:pPr>
                    <w:spacing w:line="360" w:lineRule="auto"/>
                    <w:rPr>
                      <w:szCs w:val="21"/>
                    </w:rPr>
                  </w:pPr>
                  <w:r>
                    <w:rPr>
                      <w:rFonts w:hint="eastAsia"/>
                      <w:noProof/>
                      <w:szCs w:val="21"/>
                    </w:rPr>
                    <w:drawing>
                      <wp:inline distT="0" distB="0" distL="0" distR="0">
                        <wp:extent cx="649480" cy="723900"/>
                        <wp:effectExtent l="19050" t="0" r="0" b="0"/>
                        <wp:docPr id="1234" name="图片 1234" descr="QQ截图2013031418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4" descr="QQ截图20130314183842"/>
                                <pic:cNvPicPr>
                                  <a:picLocks noChangeAspect="1" noChangeArrowheads="1"/>
                                </pic:cNvPicPr>
                              </pic:nvPicPr>
                              <pic:blipFill>
                                <a:blip r:embed="rId40"/>
                                <a:srcRect/>
                                <a:stretch>
                                  <a:fillRect/>
                                </a:stretch>
                              </pic:blipFill>
                              <pic:spPr bwMode="auto">
                                <a:xfrm>
                                  <a:off x="0" y="0"/>
                                  <a:ext cx="649480" cy="723900"/>
                                </a:xfrm>
                                <a:prstGeom prst="rect">
                                  <a:avLst/>
                                </a:prstGeom>
                                <a:noFill/>
                                <a:ln w="9525">
                                  <a:noFill/>
                                  <a:miter lim="800000"/>
                                  <a:headEnd/>
                                  <a:tailEnd/>
                                </a:ln>
                              </pic:spPr>
                            </pic:pic>
                          </a:graphicData>
                        </a:graphic>
                      </wp:inline>
                    </w:drawing>
                  </w:r>
                </w:p>
              </w:txbxContent>
            </v:textbox>
            <w10:wrap type="square"/>
          </v:shape>
        </w:pic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pict>
          <v:shape id="_x0000_s1288" type="#_x0000_t202" alt="" style="position:absolute;left:0;text-align:left;margin-left:299.25pt;margin-top:-.15pt;width:117pt;height:23.4pt;z-index:251689984" filled="f" stroked="f" strokecolor="white">
            <v:textbox>
              <w:txbxContent>
                <w:p w:rsidR="007358EF" w:rsidRPr="00605441" w:rsidRDefault="007358EF" w:rsidP="007358EF">
                  <w:r w:rsidRPr="00605441">
                    <w:t xml:space="preserve">It’s so </w:t>
                  </w:r>
                  <w:r>
                    <w:rPr>
                      <w:rFonts w:hint="eastAsia"/>
                    </w:rPr>
                    <w:t>small</w:t>
                  </w:r>
                  <w:r w:rsidRPr="00605441">
                    <w:t>.</w:t>
                  </w:r>
                </w:p>
              </w:txbxContent>
            </v:textbox>
          </v:shape>
        </w:pict>
      </w:r>
      <w:r w:rsidRPr="007358EF">
        <w:rPr>
          <w:rFonts w:ascii="仿宋_GB2312" w:eastAsia="仿宋_GB2312" w:hint="eastAsia"/>
          <w:sz w:val="28"/>
          <w:szCs w:val="28"/>
        </w:rPr>
        <w:t xml:space="preserve">Look at the monkey !                                            </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pict>
          <v:shape id="_x0000_s1283" type="#_x0000_t202" alt="" style="position:absolute;left:0;text-align:left;margin-left:126pt;margin-top:15.4pt;width:72.8pt;height:85.95pt;z-index:251684864;mso-wrap-style:none" strokecolor="white">
            <v:textbox style="mso-fit-shape-to-text:t">
              <w:txbxContent>
                <w:p w:rsidR="007358EF" w:rsidRPr="00696F96" w:rsidRDefault="007358EF" w:rsidP="007358EF">
                  <w:pPr>
                    <w:spacing w:line="360" w:lineRule="auto"/>
                    <w:rPr>
                      <w:szCs w:val="21"/>
                    </w:rPr>
                  </w:pPr>
                  <w:r>
                    <w:rPr>
                      <w:rFonts w:hint="eastAsia"/>
                      <w:noProof/>
                      <w:szCs w:val="21"/>
                    </w:rPr>
                    <w:drawing>
                      <wp:inline distT="0" distB="0" distL="0" distR="0">
                        <wp:extent cx="533400" cy="658091"/>
                        <wp:effectExtent l="19050" t="0" r="0" b="0"/>
                        <wp:docPr id="1235" name="图片 1235" descr="360截图2013031418371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5" descr="360截图20130314183714265"/>
                                <pic:cNvPicPr>
                                  <a:picLocks noChangeAspect="1" noChangeArrowheads="1"/>
                                </pic:cNvPicPr>
                              </pic:nvPicPr>
                              <pic:blipFill>
                                <a:blip r:embed="rId41"/>
                                <a:srcRect/>
                                <a:stretch>
                                  <a:fillRect/>
                                </a:stretch>
                              </pic:blipFill>
                              <pic:spPr bwMode="auto">
                                <a:xfrm>
                                  <a:off x="0" y="0"/>
                                  <a:ext cx="533400" cy="658091"/>
                                </a:xfrm>
                                <a:prstGeom prst="rect">
                                  <a:avLst/>
                                </a:prstGeom>
                                <a:noFill/>
                                <a:ln w="9525">
                                  <a:noFill/>
                                  <a:miter lim="800000"/>
                                  <a:headEnd/>
                                  <a:tailEnd/>
                                </a:ln>
                              </pic:spPr>
                            </pic:pic>
                          </a:graphicData>
                        </a:graphic>
                      </wp:inline>
                    </w:drawing>
                  </w:r>
                </w:p>
              </w:txbxContent>
            </v:textbox>
            <w10:wrap type="square"/>
          </v:shape>
        </w:pic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pict>
          <v:shape id="_x0000_s1289" type="#_x0000_t202" alt="" style="position:absolute;left:0;text-align:left;margin-left:303pt;margin-top:6.1pt;width:117pt;height:23.4pt;z-index:251691008" filled="f" stroked="f" strokecolor="white">
            <v:textbox>
              <w:txbxContent>
                <w:p w:rsidR="007358EF" w:rsidRPr="00605441" w:rsidRDefault="007358EF" w:rsidP="007358EF">
                  <w:r w:rsidRPr="00605441">
                    <w:t xml:space="preserve">It’s so </w:t>
                  </w:r>
                  <w:r>
                    <w:rPr>
                      <w:rFonts w:hint="eastAsia"/>
                    </w:rPr>
                    <w:t>thin</w:t>
                  </w:r>
                  <w:r w:rsidRPr="00605441">
                    <w:t>.</w:t>
                  </w:r>
                </w:p>
              </w:txbxContent>
            </v:textbox>
          </v:shape>
        </w:pict>
      </w:r>
      <w:r w:rsidRPr="007358EF">
        <w:rPr>
          <w:rFonts w:ascii="仿宋_GB2312" w:eastAsia="仿宋_GB2312" w:hint="eastAsia"/>
          <w:sz w:val="28"/>
          <w:szCs w:val="28"/>
        </w:rPr>
        <w:t xml:space="preserve">Look at the cat !                    </w:t>
      </w:r>
    </w:p>
    <w:p w:rsidR="007358EF" w:rsidRPr="007358EF" w:rsidRDefault="007358EF" w:rsidP="007358EF">
      <w:pPr>
        <w:spacing w:line="500" w:lineRule="exact"/>
        <w:rPr>
          <w:rFonts w:ascii="仿宋_GB2312" w:eastAsia="仿宋_GB2312" w:hint="eastAsia"/>
          <w:sz w:val="28"/>
          <w:szCs w:val="28"/>
        </w:rPr>
      </w:pPr>
      <w:r w:rsidRPr="007358EF">
        <w:rPr>
          <w:rFonts w:ascii="仿宋_GB2312" w:eastAsia="仿宋_GB2312"/>
          <w:sz w:val="28"/>
          <w:szCs w:val="28"/>
        </w:rPr>
        <w:pict>
          <v:shape id="_x0000_s1286" type="#_x0000_t202" alt="" style="position:absolute;left:0;text-align:left;margin-left:126pt;margin-top:15.4pt;width:77.65pt;height:85.95pt;z-index:251687936;mso-wrap-style:none" strokecolor="white">
            <v:textbox style="mso-fit-shape-to-text:t">
              <w:txbxContent>
                <w:p w:rsidR="007358EF" w:rsidRPr="004A771F" w:rsidRDefault="007358EF" w:rsidP="007358EF">
                  <w:pPr>
                    <w:spacing w:line="360" w:lineRule="auto"/>
                    <w:rPr>
                      <w:szCs w:val="21"/>
                    </w:rPr>
                  </w:pPr>
                  <w:r>
                    <w:rPr>
                      <w:rFonts w:hint="eastAsia"/>
                      <w:noProof/>
                      <w:szCs w:val="21"/>
                    </w:rPr>
                    <w:drawing>
                      <wp:inline distT="0" distB="0" distL="0" distR="0">
                        <wp:extent cx="632461" cy="685800"/>
                        <wp:effectExtent l="19050" t="0" r="0" b="0"/>
                        <wp:docPr id="1236" name="图片 1236" descr="QQ截图20130314184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6" descr="QQ截图20130314184326"/>
                                <pic:cNvPicPr>
                                  <a:picLocks noChangeAspect="1" noChangeArrowheads="1"/>
                                </pic:cNvPicPr>
                              </pic:nvPicPr>
                              <pic:blipFill>
                                <a:blip r:embed="rId42"/>
                                <a:srcRect/>
                                <a:stretch>
                                  <a:fillRect/>
                                </a:stretch>
                              </pic:blipFill>
                              <pic:spPr bwMode="auto">
                                <a:xfrm>
                                  <a:off x="0" y="0"/>
                                  <a:ext cx="632461" cy="685800"/>
                                </a:xfrm>
                                <a:prstGeom prst="rect">
                                  <a:avLst/>
                                </a:prstGeom>
                                <a:noFill/>
                                <a:ln w="9525">
                                  <a:noFill/>
                                  <a:miter lim="800000"/>
                                  <a:headEnd/>
                                  <a:tailEnd/>
                                </a:ln>
                              </pic:spPr>
                            </pic:pic>
                          </a:graphicData>
                        </a:graphic>
                      </wp:inline>
                    </w:drawing>
                  </w:r>
                </w:p>
              </w:txbxContent>
            </v:textbox>
            <w10:wrap type="square"/>
          </v:shape>
        </w:pict>
      </w:r>
    </w:p>
    <w:p w:rsidR="007358EF" w:rsidRPr="007358EF" w:rsidRDefault="007358EF" w:rsidP="007358EF">
      <w:pPr>
        <w:spacing w:line="500" w:lineRule="exact"/>
        <w:ind w:firstLineChars="200" w:firstLine="560"/>
        <w:rPr>
          <w:rFonts w:ascii="仿宋_GB2312" w:eastAsia="仿宋_GB2312" w:hint="eastAsia"/>
          <w:sz w:val="28"/>
          <w:szCs w:val="28"/>
        </w:rPr>
      </w:pPr>
    </w:p>
    <w:p w:rsid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pict>
          <v:shape id="_x0000_s1290" type="#_x0000_t202" alt="" style="position:absolute;left:0;text-align:left;margin-left:311.2pt;margin-top:2.35pt;width:117pt;height:23.4pt;z-index:251692032" filled="f" stroked="f" strokecolor="white">
            <v:textbox>
              <w:txbxContent>
                <w:p w:rsidR="007358EF" w:rsidRPr="00605441" w:rsidRDefault="007358EF" w:rsidP="007358EF">
                  <w:r>
                    <w:t xml:space="preserve">It’s so </w:t>
                  </w:r>
                  <w:r w:rsidRPr="00605441">
                    <w:t>t</w:t>
                  </w:r>
                  <w:r>
                    <w:rPr>
                      <w:rFonts w:hint="eastAsia"/>
                    </w:rPr>
                    <w:t>all</w:t>
                  </w:r>
                  <w:r w:rsidRPr="00605441">
                    <w:t>.</w:t>
                  </w:r>
                </w:p>
              </w:txbxContent>
            </v:textbox>
          </v:shape>
        </w:pict>
      </w:r>
      <w:r w:rsidRPr="007358EF">
        <w:rPr>
          <w:rFonts w:ascii="仿宋_GB2312" w:eastAsia="仿宋_GB2312" w:hint="eastAsia"/>
          <w:sz w:val="28"/>
          <w:szCs w:val="28"/>
        </w:rPr>
        <w:t xml:space="preserve">Look at the pig ! </w:t>
      </w:r>
      <w:r>
        <w:rPr>
          <w:rFonts w:ascii="仿宋_GB2312" w:eastAsia="仿宋_GB2312" w:hint="eastAsia"/>
          <w:sz w:val="28"/>
          <w:szCs w:val="28"/>
        </w:rPr>
        <w:t xml:space="preserve">                         </w:t>
      </w:r>
      <w:r w:rsidRPr="007358EF">
        <w:rPr>
          <w:rFonts w:ascii="仿宋_GB2312" w:eastAsia="仿宋_GB2312" w:hint="eastAsia"/>
          <w:sz w:val="28"/>
          <w:szCs w:val="28"/>
        </w:rPr>
        <w:t xml:space="preserve">  </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二、</w:t>
      </w:r>
      <w:r w:rsidRPr="007358EF">
        <w:rPr>
          <w:rFonts w:ascii="仿宋_GB2312" w:eastAsia="仿宋_GB2312" w:hint="eastAsia"/>
          <w:sz w:val="28"/>
          <w:szCs w:val="28"/>
        </w:rPr>
        <w:t>把左边和右边的句子进行正确的连接。</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1. Can a </w:t>
      </w:r>
      <w:r w:rsidRPr="007358EF">
        <w:rPr>
          <w:rFonts w:ascii="仿宋_GB2312" w:eastAsia="仿宋_GB2312" w:hint="eastAsia"/>
          <w:sz w:val="28"/>
          <w:szCs w:val="28"/>
        </w:rPr>
        <w:t>panda</w:t>
      </w:r>
      <w:r w:rsidRPr="007358EF">
        <w:rPr>
          <w:rFonts w:ascii="仿宋_GB2312" w:eastAsia="仿宋_GB2312"/>
          <w:sz w:val="28"/>
          <w:szCs w:val="28"/>
        </w:rPr>
        <w:t xml:space="preserve"> swim?        </w:t>
      </w:r>
      <w:r w:rsidRPr="007358EF">
        <w:rPr>
          <w:rFonts w:ascii="仿宋_GB2312" w:eastAsia="仿宋_GB2312" w:hint="eastAsia"/>
          <w:sz w:val="28"/>
          <w:szCs w:val="28"/>
        </w:rPr>
        <w:t xml:space="preserve"> </w:t>
      </w:r>
      <w:r>
        <w:rPr>
          <w:rFonts w:ascii="仿宋_GB2312" w:eastAsia="仿宋_GB2312" w:hint="eastAsia"/>
          <w:sz w:val="28"/>
          <w:szCs w:val="28"/>
        </w:rPr>
        <w:t xml:space="preserve"> </w:t>
      </w:r>
      <w:r w:rsidRPr="007358EF">
        <w:rPr>
          <w:rFonts w:ascii="仿宋_GB2312" w:eastAsia="仿宋_GB2312" w:hint="eastAsia"/>
          <w:sz w:val="28"/>
          <w:szCs w:val="28"/>
        </w:rPr>
        <w:t xml:space="preserve"> </w:t>
      </w:r>
      <w:r w:rsidRPr="007358EF">
        <w:rPr>
          <w:rFonts w:ascii="仿宋_GB2312" w:eastAsia="仿宋_GB2312"/>
          <w:sz w:val="28"/>
          <w:szCs w:val="28"/>
        </w:rPr>
        <w:t xml:space="preserve">A. Does a </w:t>
      </w:r>
      <w:r w:rsidRPr="007358EF">
        <w:rPr>
          <w:rFonts w:ascii="仿宋_GB2312" w:eastAsia="仿宋_GB2312" w:hint="eastAsia"/>
          <w:sz w:val="28"/>
          <w:szCs w:val="28"/>
        </w:rPr>
        <w:t>monkey</w:t>
      </w:r>
      <w:r w:rsidRPr="007358EF">
        <w:rPr>
          <w:rFonts w:ascii="仿宋_GB2312" w:eastAsia="仿宋_GB2312"/>
          <w:sz w:val="28"/>
          <w:szCs w:val="28"/>
        </w:rPr>
        <w:t xml:space="preserve"> have long ears?</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2. What has a </w:t>
      </w:r>
      <w:r w:rsidRPr="007358EF">
        <w:rPr>
          <w:rFonts w:ascii="仿宋_GB2312" w:eastAsia="仿宋_GB2312" w:hint="eastAsia"/>
          <w:sz w:val="28"/>
          <w:szCs w:val="28"/>
        </w:rPr>
        <w:t>long neck</w:t>
      </w:r>
      <w:r w:rsidRPr="007358EF">
        <w:rPr>
          <w:rFonts w:ascii="仿宋_GB2312" w:eastAsia="仿宋_GB2312"/>
          <w:sz w:val="28"/>
          <w:szCs w:val="28"/>
        </w:rPr>
        <w:t xml:space="preserve">?      B. No, </w:t>
      </w:r>
      <w:r w:rsidRPr="007358EF">
        <w:rPr>
          <w:rFonts w:ascii="仿宋_GB2312" w:eastAsia="仿宋_GB2312" w:hint="eastAsia"/>
          <w:sz w:val="28"/>
          <w:szCs w:val="28"/>
        </w:rPr>
        <w:t>it</w:t>
      </w:r>
      <w:r w:rsidRPr="007358EF">
        <w:rPr>
          <w:rFonts w:ascii="仿宋_GB2312" w:eastAsia="仿宋_GB2312"/>
          <w:sz w:val="28"/>
          <w:szCs w:val="28"/>
        </w:rPr>
        <w:t xml:space="preserve"> has </w:t>
      </w:r>
      <w:r w:rsidRPr="007358EF">
        <w:rPr>
          <w:rFonts w:ascii="仿宋_GB2312" w:eastAsia="仿宋_GB2312" w:hint="eastAsia"/>
          <w:sz w:val="28"/>
          <w:szCs w:val="28"/>
        </w:rPr>
        <w:t>a long tail</w:t>
      </w:r>
      <w:r w:rsidRPr="007358EF">
        <w:rPr>
          <w:rFonts w:ascii="仿宋_GB2312" w:eastAsia="仿宋_GB2312"/>
          <w:sz w:val="28"/>
          <w:szCs w:val="28"/>
        </w:rPr>
        <w:t>.</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3. No, a rabbit has long</w:t>
      </w:r>
      <w:r>
        <w:rPr>
          <w:rFonts w:ascii="仿宋_GB2312" w:eastAsia="仿宋_GB2312"/>
          <w:sz w:val="28"/>
          <w:szCs w:val="28"/>
        </w:rPr>
        <w:t xml:space="preserve"> ear.      </w:t>
      </w:r>
      <w:r w:rsidRPr="007358EF">
        <w:rPr>
          <w:rFonts w:ascii="仿宋_GB2312" w:eastAsia="仿宋_GB2312"/>
          <w:sz w:val="28"/>
          <w:szCs w:val="28"/>
        </w:rPr>
        <w:t>C. No, fish swim.</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4. Does a monkey have </w:t>
      </w:r>
      <w:r w:rsidRPr="007358EF">
        <w:rPr>
          <w:rFonts w:ascii="仿宋_GB2312" w:eastAsia="仿宋_GB2312" w:hint="eastAsia"/>
          <w:sz w:val="28"/>
          <w:szCs w:val="28"/>
        </w:rPr>
        <w:t xml:space="preserve">a short tail </w:t>
      </w:r>
      <w:r w:rsidRPr="007358EF">
        <w:rPr>
          <w:rFonts w:ascii="仿宋_GB2312" w:eastAsia="仿宋_GB2312"/>
          <w:sz w:val="28"/>
          <w:szCs w:val="28"/>
        </w:rPr>
        <w:t xml:space="preserve">?   D. Is the </w:t>
      </w:r>
      <w:r w:rsidRPr="007358EF">
        <w:rPr>
          <w:rFonts w:ascii="仿宋_GB2312" w:eastAsia="仿宋_GB2312" w:hint="eastAsia"/>
          <w:sz w:val="28"/>
          <w:szCs w:val="28"/>
        </w:rPr>
        <w:t>elephant</w:t>
      </w:r>
      <w:r w:rsidRPr="007358EF">
        <w:rPr>
          <w:rFonts w:ascii="仿宋_GB2312" w:eastAsia="仿宋_GB2312"/>
          <w:sz w:val="28"/>
          <w:szCs w:val="28"/>
        </w:rPr>
        <w:t xml:space="preserve"> small?</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5. No, the </w:t>
      </w:r>
      <w:r w:rsidRPr="007358EF">
        <w:rPr>
          <w:rFonts w:ascii="仿宋_GB2312" w:eastAsia="仿宋_GB2312" w:hint="eastAsia"/>
          <w:sz w:val="28"/>
          <w:szCs w:val="28"/>
        </w:rPr>
        <w:t>elephant</w:t>
      </w:r>
      <w:r w:rsidRPr="007358EF">
        <w:rPr>
          <w:rFonts w:ascii="仿宋_GB2312" w:eastAsia="仿宋_GB2312"/>
          <w:sz w:val="28"/>
          <w:szCs w:val="28"/>
        </w:rPr>
        <w:t xml:space="preserve"> is big.    </w:t>
      </w:r>
      <w:r>
        <w:rPr>
          <w:rFonts w:ascii="仿宋_GB2312" w:eastAsia="仿宋_GB2312" w:hint="eastAsia"/>
          <w:sz w:val="28"/>
          <w:szCs w:val="28"/>
        </w:rPr>
        <w:t xml:space="preserve">  </w:t>
      </w:r>
      <w:r w:rsidRPr="007358EF">
        <w:rPr>
          <w:rFonts w:ascii="仿宋_GB2312" w:eastAsia="仿宋_GB2312"/>
          <w:sz w:val="28"/>
          <w:szCs w:val="28"/>
        </w:rPr>
        <w:t xml:space="preserve">E. The </w:t>
      </w:r>
      <w:r w:rsidRPr="007358EF">
        <w:rPr>
          <w:rFonts w:ascii="仿宋_GB2312" w:eastAsia="仿宋_GB2312" w:hint="eastAsia"/>
          <w:sz w:val="28"/>
          <w:szCs w:val="28"/>
        </w:rPr>
        <w:t>giraffe</w:t>
      </w:r>
      <w:r w:rsidRPr="007358EF">
        <w:rPr>
          <w:rFonts w:ascii="仿宋_GB2312" w:eastAsia="仿宋_GB2312"/>
          <w:sz w:val="28"/>
          <w:szCs w:val="28"/>
        </w:rPr>
        <w:t xml:space="preserve"> has a </w:t>
      </w:r>
      <w:r w:rsidRPr="007358EF">
        <w:rPr>
          <w:rFonts w:ascii="仿宋_GB2312" w:eastAsia="仿宋_GB2312" w:hint="eastAsia"/>
          <w:sz w:val="28"/>
          <w:szCs w:val="28"/>
        </w:rPr>
        <w:t>long neck</w:t>
      </w:r>
      <w:r w:rsidRPr="007358EF">
        <w:rPr>
          <w:rFonts w:ascii="仿宋_GB2312" w:eastAsia="仿宋_GB2312"/>
          <w:sz w:val="28"/>
          <w:szCs w:val="28"/>
        </w:rPr>
        <w:t>.</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三、</w:t>
      </w:r>
      <w:r w:rsidRPr="007358EF">
        <w:rPr>
          <w:rFonts w:ascii="仿宋_GB2312" w:eastAsia="仿宋_GB2312" w:hint="eastAsia"/>
          <w:sz w:val="28"/>
          <w:szCs w:val="28"/>
        </w:rPr>
        <w:t>请在横线上写出单词的中文意思，然后在B栏中找出A栏的对应词或是反义词，将其序号填在A栏的括号中。</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              A                      B</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w:t>
      </w:r>
      <w:r>
        <w:rPr>
          <w:rFonts w:ascii="仿宋_GB2312" w:eastAsia="仿宋_GB2312" w:hint="eastAsia"/>
          <w:sz w:val="28"/>
          <w:szCs w:val="28"/>
        </w:rPr>
        <w:t>small_____</w:t>
      </w:r>
      <w:r w:rsidRPr="007358EF">
        <w:rPr>
          <w:rFonts w:ascii="仿宋_GB2312" w:eastAsia="仿宋_GB2312" w:hint="eastAsia"/>
          <w:sz w:val="28"/>
          <w:szCs w:val="28"/>
        </w:rPr>
        <w:t>__               l .fat_________</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）thin_________              2. girl_________</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w:t>
      </w:r>
      <w:r>
        <w:rPr>
          <w:rFonts w:ascii="仿宋_GB2312" w:eastAsia="仿宋_GB2312" w:hint="eastAsia"/>
          <w:sz w:val="28"/>
          <w:szCs w:val="28"/>
        </w:rPr>
        <w:t xml:space="preserve">short_________          </w:t>
      </w:r>
      <w:r w:rsidRPr="007358EF">
        <w:rPr>
          <w:rFonts w:ascii="仿宋_GB2312" w:eastAsia="仿宋_GB2312" w:hint="eastAsia"/>
          <w:sz w:val="28"/>
          <w:szCs w:val="28"/>
        </w:rPr>
        <w:t xml:space="preserve">  </w:t>
      </w:r>
      <w:r>
        <w:rPr>
          <w:rFonts w:ascii="仿宋_GB2312" w:eastAsia="仿宋_GB2312" w:hint="eastAsia"/>
          <w:sz w:val="28"/>
          <w:szCs w:val="28"/>
        </w:rPr>
        <w:t xml:space="preserve"> </w:t>
      </w:r>
      <w:r w:rsidRPr="007358EF">
        <w:rPr>
          <w:rFonts w:ascii="仿宋_GB2312" w:eastAsia="仿宋_GB2312" w:hint="eastAsia"/>
          <w:sz w:val="28"/>
          <w:szCs w:val="28"/>
        </w:rPr>
        <w:t>3. short _________</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）tall  _________            4. big_________</w:t>
      </w:r>
    </w:p>
    <w:p w:rsid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）boy _________              5. long_________</w:t>
      </w:r>
    </w:p>
    <w:p w:rsidR="007358EF" w:rsidRPr="007358EF" w:rsidRDefault="007358EF" w:rsidP="007358EF">
      <w:pPr>
        <w:spacing w:line="240" w:lineRule="auto"/>
        <w:jc w:val="center"/>
        <w:rPr>
          <w:rFonts w:ascii="方正小标宋简体" w:eastAsia="方正小标宋简体" w:hint="eastAsia"/>
          <w:sz w:val="44"/>
          <w:szCs w:val="44"/>
        </w:rPr>
      </w:pPr>
      <w:r w:rsidRPr="007358EF">
        <w:rPr>
          <w:rFonts w:ascii="方正小标宋简体" w:eastAsia="方正小标宋简体" w:hint="eastAsia"/>
          <w:sz w:val="44"/>
          <w:szCs w:val="44"/>
        </w:rPr>
        <w:lastRenderedPageBreak/>
        <w:t xml:space="preserve">Unit 3 At the zoo </w:t>
      </w:r>
    </w:p>
    <w:p w:rsidR="007358EF" w:rsidRPr="007358EF" w:rsidRDefault="007358EF" w:rsidP="007358EF">
      <w:pPr>
        <w:spacing w:line="240" w:lineRule="auto"/>
        <w:jc w:val="center"/>
        <w:rPr>
          <w:rFonts w:ascii="方正小标宋简体" w:eastAsia="方正小标宋简体" w:hint="eastAsia"/>
          <w:sz w:val="32"/>
          <w:szCs w:val="32"/>
        </w:rPr>
      </w:pPr>
      <w:r w:rsidRPr="007358EF">
        <w:rPr>
          <w:rFonts w:ascii="方正小标宋简体" w:eastAsia="方正小标宋简体" w:hint="eastAsia"/>
          <w:sz w:val="32"/>
          <w:szCs w:val="32"/>
        </w:rPr>
        <w:t>Period Five教案</w:t>
      </w:r>
    </w:p>
    <w:p w:rsidR="007358EF" w:rsidRPr="007358EF" w:rsidRDefault="007358EF" w:rsidP="007358EF">
      <w:pPr>
        <w:spacing w:line="500" w:lineRule="exact"/>
        <w:rPr>
          <w:rFonts w:ascii="仿宋_GB2312" w:eastAsia="仿宋_GB2312"/>
          <w:b/>
          <w:sz w:val="28"/>
          <w:szCs w:val="28"/>
        </w:rPr>
      </w:pPr>
      <w:r w:rsidRPr="007358EF">
        <w:rPr>
          <w:rFonts w:ascii="仿宋_GB2312" w:eastAsia="仿宋_GB2312"/>
          <w:b/>
          <w:sz w:val="28"/>
          <w:szCs w:val="28"/>
        </w:rPr>
        <w:t>Teaching aims（教学目标）</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1.要求学生能够听说、认读图片中所学的形容词。</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2.运用本课所学的形容词描述事物的特征。</w:t>
      </w:r>
    </w:p>
    <w:p w:rsidR="007358EF" w:rsidRPr="007358EF" w:rsidRDefault="007358EF" w:rsidP="007358EF">
      <w:pPr>
        <w:spacing w:line="500" w:lineRule="exact"/>
        <w:rPr>
          <w:rFonts w:ascii="仿宋_GB2312" w:eastAsia="仿宋_GB2312"/>
          <w:b/>
          <w:sz w:val="28"/>
          <w:szCs w:val="28"/>
        </w:rPr>
      </w:pPr>
      <w:r w:rsidRPr="007358EF">
        <w:rPr>
          <w:rFonts w:ascii="仿宋_GB2312" w:eastAsia="仿宋_GB2312"/>
          <w:b/>
          <w:sz w:val="28"/>
          <w:szCs w:val="28"/>
        </w:rPr>
        <w:t>Language points（语言点）</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xml:space="preserve">根据所学形容词描述事物的特征。句型：It has a </w:t>
      </w:r>
      <w:r w:rsidRPr="007358EF">
        <w:rPr>
          <w:rFonts w:ascii="仿宋_GB2312" w:eastAsia="仿宋_GB2312" w:hint="eastAsia"/>
          <w:sz w:val="28"/>
          <w:szCs w:val="28"/>
          <w:u w:val="single"/>
        </w:rPr>
        <w:t xml:space="preserve">        </w:t>
      </w:r>
      <w:r w:rsidRPr="007358EF">
        <w:rPr>
          <w:rFonts w:ascii="仿宋_GB2312" w:eastAsia="仿宋_GB2312" w:hint="eastAsia"/>
          <w:sz w:val="28"/>
          <w:szCs w:val="28"/>
        </w:rPr>
        <w:t xml:space="preserve"> .</w:t>
      </w:r>
    </w:p>
    <w:p w:rsidR="007358EF" w:rsidRPr="007358EF" w:rsidRDefault="007358EF" w:rsidP="007358EF">
      <w:pPr>
        <w:spacing w:line="500" w:lineRule="exact"/>
        <w:rPr>
          <w:rFonts w:ascii="仿宋_GB2312" w:eastAsia="仿宋_GB2312"/>
          <w:b/>
          <w:sz w:val="28"/>
          <w:szCs w:val="28"/>
        </w:rPr>
      </w:pPr>
      <w:r w:rsidRPr="007358EF">
        <w:rPr>
          <w:rFonts w:ascii="仿宋_GB2312" w:eastAsia="仿宋_GB2312"/>
          <w:b/>
          <w:sz w:val="28"/>
          <w:szCs w:val="28"/>
        </w:rPr>
        <w:t>Difficulties（难点）：</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正确的运用形容词描述事物的特征。</w:t>
      </w:r>
    </w:p>
    <w:p w:rsidR="007358EF" w:rsidRPr="007358EF" w:rsidRDefault="007358EF" w:rsidP="007358EF">
      <w:pPr>
        <w:spacing w:line="500" w:lineRule="exact"/>
        <w:rPr>
          <w:rFonts w:ascii="仿宋_GB2312" w:eastAsia="仿宋_GB2312"/>
          <w:b/>
          <w:sz w:val="28"/>
          <w:szCs w:val="28"/>
        </w:rPr>
      </w:pPr>
      <w:r w:rsidRPr="007358EF">
        <w:rPr>
          <w:rFonts w:ascii="仿宋_GB2312" w:eastAsia="仿宋_GB2312"/>
          <w:b/>
          <w:sz w:val="28"/>
          <w:szCs w:val="28"/>
        </w:rPr>
        <w:t>Teaching steps（教学步骤）</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1.</w:t>
      </w:r>
      <w:r w:rsidRPr="007358EF">
        <w:rPr>
          <w:rFonts w:ascii="仿宋_GB2312" w:eastAsia="仿宋_GB2312" w:hint="eastAsia"/>
          <w:sz w:val="28"/>
          <w:szCs w:val="28"/>
        </w:rPr>
        <w:t xml:space="preserve"> </w:t>
      </w:r>
      <w:r w:rsidRPr="007358EF">
        <w:rPr>
          <w:rFonts w:ascii="仿宋_GB2312" w:eastAsia="仿宋_GB2312"/>
          <w:sz w:val="28"/>
          <w:szCs w:val="28"/>
        </w:rPr>
        <w:t>Warm greetings to the students</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2. Revision（复习）</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大屏幕出示动物园图片或者动物图片，引导学生用已学的句型It</w:t>
      </w:r>
      <w:r w:rsidRPr="007358EF">
        <w:rPr>
          <w:rFonts w:ascii="仿宋_GB2312" w:eastAsia="仿宋_GB2312"/>
          <w:sz w:val="28"/>
          <w:szCs w:val="28"/>
        </w:rPr>
        <w:t>’</w:t>
      </w:r>
      <w:r w:rsidRPr="007358EF">
        <w:rPr>
          <w:rFonts w:ascii="仿宋_GB2312" w:eastAsia="仿宋_GB2312" w:hint="eastAsia"/>
          <w:sz w:val="28"/>
          <w:szCs w:val="28"/>
        </w:rPr>
        <w:t>s…或</w:t>
      </w:r>
      <w:r w:rsidRPr="007358EF">
        <w:rPr>
          <w:rFonts w:ascii="仿宋_GB2312" w:eastAsia="仿宋_GB2312"/>
          <w:sz w:val="28"/>
          <w:szCs w:val="28"/>
        </w:rPr>
        <w:t>It has</w:t>
      </w:r>
      <w:r w:rsidRPr="007358EF">
        <w:rPr>
          <w:rFonts w:ascii="仿宋_GB2312" w:eastAsia="仿宋_GB2312" w:hint="eastAsia"/>
          <w:sz w:val="28"/>
          <w:szCs w:val="28"/>
        </w:rPr>
        <w:t>…描述动物的特征。</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 xml:space="preserve">3. </w:t>
      </w:r>
      <w:r w:rsidRPr="007358EF">
        <w:rPr>
          <w:rFonts w:ascii="仿宋_GB2312" w:eastAsia="仿宋_GB2312" w:hint="eastAsia"/>
          <w:sz w:val="28"/>
          <w:szCs w:val="28"/>
        </w:rPr>
        <w:t>Let</w:t>
      </w:r>
      <w:r w:rsidRPr="007358EF">
        <w:rPr>
          <w:rFonts w:ascii="仿宋_GB2312" w:eastAsia="仿宋_GB2312"/>
          <w:sz w:val="28"/>
          <w:szCs w:val="28"/>
        </w:rPr>
        <w:t>’</w:t>
      </w:r>
      <w:r w:rsidRPr="007358EF">
        <w:rPr>
          <w:rFonts w:ascii="仿宋_GB2312" w:eastAsia="仿宋_GB2312" w:hint="eastAsia"/>
          <w:sz w:val="28"/>
          <w:szCs w:val="28"/>
        </w:rPr>
        <w:t>s learn</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大屏幕出示表示物品大小长短的图片，学习新单词。然后大屏幕出示鸵鸟图片，学生以小组形式讨论，边学习单词边配对单词与图片。</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4.</w:t>
      </w:r>
      <w:r w:rsidRPr="007358EF">
        <w:rPr>
          <w:rFonts w:ascii="仿宋_GB2312" w:eastAsia="仿宋_GB2312"/>
          <w:sz w:val="28"/>
          <w:szCs w:val="28"/>
        </w:rPr>
        <w:t xml:space="preserve"> </w:t>
      </w:r>
      <w:r w:rsidRPr="007358EF">
        <w:rPr>
          <w:rFonts w:ascii="仿宋_GB2312" w:eastAsia="仿宋_GB2312" w:hint="eastAsia"/>
          <w:sz w:val="28"/>
          <w:szCs w:val="28"/>
        </w:rPr>
        <w:t>Practice</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大屏幕出示一张动物图片monkey，引导学生根据monkey的特征，说出相应的形容词，并举手比赛说句子It is thin. It has ….看哪位同学说的又多又准。</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5. Let</w:t>
      </w:r>
      <w:r w:rsidRPr="007358EF">
        <w:rPr>
          <w:rFonts w:ascii="仿宋_GB2312" w:eastAsia="仿宋_GB2312"/>
          <w:sz w:val="28"/>
          <w:szCs w:val="28"/>
        </w:rPr>
        <w:t>’</w:t>
      </w:r>
      <w:r w:rsidRPr="007358EF">
        <w:rPr>
          <w:rFonts w:ascii="仿宋_GB2312" w:eastAsia="仿宋_GB2312" w:hint="eastAsia"/>
          <w:sz w:val="28"/>
          <w:szCs w:val="28"/>
        </w:rPr>
        <w:t>s do</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教师说句子并示范动作。然后播放录音，教室边说边做动作。接着学生听录音，跟教师一起做动作。最后四人小组练习，邀请几个小组在全班展示。</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lastRenderedPageBreak/>
        <w:t>6.扩展性活动</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教师播放动画《Follow me》先让学生观看, 然后模仿自己看到的内容活动, 可以比赛的形式进行, 或做与口令相反的动作, 谁作错了就淘汰出局, 看谁坚持到最后。</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xml:space="preserve">7. </w:t>
      </w:r>
      <w:r w:rsidRPr="007358EF">
        <w:rPr>
          <w:rFonts w:ascii="仿宋_GB2312" w:eastAsia="仿宋_GB2312"/>
          <w:sz w:val="28"/>
          <w:szCs w:val="28"/>
        </w:rPr>
        <w:t>Homework</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会唱Let</w:t>
      </w:r>
      <w:r w:rsidRPr="007358EF">
        <w:rPr>
          <w:rFonts w:ascii="仿宋_GB2312" w:eastAsia="仿宋_GB2312"/>
          <w:sz w:val="28"/>
          <w:szCs w:val="28"/>
        </w:rPr>
        <w:t>’</w:t>
      </w:r>
      <w:r w:rsidRPr="007358EF">
        <w:rPr>
          <w:rFonts w:ascii="仿宋_GB2312" w:eastAsia="仿宋_GB2312" w:hint="eastAsia"/>
          <w:sz w:val="28"/>
          <w:szCs w:val="28"/>
        </w:rPr>
        <w:t>s do 歌谣。</w:t>
      </w:r>
    </w:p>
    <w:p w:rsidR="007358EF" w:rsidRPr="007358EF" w:rsidRDefault="007358EF" w:rsidP="007358EF">
      <w:pPr>
        <w:spacing w:line="500" w:lineRule="exact"/>
        <w:rPr>
          <w:rFonts w:ascii="仿宋_GB2312" w:eastAsia="仿宋_GB2312"/>
          <w:b/>
          <w:sz w:val="28"/>
          <w:szCs w:val="28"/>
        </w:rPr>
      </w:pPr>
      <w:r w:rsidRPr="007358EF">
        <w:rPr>
          <w:rFonts w:ascii="仿宋_GB2312" w:eastAsia="仿宋_GB2312"/>
          <w:b/>
          <w:sz w:val="28"/>
          <w:szCs w:val="28"/>
        </w:rPr>
        <w:t>板书设计：</w:t>
      </w:r>
    </w:p>
    <w:tbl>
      <w:tblPr>
        <w:tblStyle w:val="a9"/>
        <w:tblW w:w="0" w:type="auto"/>
        <w:jc w:val="center"/>
        <w:tblInd w:w="1242" w:type="dxa"/>
        <w:tblLook w:val="01E0"/>
      </w:tblPr>
      <w:tblGrid>
        <w:gridCol w:w="7818"/>
      </w:tblGrid>
      <w:tr w:rsidR="007358EF" w:rsidRPr="007358EF" w:rsidTr="007358EF">
        <w:trPr>
          <w:trHeight w:val="2037"/>
          <w:jc w:val="center"/>
        </w:trPr>
        <w:tc>
          <w:tcPr>
            <w:tcW w:w="7818" w:type="dxa"/>
          </w:tcPr>
          <w:p w:rsidR="007358EF" w:rsidRPr="007358EF" w:rsidRDefault="007358EF" w:rsidP="007358EF">
            <w:pPr>
              <w:spacing w:line="500" w:lineRule="exact"/>
              <w:ind w:firstLineChars="200" w:firstLine="562"/>
              <w:rPr>
                <w:rFonts w:ascii="仿宋_GB2312" w:eastAsia="仿宋_GB2312" w:hint="eastAsia"/>
                <w:b/>
                <w:sz w:val="28"/>
                <w:szCs w:val="28"/>
              </w:rPr>
            </w:pPr>
            <w:r w:rsidRPr="007358EF">
              <w:rPr>
                <w:rFonts w:ascii="仿宋_GB2312" w:eastAsia="仿宋_GB2312"/>
                <w:b/>
                <w:sz w:val="28"/>
                <w:szCs w:val="28"/>
              </w:rPr>
              <w:t>Unit 3 At the zoo</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small</w:t>
            </w:r>
            <w:r w:rsidRPr="007358EF">
              <w:rPr>
                <w:rFonts w:ascii="仿宋_GB2312" w:eastAsia="仿宋_GB2312" w:hint="eastAsia"/>
                <w:sz w:val="28"/>
                <w:szCs w:val="28"/>
              </w:rPr>
              <w:t xml:space="preserve">    big      short   long</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 xml:space="preserve">It has a </w:t>
            </w:r>
            <w:r w:rsidRPr="007358EF">
              <w:rPr>
                <w:rFonts w:ascii="仿宋_GB2312" w:eastAsia="仿宋_GB2312" w:hint="eastAsia"/>
                <w:sz w:val="28"/>
                <w:szCs w:val="28"/>
                <w:u w:val="single"/>
              </w:rPr>
              <w:t xml:space="preserve">        </w:t>
            </w:r>
            <w:r w:rsidRPr="007358EF">
              <w:rPr>
                <w:rFonts w:ascii="仿宋_GB2312" w:eastAsia="仿宋_GB2312" w:hint="eastAsia"/>
                <w:sz w:val="28"/>
                <w:szCs w:val="28"/>
              </w:rPr>
              <w:t>.</w:t>
            </w:r>
          </w:p>
        </w:tc>
      </w:tr>
    </w:tbl>
    <w:p w:rsidR="007358EF" w:rsidRDefault="007358EF" w:rsidP="007358EF">
      <w:pPr>
        <w:spacing w:line="500" w:lineRule="exact"/>
        <w:ind w:firstLineChars="200" w:firstLine="560"/>
        <w:rPr>
          <w:rFonts w:ascii="仿宋_GB2312" w:eastAsia="仿宋_GB2312" w:hint="eastAsia"/>
          <w:sz w:val="28"/>
          <w:szCs w:val="28"/>
        </w:rPr>
      </w:pPr>
    </w:p>
    <w:p w:rsidR="007358EF" w:rsidRPr="007358EF" w:rsidRDefault="007358EF" w:rsidP="007358EF">
      <w:pPr>
        <w:spacing w:line="240" w:lineRule="auto"/>
        <w:jc w:val="center"/>
        <w:rPr>
          <w:rFonts w:ascii="方正小标宋简体" w:eastAsia="方正小标宋简体" w:hint="eastAsia"/>
          <w:b/>
          <w:sz w:val="32"/>
          <w:szCs w:val="32"/>
        </w:rPr>
      </w:pPr>
      <w:r w:rsidRPr="007358EF">
        <w:rPr>
          <w:rFonts w:ascii="方正小标宋简体" w:eastAsia="方正小标宋简体" w:hint="eastAsia"/>
          <w:sz w:val="32"/>
          <w:szCs w:val="32"/>
        </w:rPr>
        <w:t>Period Five</w:t>
      </w:r>
      <w:r w:rsidRPr="007358EF">
        <w:rPr>
          <w:rFonts w:ascii="方正小标宋简体" w:eastAsia="方正小标宋简体" w:hint="eastAsia"/>
          <w:b/>
          <w:sz w:val="32"/>
          <w:szCs w:val="32"/>
        </w:rPr>
        <w:t>学案</w:t>
      </w:r>
    </w:p>
    <w:p w:rsidR="007358EF" w:rsidRPr="007358EF" w:rsidRDefault="007358EF" w:rsidP="007358EF">
      <w:pPr>
        <w:spacing w:line="500" w:lineRule="exact"/>
        <w:rPr>
          <w:rFonts w:ascii="仿宋_GB2312" w:eastAsia="仿宋_GB2312"/>
          <w:sz w:val="28"/>
          <w:szCs w:val="28"/>
        </w:rPr>
      </w:pPr>
      <w:r w:rsidRPr="007358EF">
        <w:rPr>
          <w:rFonts w:ascii="仿宋_GB2312" w:eastAsia="仿宋_GB2312"/>
          <w:sz w:val="28"/>
          <w:szCs w:val="28"/>
        </w:rPr>
        <w:t>【学习目标】</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1.能够听说、认读图片中所学的形容词。</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2.会所学的形容词描述事物的特征。</w:t>
      </w:r>
    </w:p>
    <w:p w:rsidR="007358EF" w:rsidRDefault="007358EF" w:rsidP="007358EF">
      <w:pPr>
        <w:spacing w:line="500" w:lineRule="exact"/>
        <w:rPr>
          <w:rFonts w:ascii="仿宋_GB2312" w:eastAsia="仿宋_GB2312" w:hint="eastAsia"/>
          <w:sz w:val="28"/>
          <w:szCs w:val="28"/>
        </w:rPr>
      </w:pPr>
      <w:r w:rsidRPr="007358EF">
        <w:rPr>
          <w:rFonts w:ascii="仿宋_GB2312" w:eastAsia="仿宋_GB2312"/>
          <w:sz w:val="28"/>
          <w:szCs w:val="28"/>
        </w:rPr>
        <w:t>【学习重难点】</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会用形容词描述事物的特征。</w:t>
      </w:r>
    </w:p>
    <w:p w:rsidR="007358EF" w:rsidRPr="007358EF" w:rsidRDefault="007358EF" w:rsidP="007358EF">
      <w:pPr>
        <w:spacing w:line="500" w:lineRule="exact"/>
        <w:rPr>
          <w:rFonts w:ascii="仿宋_GB2312" w:eastAsia="仿宋_GB2312"/>
          <w:sz w:val="28"/>
          <w:szCs w:val="28"/>
        </w:rPr>
      </w:pPr>
      <w:r w:rsidRPr="007358EF">
        <w:rPr>
          <w:rFonts w:ascii="仿宋_GB2312" w:eastAsia="仿宋_GB2312"/>
          <w:sz w:val="28"/>
          <w:szCs w:val="28"/>
        </w:rPr>
        <w:t>【学习过程】</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一、复习检测</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阅读短文并将图片与词语连线</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At the zoo, I see many animals. Look, the pandas have big eyes. They are so cute. The elephants are so big. They have long noses. The giraffe is so tall but the dear is short. Oh, I see a rabbit. It has long ears.</w:t>
      </w:r>
    </w:p>
    <w:p w:rsidR="007358EF" w:rsidRPr="007358EF" w:rsidRDefault="007358EF" w:rsidP="00FB2184">
      <w:pPr>
        <w:spacing w:line="240" w:lineRule="auto"/>
        <w:ind w:firstLineChars="200" w:firstLine="560"/>
        <w:rPr>
          <w:rFonts w:ascii="仿宋_GB2312" w:eastAsia="仿宋_GB2312" w:hint="eastAsia"/>
          <w:sz w:val="28"/>
          <w:szCs w:val="28"/>
        </w:rPr>
      </w:pPr>
      <w:r w:rsidRPr="007358EF">
        <w:rPr>
          <w:rFonts w:ascii="仿宋_GB2312" w:eastAsia="仿宋_GB2312"/>
          <w:sz w:val="28"/>
          <w:szCs w:val="28"/>
        </w:rPr>
        <w:lastRenderedPageBreak/>
        <w:drawing>
          <wp:inline distT="0" distB="0" distL="0" distR="0">
            <wp:extent cx="762000" cy="662215"/>
            <wp:effectExtent l="19050" t="0" r="0" b="0"/>
            <wp:docPr id="2026" name="图片 2026" descr="giraff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descr="giraffe 1"/>
                    <pic:cNvPicPr>
                      <a:picLocks noChangeAspect="1" noChangeArrowheads="1"/>
                    </pic:cNvPicPr>
                  </pic:nvPicPr>
                  <pic:blipFill>
                    <a:blip r:embed="rId43" cstate="print"/>
                    <a:srcRect/>
                    <a:stretch>
                      <a:fillRect/>
                    </a:stretch>
                  </pic:blipFill>
                  <pic:spPr bwMode="auto">
                    <a:xfrm>
                      <a:off x="0" y="0"/>
                      <a:ext cx="766775" cy="666364"/>
                    </a:xfrm>
                    <a:prstGeom prst="rect">
                      <a:avLst/>
                    </a:prstGeom>
                    <a:noFill/>
                    <a:ln w="9525">
                      <a:noFill/>
                      <a:miter lim="800000"/>
                      <a:headEnd/>
                      <a:tailEnd/>
                    </a:ln>
                  </pic:spPr>
                </pic:pic>
              </a:graphicData>
            </a:graphic>
          </wp:inline>
        </w:drawing>
      </w:r>
      <w:r w:rsidR="00FB2184">
        <w:rPr>
          <w:rFonts w:ascii="仿宋_GB2312" w:eastAsia="仿宋_GB2312" w:hint="eastAsia"/>
          <w:sz w:val="28"/>
          <w:szCs w:val="28"/>
        </w:rPr>
        <w:t xml:space="preserve">  </w:t>
      </w:r>
      <w:r w:rsidRPr="007358EF">
        <w:rPr>
          <w:rFonts w:ascii="仿宋_GB2312" w:eastAsia="仿宋_GB2312" w:hint="eastAsia"/>
          <w:sz w:val="28"/>
          <w:szCs w:val="28"/>
        </w:rPr>
        <w:t xml:space="preserve"> </w:t>
      </w:r>
      <w:r w:rsidRPr="007358EF">
        <w:rPr>
          <w:rFonts w:ascii="仿宋_GB2312" w:eastAsia="仿宋_GB2312"/>
          <w:sz w:val="28"/>
          <w:szCs w:val="28"/>
        </w:rPr>
        <w:drawing>
          <wp:inline distT="0" distB="0" distL="0" distR="0">
            <wp:extent cx="830656" cy="695325"/>
            <wp:effectExtent l="19050" t="0" r="7544" b="0"/>
            <wp:docPr id="2027" name="图片 2027" descr="mhtml:http://www.educast.net.cn/tbzy/XX11-12-2/07/RJKB_XK03_NJ03/ZY20110403094718562/BCXT/SC20110407101737171.mht!http://gogocn.com/admin/upload/2005125140053_15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descr="mhtml:http://www.educast.net.cn/tbzy/XX11-12-2/07/RJKB_XK03_NJ03/ZY20110403094718562/BCXT/SC20110407101737171.mht!http://gogocn.com/admin/upload/2005125140053_157.jpg"/>
                    <pic:cNvPicPr>
                      <a:picLocks noChangeAspect="1" noChangeArrowheads="1"/>
                    </pic:cNvPicPr>
                  </pic:nvPicPr>
                  <pic:blipFill>
                    <a:blip r:embed="rId44" r:link="rId45" cstate="print"/>
                    <a:srcRect/>
                    <a:stretch>
                      <a:fillRect/>
                    </a:stretch>
                  </pic:blipFill>
                  <pic:spPr bwMode="auto">
                    <a:xfrm>
                      <a:off x="0" y="0"/>
                      <a:ext cx="832274" cy="696680"/>
                    </a:xfrm>
                    <a:prstGeom prst="rect">
                      <a:avLst/>
                    </a:prstGeom>
                    <a:noFill/>
                    <a:ln w="9525">
                      <a:noFill/>
                      <a:miter lim="800000"/>
                      <a:headEnd/>
                      <a:tailEnd/>
                    </a:ln>
                  </pic:spPr>
                </pic:pic>
              </a:graphicData>
            </a:graphic>
          </wp:inline>
        </w:drawing>
      </w:r>
      <w:r w:rsidR="00FB2184">
        <w:rPr>
          <w:rFonts w:ascii="仿宋_GB2312" w:eastAsia="仿宋_GB2312" w:hint="eastAsia"/>
          <w:sz w:val="28"/>
          <w:szCs w:val="28"/>
        </w:rPr>
        <w:t xml:space="preserve">  </w:t>
      </w:r>
      <w:r w:rsidR="00FB2184" w:rsidRPr="007358EF">
        <w:rPr>
          <w:rFonts w:ascii="仿宋_GB2312" w:eastAsia="仿宋_GB2312"/>
          <w:sz w:val="28"/>
          <w:szCs w:val="28"/>
        </w:rPr>
        <w:drawing>
          <wp:inline distT="0" distB="0" distL="0" distR="0">
            <wp:extent cx="941489" cy="733425"/>
            <wp:effectExtent l="19050" t="0" r="0" b="0"/>
            <wp:docPr id="26" name="图片 2029" descr="mhtml:http://www.educast.net.cn/tbzy/XX11-12-2/07/RJKB_XK03_NJ03/ZY20110403094718562/BCXT/SC20110407101737171.mht!http://www.haodoo.com/pics/animal/a14/m/0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descr="mhtml:http://www.educast.net.cn/tbzy/XX11-12-2/07/RJKB_XK03_NJ03/ZY20110403094718562/BCXT/SC20110407101737171.mht!http://www.haodoo.com/pics/animal/a14/m/017.jpg"/>
                    <pic:cNvPicPr>
                      <a:picLocks noChangeAspect="1" noChangeArrowheads="1"/>
                    </pic:cNvPicPr>
                  </pic:nvPicPr>
                  <pic:blipFill>
                    <a:blip r:embed="rId46" r:link="rId47" cstate="print"/>
                    <a:srcRect/>
                    <a:stretch>
                      <a:fillRect/>
                    </a:stretch>
                  </pic:blipFill>
                  <pic:spPr bwMode="auto">
                    <a:xfrm>
                      <a:off x="0" y="0"/>
                      <a:ext cx="941489" cy="733425"/>
                    </a:xfrm>
                    <a:prstGeom prst="rect">
                      <a:avLst/>
                    </a:prstGeom>
                    <a:noFill/>
                    <a:ln w="9525">
                      <a:noFill/>
                      <a:miter lim="800000"/>
                      <a:headEnd/>
                      <a:tailEnd/>
                    </a:ln>
                  </pic:spPr>
                </pic:pic>
              </a:graphicData>
            </a:graphic>
          </wp:inline>
        </w:drawing>
      </w:r>
      <w:r w:rsidR="00FB2184">
        <w:rPr>
          <w:rFonts w:ascii="仿宋_GB2312" w:eastAsia="仿宋_GB2312" w:hint="eastAsia"/>
          <w:sz w:val="28"/>
          <w:szCs w:val="28"/>
        </w:rPr>
        <w:t xml:space="preserve">  </w:t>
      </w:r>
      <w:r w:rsidR="00FB2184" w:rsidRPr="007358EF">
        <w:rPr>
          <w:rFonts w:ascii="仿宋_GB2312" w:eastAsia="仿宋_GB2312"/>
          <w:sz w:val="28"/>
          <w:szCs w:val="28"/>
        </w:rPr>
        <w:drawing>
          <wp:inline distT="0" distB="0" distL="0" distR="0">
            <wp:extent cx="922743" cy="752475"/>
            <wp:effectExtent l="19050" t="0" r="0" b="0"/>
            <wp:docPr id="27" name="图片 2028" descr="elephant 1 （long nose, short ta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descr="elephant 1 （long nose, short tail）"/>
                    <pic:cNvPicPr>
                      <a:picLocks noChangeAspect="1" noChangeArrowheads="1"/>
                    </pic:cNvPicPr>
                  </pic:nvPicPr>
                  <pic:blipFill>
                    <a:blip r:embed="rId48" cstate="print"/>
                    <a:srcRect/>
                    <a:stretch>
                      <a:fillRect/>
                    </a:stretch>
                  </pic:blipFill>
                  <pic:spPr bwMode="auto">
                    <a:xfrm>
                      <a:off x="0" y="0"/>
                      <a:ext cx="922743" cy="752475"/>
                    </a:xfrm>
                    <a:prstGeom prst="rect">
                      <a:avLst/>
                    </a:prstGeom>
                    <a:noFill/>
                    <a:ln w="9525">
                      <a:noFill/>
                      <a:miter lim="800000"/>
                      <a:headEnd/>
                      <a:tailEnd/>
                    </a:ln>
                  </pic:spPr>
                </pic:pic>
              </a:graphicData>
            </a:graphic>
          </wp:inline>
        </w:drawing>
      </w:r>
    </w:p>
    <w:p w:rsidR="007358EF" w:rsidRPr="007358EF" w:rsidRDefault="00FB2184" w:rsidP="00FB2184">
      <w:pPr>
        <w:spacing w:line="240" w:lineRule="auto"/>
        <w:ind w:firstLineChars="200" w:firstLine="560"/>
        <w:rPr>
          <w:rFonts w:ascii="仿宋_GB2312" w:eastAsia="仿宋_GB2312" w:hint="eastAsia"/>
          <w:sz w:val="28"/>
          <w:szCs w:val="28"/>
        </w:rPr>
      </w:pPr>
      <w:r w:rsidRPr="007358EF">
        <w:rPr>
          <w:rFonts w:ascii="仿宋_GB2312" w:eastAsia="仿宋_GB2312"/>
          <w:sz w:val="28"/>
          <w:szCs w:val="2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1025" type="#_x0000_t136" alt="" style="width:51pt;height:24.75pt">
            <v:shadow color="#868686"/>
            <v:textpath style="font-family:&quot;Arial Black&quot;;v-text-kern:t" trim="t" fitpath="t" string="long ears"/>
          </v:shape>
        </w:pict>
      </w:r>
      <w:r w:rsidR="007358EF" w:rsidRPr="007358EF">
        <w:rPr>
          <w:rFonts w:ascii="仿宋_GB2312" w:eastAsia="仿宋_GB2312" w:hint="eastAsia"/>
          <w:sz w:val="28"/>
          <w:szCs w:val="28"/>
        </w:rPr>
        <w:t xml:space="preserve">      </w:t>
      </w:r>
      <w:r w:rsidRPr="007358EF">
        <w:rPr>
          <w:rFonts w:ascii="仿宋_GB2312" w:eastAsia="仿宋_GB2312" w:hint="eastAsia"/>
          <w:sz w:val="28"/>
          <w:szCs w:val="28"/>
        </w:rPr>
        <w:pict>
          <v:shape id="_x0000_i1026" type="#_x0000_t136" alt="" style="width:50.25pt;height:21.75pt">
            <v:shadow color="#868686"/>
            <v:textpath style="font-family:&quot;Arial Black&quot;;v-text-kern:t" trim="t" fitpath="t" string="tall"/>
          </v:shape>
        </w:pict>
      </w:r>
      <w:r w:rsidR="007358EF" w:rsidRPr="007358EF">
        <w:rPr>
          <w:rFonts w:ascii="仿宋_GB2312" w:eastAsia="仿宋_GB2312" w:hint="eastAsia"/>
          <w:sz w:val="28"/>
          <w:szCs w:val="28"/>
        </w:rPr>
        <w:t xml:space="preserve">     </w:t>
      </w:r>
      <w:r w:rsidRPr="007358EF">
        <w:rPr>
          <w:rFonts w:ascii="仿宋_GB2312" w:eastAsia="仿宋_GB2312" w:hint="eastAsia"/>
          <w:sz w:val="28"/>
          <w:szCs w:val="28"/>
        </w:rPr>
        <w:pict>
          <v:shape id="_x0000_i1027" type="#_x0000_t136" alt="" style="width:57pt;height:27pt">
            <v:shadow color="#868686"/>
            <v:textpath style="font-family:&quot;Arial Black&quot;;v-text-kern:t" trim="t" fitpath="t" string="big eyes"/>
          </v:shape>
        </w:pict>
      </w:r>
      <w:r w:rsidR="007358EF" w:rsidRPr="007358EF">
        <w:rPr>
          <w:rFonts w:ascii="仿宋_GB2312" w:eastAsia="仿宋_GB2312" w:hint="eastAsia"/>
          <w:sz w:val="28"/>
          <w:szCs w:val="28"/>
        </w:rPr>
        <w:t xml:space="preserve"> </w:t>
      </w:r>
      <w:r>
        <w:rPr>
          <w:rFonts w:ascii="仿宋_GB2312" w:eastAsia="仿宋_GB2312" w:hint="eastAsia"/>
          <w:sz w:val="28"/>
          <w:szCs w:val="28"/>
        </w:rPr>
        <w:t xml:space="preserve">  </w:t>
      </w:r>
      <w:r w:rsidRPr="007358EF">
        <w:rPr>
          <w:rFonts w:ascii="仿宋_GB2312" w:eastAsia="仿宋_GB2312" w:hint="eastAsia"/>
          <w:sz w:val="28"/>
          <w:szCs w:val="28"/>
        </w:rPr>
        <w:pict>
          <v:shape id="_x0000_i1028" type="#_x0000_t136" alt="" style="width:73.5pt;height:26.25pt">
            <v:shadow color="#868686"/>
            <v:textpath style="font-family:&quot;Arial Black&quot;;v-text-kern:t" trim="t" fitpath="t" string="long nose"/>
          </v:shape>
        </w:pic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二、自主学习 </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1、</w:t>
      </w:r>
      <w:r w:rsidRPr="007358EF">
        <w:rPr>
          <w:rFonts w:ascii="仿宋_GB2312" w:eastAsia="仿宋_GB2312" w:hint="eastAsia"/>
          <w:sz w:val="28"/>
          <w:szCs w:val="28"/>
        </w:rPr>
        <w:t>听录音，跟读对话，熟记两对反义词。</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2、</w:t>
      </w:r>
      <w:r w:rsidRPr="007358EF">
        <w:rPr>
          <w:rFonts w:ascii="仿宋_GB2312" w:eastAsia="仿宋_GB2312" w:hint="eastAsia"/>
          <w:sz w:val="28"/>
          <w:szCs w:val="28"/>
        </w:rPr>
        <w:t>听录音，跟读歌谣，然后跟着歌谣边读边做动作</w:t>
      </w:r>
      <w:r w:rsidRPr="007358EF">
        <w:rPr>
          <w:rFonts w:ascii="仿宋_GB2312" w:eastAsia="仿宋_GB2312"/>
          <w:sz w:val="28"/>
          <w:szCs w:val="28"/>
        </w:rPr>
        <w:t>。</w:t>
      </w:r>
    </w:p>
    <w:p w:rsidR="007358EF" w:rsidRPr="007358EF" w:rsidRDefault="007358EF" w:rsidP="00FB2184">
      <w:pPr>
        <w:spacing w:line="240" w:lineRule="auto"/>
        <w:ind w:firstLineChars="200" w:firstLine="560"/>
        <w:rPr>
          <w:rFonts w:ascii="仿宋_GB2312" w:eastAsia="仿宋_GB2312"/>
          <w:sz w:val="28"/>
          <w:szCs w:val="28"/>
        </w:rPr>
      </w:pPr>
      <w:r w:rsidRPr="007358EF">
        <w:rPr>
          <w:rFonts w:ascii="仿宋_GB2312" w:eastAsia="仿宋_GB2312"/>
          <w:sz w:val="28"/>
          <w:szCs w:val="28"/>
        </w:rPr>
        <w:drawing>
          <wp:inline distT="0" distB="0" distL="0" distR="0">
            <wp:extent cx="1143000" cy="304800"/>
            <wp:effectExtent l="19050" t="0" r="0" b="0"/>
            <wp:docPr id="2030" name="图片 2030"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一、</w:t>
      </w:r>
      <w:r w:rsidRPr="007358EF">
        <w:rPr>
          <w:rFonts w:ascii="仿宋_GB2312" w:eastAsia="仿宋_GB2312" w:hint="eastAsia"/>
          <w:sz w:val="28"/>
          <w:szCs w:val="28"/>
        </w:rPr>
        <w:t>看图，填写出与句子相符合图形。</w:t>
      </w:r>
    </w:p>
    <w:p w:rsidR="007358EF" w:rsidRPr="007358EF" w:rsidRDefault="007358EF" w:rsidP="00FB2184">
      <w:pPr>
        <w:spacing w:line="240" w:lineRule="auto"/>
        <w:ind w:firstLineChars="200" w:firstLine="560"/>
        <w:rPr>
          <w:rFonts w:ascii="仿宋_GB2312" w:eastAsia="仿宋_GB2312" w:hint="eastAsia"/>
          <w:sz w:val="28"/>
          <w:szCs w:val="28"/>
        </w:rPr>
      </w:pPr>
      <w:r w:rsidRPr="007358EF">
        <w:rPr>
          <w:rFonts w:ascii="仿宋_GB2312" w:eastAsia="仿宋_GB2312"/>
          <w:sz w:val="28"/>
          <w:szCs w:val="28"/>
        </w:rPr>
        <w:drawing>
          <wp:inline distT="0" distB="0" distL="0" distR="0">
            <wp:extent cx="762000" cy="691563"/>
            <wp:effectExtent l="19050" t="0" r="0" b="0"/>
            <wp:docPr id="2031" name="图片 2031" descr="六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1" descr="六14"/>
                    <pic:cNvPicPr>
                      <a:picLocks noChangeAspect="1" noChangeArrowheads="1"/>
                    </pic:cNvPicPr>
                  </pic:nvPicPr>
                  <pic:blipFill>
                    <a:blip r:embed="rId49" cstate="print">
                      <a:lum bright="6000"/>
                      <a:grayscl/>
                    </a:blip>
                    <a:srcRect/>
                    <a:stretch>
                      <a:fillRect/>
                    </a:stretch>
                  </pic:blipFill>
                  <pic:spPr bwMode="auto">
                    <a:xfrm>
                      <a:off x="0" y="0"/>
                      <a:ext cx="765659" cy="694884"/>
                    </a:xfrm>
                    <a:prstGeom prst="rect">
                      <a:avLst/>
                    </a:prstGeom>
                    <a:noFill/>
                    <a:ln w="9525">
                      <a:noFill/>
                      <a:miter lim="800000"/>
                      <a:headEnd/>
                      <a:tailEnd/>
                    </a:ln>
                  </pic:spPr>
                </pic:pic>
              </a:graphicData>
            </a:graphic>
          </wp:inline>
        </w:drawing>
      </w:r>
      <w:r w:rsidRPr="007358EF">
        <w:rPr>
          <w:rFonts w:ascii="仿宋_GB2312" w:eastAsia="仿宋_GB2312"/>
          <w:sz w:val="28"/>
          <w:szCs w:val="28"/>
        </w:rPr>
        <w:t xml:space="preserve">  </w:t>
      </w:r>
      <w:r w:rsidRPr="007358EF">
        <w:rPr>
          <w:rFonts w:ascii="仿宋_GB2312" w:eastAsia="仿宋_GB2312" w:hint="eastAsia"/>
          <w:sz w:val="28"/>
          <w:szCs w:val="28"/>
        </w:rPr>
        <w:t xml:space="preserve">  </w:t>
      </w:r>
      <w:r w:rsidRPr="007358EF">
        <w:rPr>
          <w:rFonts w:ascii="仿宋_GB2312" w:eastAsia="仿宋_GB2312"/>
          <w:sz w:val="28"/>
          <w:szCs w:val="28"/>
        </w:rPr>
        <w:drawing>
          <wp:inline distT="0" distB="0" distL="0" distR="0">
            <wp:extent cx="682313" cy="676275"/>
            <wp:effectExtent l="19050" t="0" r="3487" b="0"/>
            <wp:docPr id="2032" name="图片 2032" descr="六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descr="六0"/>
                    <pic:cNvPicPr>
                      <a:picLocks noChangeAspect="1" noChangeArrowheads="1"/>
                    </pic:cNvPicPr>
                  </pic:nvPicPr>
                  <pic:blipFill>
                    <a:blip r:embed="rId50" cstate="print">
                      <a:lum bright="6000"/>
                      <a:grayscl/>
                    </a:blip>
                    <a:srcRect l="2161"/>
                    <a:stretch>
                      <a:fillRect/>
                    </a:stretch>
                  </pic:blipFill>
                  <pic:spPr bwMode="auto">
                    <a:xfrm>
                      <a:off x="0" y="0"/>
                      <a:ext cx="682313" cy="676275"/>
                    </a:xfrm>
                    <a:prstGeom prst="rect">
                      <a:avLst/>
                    </a:prstGeom>
                    <a:noFill/>
                    <a:ln w="9525">
                      <a:noFill/>
                      <a:miter lim="800000"/>
                      <a:headEnd/>
                      <a:tailEnd/>
                    </a:ln>
                  </pic:spPr>
                </pic:pic>
              </a:graphicData>
            </a:graphic>
          </wp:inline>
        </w:drawing>
      </w:r>
      <w:r w:rsidRPr="007358EF">
        <w:rPr>
          <w:rFonts w:ascii="仿宋_GB2312" w:eastAsia="仿宋_GB2312" w:hint="eastAsia"/>
          <w:sz w:val="28"/>
          <w:szCs w:val="28"/>
        </w:rPr>
        <w:t xml:space="preserve"> </w:t>
      </w:r>
      <w:r w:rsidRPr="007358EF">
        <w:rPr>
          <w:rFonts w:ascii="仿宋_GB2312" w:eastAsia="仿宋_GB2312"/>
          <w:sz w:val="28"/>
          <w:szCs w:val="28"/>
        </w:rPr>
        <w:t xml:space="preserve"> </w:t>
      </w:r>
      <w:r w:rsidRPr="007358EF">
        <w:rPr>
          <w:rFonts w:ascii="仿宋_GB2312" w:eastAsia="仿宋_GB2312" w:hint="eastAsia"/>
          <w:sz w:val="28"/>
          <w:szCs w:val="28"/>
        </w:rPr>
        <w:t xml:space="preserve">       </w:t>
      </w:r>
      <w:r w:rsidR="00FB2184" w:rsidRPr="007358EF">
        <w:rPr>
          <w:rFonts w:ascii="仿宋_GB2312" w:eastAsia="仿宋_GB2312"/>
          <w:sz w:val="28"/>
          <w:szCs w:val="28"/>
        </w:rPr>
        <w:drawing>
          <wp:inline distT="0" distB="0" distL="0" distR="0">
            <wp:extent cx="753070" cy="733425"/>
            <wp:effectExtent l="19050" t="0" r="8930" b="0"/>
            <wp:docPr id="29" name="图片 2033" descr="六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descr="六13"/>
                    <pic:cNvPicPr>
                      <a:picLocks noChangeAspect="1" noChangeArrowheads="1"/>
                    </pic:cNvPicPr>
                  </pic:nvPicPr>
                  <pic:blipFill>
                    <a:blip r:embed="rId51" cstate="print">
                      <a:lum bright="6000"/>
                      <a:grayscl/>
                    </a:blip>
                    <a:srcRect l="166" r="4417"/>
                    <a:stretch>
                      <a:fillRect/>
                    </a:stretch>
                  </pic:blipFill>
                  <pic:spPr bwMode="auto">
                    <a:xfrm>
                      <a:off x="0" y="0"/>
                      <a:ext cx="753070" cy="733425"/>
                    </a:xfrm>
                    <a:prstGeom prst="rect">
                      <a:avLst/>
                    </a:prstGeom>
                    <a:noFill/>
                    <a:ln w="9525">
                      <a:noFill/>
                      <a:miter lim="800000"/>
                      <a:headEnd/>
                      <a:tailEnd/>
                    </a:ln>
                  </pic:spPr>
                </pic:pic>
              </a:graphicData>
            </a:graphic>
          </wp:inline>
        </w:drawing>
      </w:r>
      <w:r w:rsidRPr="007358EF">
        <w:rPr>
          <w:rFonts w:ascii="仿宋_GB2312" w:eastAsia="仿宋_GB2312" w:hint="eastAsia"/>
          <w:sz w:val="28"/>
          <w:szCs w:val="28"/>
        </w:rPr>
        <w:t xml:space="preserve">        </w:t>
      </w:r>
    </w:p>
    <w:p w:rsidR="00FB2184"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xml:space="preserve">(   )1. The ruler is short.           </w:t>
      </w:r>
    </w:p>
    <w:p w:rsidR="00FB2184"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xml:space="preserve">(   )2. The bike is big.               </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   )3.The boy is tall.</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hint="eastAsia"/>
          <w:sz w:val="28"/>
          <w:szCs w:val="28"/>
        </w:rPr>
        <w:t>二</w:t>
      </w:r>
      <w:r w:rsidRPr="007358EF">
        <w:rPr>
          <w:rFonts w:ascii="仿宋_GB2312" w:eastAsia="仿宋_GB2312"/>
          <w:sz w:val="28"/>
          <w:szCs w:val="28"/>
        </w:rPr>
        <w:t>、</w:t>
      </w:r>
      <w:r w:rsidRPr="007358EF">
        <w:rPr>
          <w:rFonts w:ascii="仿宋_GB2312" w:eastAsia="仿宋_GB2312" w:hint="eastAsia"/>
          <w:sz w:val="28"/>
          <w:szCs w:val="28"/>
        </w:rPr>
        <w:t>找出下列单词中不同类的一项。</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 xml:space="preserve">(   )1. A. </w:t>
      </w:r>
      <w:r w:rsidRPr="007358EF">
        <w:rPr>
          <w:rFonts w:ascii="仿宋_GB2312" w:eastAsia="仿宋_GB2312" w:hint="eastAsia"/>
          <w:sz w:val="28"/>
          <w:szCs w:val="28"/>
        </w:rPr>
        <w:t>giraffe</w:t>
      </w:r>
      <w:r w:rsidRPr="007358EF">
        <w:rPr>
          <w:rFonts w:ascii="仿宋_GB2312" w:eastAsia="仿宋_GB2312"/>
          <w:sz w:val="28"/>
          <w:szCs w:val="28"/>
        </w:rPr>
        <w:t xml:space="preserve">      B. </w:t>
      </w:r>
      <w:r w:rsidRPr="007358EF">
        <w:rPr>
          <w:rFonts w:ascii="仿宋_GB2312" w:eastAsia="仿宋_GB2312" w:hint="eastAsia"/>
          <w:sz w:val="28"/>
          <w:szCs w:val="28"/>
        </w:rPr>
        <w:t xml:space="preserve">cat </w:t>
      </w:r>
      <w:r w:rsidRPr="007358EF">
        <w:rPr>
          <w:rFonts w:ascii="仿宋_GB2312" w:eastAsia="仿宋_GB2312"/>
          <w:sz w:val="28"/>
          <w:szCs w:val="28"/>
        </w:rPr>
        <w:t xml:space="preserve">       C. </w:t>
      </w:r>
      <w:r w:rsidRPr="007358EF">
        <w:rPr>
          <w:rFonts w:ascii="仿宋_GB2312" w:eastAsia="仿宋_GB2312" w:hint="eastAsia"/>
          <w:sz w:val="28"/>
          <w:szCs w:val="28"/>
        </w:rPr>
        <w:t xml:space="preserve">long </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   )2. A. monkey    B. short    </w:t>
      </w:r>
      <w:r w:rsidRPr="007358EF">
        <w:rPr>
          <w:rFonts w:ascii="仿宋_GB2312" w:eastAsia="仿宋_GB2312" w:hint="eastAsia"/>
          <w:sz w:val="28"/>
          <w:szCs w:val="28"/>
        </w:rPr>
        <w:t xml:space="preserve">  </w:t>
      </w:r>
      <w:r w:rsidRPr="007358EF">
        <w:rPr>
          <w:rFonts w:ascii="仿宋_GB2312" w:eastAsia="仿宋_GB2312"/>
          <w:sz w:val="28"/>
          <w:szCs w:val="28"/>
        </w:rPr>
        <w:t xml:space="preserve"> C. long</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 xml:space="preserve">(   )3. A. eye      </w:t>
      </w:r>
      <w:r w:rsidRPr="007358EF">
        <w:rPr>
          <w:rFonts w:ascii="仿宋_GB2312" w:eastAsia="仿宋_GB2312" w:hint="eastAsia"/>
          <w:sz w:val="28"/>
          <w:szCs w:val="28"/>
        </w:rPr>
        <w:t xml:space="preserve"> </w:t>
      </w:r>
      <w:r w:rsidRPr="007358EF">
        <w:rPr>
          <w:rFonts w:ascii="仿宋_GB2312" w:eastAsia="仿宋_GB2312"/>
          <w:sz w:val="28"/>
          <w:szCs w:val="28"/>
        </w:rPr>
        <w:t xml:space="preserve"> B. small    </w:t>
      </w:r>
      <w:r w:rsidRPr="007358EF">
        <w:rPr>
          <w:rFonts w:ascii="仿宋_GB2312" w:eastAsia="仿宋_GB2312" w:hint="eastAsia"/>
          <w:sz w:val="28"/>
          <w:szCs w:val="28"/>
        </w:rPr>
        <w:t xml:space="preserve"> </w:t>
      </w:r>
      <w:r w:rsidRPr="007358EF">
        <w:rPr>
          <w:rFonts w:ascii="仿宋_GB2312" w:eastAsia="仿宋_GB2312"/>
          <w:sz w:val="28"/>
          <w:szCs w:val="28"/>
        </w:rPr>
        <w:t xml:space="preserve"> C. ear</w:t>
      </w:r>
    </w:p>
    <w:p w:rsidR="007358EF" w:rsidRPr="007358EF" w:rsidRDefault="007358EF" w:rsidP="007358EF">
      <w:pPr>
        <w:spacing w:line="500" w:lineRule="exact"/>
        <w:ind w:firstLineChars="200" w:firstLine="560"/>
        <w:rPr>
          <w:rFonts w:ascii="仿宋_GB2312" w:eastAsia="仿宋_GB2312" w:hint="eastAsia"/>
          <w:sz w:val="28"/>
          <w:szCs w:val="28"/>
        </w:rPr>
      </w:pPr>
      <w:r w:rsidRPr="007358EF">
        <w:rPr>
          <w:rFonts w:ascii="仿宋_GB2312" w:eastAsia="仿宋_GB2312"/>
          <w:sz w:val="28"/>
          <w:szCs w:val="28"/>
        </w:rPr>
        <w:t xml:space="preserve">(   )4. A. </w:t>
      </w:r>
      <w:r w:rsidRPr="007358EF">
        <w:rPr>
          <w:rFonts w:ascii="仿宋_GB2312" w:eastAsia="仿宋_GB2312" w:hint="eastAsia"/>
          <w:sz w:val="28"/>
          <w:szCs w:val="28"/>
        </w:rPr>
        <w:t>pig</w:t>
      </w:r>
      <w:r w:rsidRPr="007358EF">
        <w:rPr>
          <w:rFonts w:ascii="仿宋_GB2312" w:eastAsia="仿宋_GB2312"/>
          <w:sz w:val="28"/>
          <w:szCs w:val="28"/>
        </w:rPr>
        <w:t xml:space="preserve">   </w:t>
      </w:r>
      <w:r w:rsidRPr="007358EF">
        <w:rPr>
          <w:rFonts w:ascii="仿宋_GB2312" w:eastAsia="仿宋_GB2312" w:hint="eastAsia"/>
          <w:sz w:val="28"/>
          <w:szCs w:val="28"/>
        </w:rPr>
        <w:t xml:space="preserve">  </w:t>
      </w:r>
      <w:r w:rsidRPr="007358EF">
        <w:rPr>
          <w:rFonts w:ascii="仿宋_GB2312" w:eastAsia="仿宋_GB2312"/>
          <w:sz w:val="28"/>
          <w:szCs w:val="28"/>
        </w:rPr>
        <w:t xml:space="preserve"> </w:t>
      </w:r>
      <w:r w:rsidRPr="007358EF">
        <w:rPr>
          <w:rFonts w:ascii="仿宋_GB2312" w:eastAsia="仿宋_GB2312" w:hint="eastAsia"/>
          <w:sz w:val="28"/>
          <w:szCs w:val="28"/>
        </w:rPr>
        <w:t xml:space="preserve"> </w:t>
      </w:r>
      <w:r w:rsidRPr="007358EF">
        <w:rPr>
          <w:rFonts w:ascii="仿宋_GB2312" w:eastAsia="仿宋_GB2312"/>
          <w:sz w:val="28"/>
          <w:szCs w:val="28"/>
        </w:rPr>
        <w:t xml:space="preserve"> B. </w:t>
      </w:r>
      <w:r w:rsidRPr="007358EF">
        <w:rPr>
          <w:rFonts w:ascii="仿宋_GB2312" w:eastAsia="仿宋_GB2312" w:hint="eastAsia"/>
          <w:sz w:val="28"/>
          <w:szCs w:val="28"/>
        </w:rPr>
        <w:t>big</w:t>
      </w:r>
      <w:r w:rsidRPr="007358EF">
        <w:rPr>
          <w:rFonts w:ascii="仿宋_GB2312" w:eastAsia="仿宋_GB2312"/>
          <w:sz w:val="28"/>
          <w:szCs w:val="28"/>
        </w:rPr>
        <w:t xml:space="preserve">     </w:t>
      </w:r>
      <w:r w:rsidRPr="007358EF">
        <w:rPr>
          <w:rFonts w:ascii="仿宋_GB2312" w:eastAsia="仿宋_GB2312" w:hint="eastAsia"/>
          <w:sz w:val="28"/>
          <w:szCs w:val="28"/>
        </w:rPr>
        <w:t xml:space="preserve"> </w:t>
      </w:r>
      <w:r w:rsidRPr="007358EF">
        <w:rPr>
          <w:rFonts w:ascii="仿宋_GB2312" w:eastAsia="仿宋_GB2312"/>
          <w:sz w:val="28"/>
          <w:szCs w:val="28"/>
        </w:rPr>
        <w:t xml:space="preserve">  C. </w:t>
      </w:r>
      <w:r w:rsidRPr="007358EF">
        <w:rPr>
          <w:rFonts w:ascii="仿宋_GB2312" w:eastAsia="仿宋_GB2312" w:hint="eastAsia"/>
          <w:sz w:val="28"/>
          <w:szCs w:val="28"/>
        </w:rPr>
        <w:t>tail</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学习反思</w:t>
      </w:r>
    </w:p>
    <w:p w:rsidR="007358EF" w:rsidRPr="007358EF" w:rsidRDefault="007358EF" w:rsidP="007358EF">
      <w:pPr>
        <w:spacing w:line="500" w:lineRule="exact"/>
        <w:ind w:firstLineChars="200" w:firstLine="560"/>
        <w:rPr>
          <w:rFonts w:ascii="仿宋_GB2312" w:eastAsia="仿宋_GB2312"/>
          <w:sz w:val="28"/>
          <w:szCs w:val="28"/>
          <w:u w:val="single"/>
        </w:rPr>
      </w:pPr>
      <w:r w:rsidRPr="007358EF">
        <w:rPr>
          <w:rFonts w:ascii="仿宋_GB2312" w:eastAsia="仿宋_GB2312"/>
          <w:sz w:val="28"/>
          <w:szCs w:val="28"/>
        </w:rPr>
        <w:t>通过本节课的学习我最大的收获是:</w:t>
      </w:r>
    </w:p>
    <w:p w:rsidR="007358EF" w:rsidRPr="007358EF" w:rsidRDefault="007358EF" w:rsidP="007358EF">
      <w:pPr>
        <w:spacing w:line="500" w:lineRule="exact"/>
        <w:ind w:firstLineChars="200" w:firstLine="560"/>
        <w:rPr>
          <w:rFonts w:ascii="仿宋_GB2312" w:eastAsia="仿宋_GB2312"/>
          <w:sz w:val="28"/>
          <w:szCs w:val="28"/>
          <w:u w:val="single"/>
        </w:rPr>
      </w:pPr>
      <w:r w:rsidRPr="007358EF">
        <w:rPr>
          <w:rFonts w:ascii="仿宋_GB2312" w:eastAsia="仿宋_GB2312"/>
          <w:sz w:val="28"/>
          <w:szCs w:val="28"/>
          <w:u w:val="single"/>
        </w:rPr>
        <w:t xml:space="preserve">                                                                                            </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u w:val="single"/>
        </w:rPr>
        <w:t xml:space="preserve">                                                                                           </w:t>
      </w:r>
    </w:p>
    <w:p w:rsidR="007358EF" w:rsidRPr="007358EF" w:rsidRDefault="007358EF" w:rsidP="007358EF">
      <w:pPr>
        <w:spacing w:line="500" w:lineRule="exact"/>
        <w:ind w:firstLineChars="200" w:firstLine="560"/>
        <w:rPr>
          <w:rFonts w:ascii="仿宋_GB2312" w:eastAsia="仿宋_GB2312"/>
          <w:sz w:val="28"/>
          <w:szCs w:val="28"/>
        </w:rPr>
      </w:pPr>
      <w:r w:rsidRPr="007358EF">
        <w:rPr>
          <w:rFonts w:ascii="仿宋_GB2312" w:eastAsia="仿宋_GB2312"/>
          <w:sz w:val="28"/>
          <w:szCs w:val="28"/>
        </w:rPr>
        <w:t>感到自己有待加强的是:</w:t>
      </w:r>
    </w:p>
    <w:p w:rsidR="007358EF" w:rsidRPr="007358EF" w:rsidRDefault="007358EF" w:rsidP="007358EF">
      <w:pPr>
        <w:spacing w:line="500" w:lineRule="exact"/>
        <w:ind w:firstLineChars="200" w:firstLine="560"/>
        <w:rPr>
          <w:rFonts w:ascii="仿宋_GB2312" w:eastAsia="仿宋_GB2312"/>
          <w:sz w:val="28"/>
          <w:szCs w:val="28"/>
          <w:u w:val="single"/>
        </w:rPr>
      </w:pPr>
      <w:r w:rsidRPr="007358EF">
        <w:rPr>
          <w:rFonts w:ascii="仿宋_GB2312" w:eastAsia="仿宋_GB2312"/>
          <w:sz w:val="28"/>
          <w:szCs w:val="28"/>
          <w:u w:val="single"/>
        </w:rPr>
        <w:t xml:space="preserve">                                                                                           </w:t>
      </w:r>
    </w:p>
    <w:p w:rsidR="007358EF" w:rsidRPr="007358EF" w:rsidRDefault="007358EF" w:rsidP="007358EF">
      <w:pPr>
        <w:spacing w:line="500" w:lineRule="exact"/>
        <w:ind w:firstLineChars="200" w:firstLine="560"/>
        <w:rPr>
          <w:rFonts w:ascii="仿宋_GB2312" w:eastAsia="仿宋_GB2312"/>
          <w:sz w:val="28"/>
          <w:szCs w:val="28"/>
          <w:u w:val="single"/>
        </w:rPr>
      </w:pPr>
      <w:r w:rsidRPr="007358EF">
        <w:rPr>
          <w:rFonts w:ascii="仿宋_GB2312" w:eastAsia="仿宋_GB2312"/>
          <w:sz w:val="28"/>
          <w:szCs w:val="28"/>
          <w:u w:val="single"/>
        </w:rPr>
        <w:t xml:space="preserve">                                                                                            </w:t>
      </w:r>
    </w:p>
    <w:p w:rsidR="00FB2184" w:rsidRPr="00FB2184" w:rsidRDefault="00FB2184" w:rsidP="00FB2184">
      <w:pPr>
        <w:spacing w:line="240" w:lineRule="auto"/>
        <w:jc w:val="center"/>
        <w:rPr>
          <w:rFonts w:ascii="方正小标宋简体" w:eastAsia="方正小标宋简体" w:hint="eastAsia"/>
          <w:sz w:val="32"/>
          <w:szCs w:val="32"/>
        </w:rPr>
      </w:pPr>
      <w:r w:rsidRPr="00FB2184">
        <w:rPr>
          <w:rFonts w:ascii="方正小标宋简体" w:eastAsia="方正小标宋简体" w:hint="eastAsia"/>
          <w:sz w:val="32"/>
          <w:szCs w:val="32"/>
        </w:rPr>
        <w:lastRenderedPageBreak/>
        <w:t>Period Five同步练习</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一、下列每组单词中有一个是不同类的，请将其字母编号填在括号里。</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 xml:space="preserve">(  </w:t>
      </w:r>
      <w:r w:rsidRPr="00FB2184">
        <w:rPr>
          <w:rFonts w:ascii="仿宋_GB2312" w:eastAsia="仿宋_GB2312" w:hint="eastAsia"/>
          <w:sz w:val="28"/>
          <w:szCs w:val="28"/>
        </w:rPr>
        <w:t xml:space="preserve"> </w:t>
      </w:r>
      <w:r w:rsidRPr="00FB2184">
        <w:rPr>
          <w:rFonts w:ascii="仿宋_GB2312" w:eastAsia="仿宋_GB2312"/>
          <w:sz w:val="28"/>
          <w:szCs w:val="28"/>
        </w:rPr>
        <w:t xml:space="preserve"> )</w:t>
      </w:r>
      <w:r w:rsidRPr="00FB2184">
        <w:rPr>
          <w:rFonts w:ascii="仿宋_GB2312" w:eastAsia="仿宋_GB2312" w:hint="eastAsia"/>
          <w:sz w:val="28"/>
          <w:szCs w:val="28"/>
        </w:rPr>
        <w:t xml:space="preserve"> 1.  A. tail      B. eye        C. ear       D. pen</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 xml:space="preserve">(  </w:t>
      </w:r>
      <w:r w:rsidRPr="00FB2184">
        <w:rPr>
          <w:rFonts w:ascii="仿宋_GB2312" w:eastAsia="仿宋_GB2312" w:hint="eastAsia"/>
          <w:sz w:val="28"/>
          <w:szCs w:val="28"/>
        </w:rPr>
        <w:t xml:space="preserve"> </w:t>
      </w:r>
      <w:r w:rsidRPr="00FB2184">
        <w:rPr>
          <w:rFonts w:ascii="仿宋_GB2312" w:eastAsia="仿宋_GB2312"/>
          <w:sz w:val="28"/>
          <w:szCs w:val="28"/>
        </w:rPr>
        <w:t xml:space="preserve"> ) 2.</w:t>
      </w:r>
      <w:r w:rsidRPr="00FB2184">
        <w:rPr>
          <w:rFonts w:ascii="仿宋_GB2312" w:eastAsia="仿宋_GB2312" w:hint="eastAsia"/>
          <w:sz w:val="28"/>
          <w:szCs w:val="28"/>
        </w:rPr>
        <w:t xml:space="preserve"> </w:t>
      </w:r>
      <w:r w:rsidRPr="00FB2184">
        <w:rPr>
          <w:rFonts w:ascii="仿宋_GB2312" w:eastAsia="仿宋_GB2312"/>
          <w:sz w:val="28"/>
          <w:szCs w:val="28"/>
        </w:rPr>
        <w:t xml:space="preserve"> A. </w:t>
      </w:r>
      <w:r w:rsidRPr="00FB2184">
        <w:rPr>
          <w:rFonts w:ascii="仿宋_GB2312" w:eastAsia="仿宋_GB2312" w:hint="eastAsia"/>
          <w:sz w:val="28"/>
          <w:szCs w:val="28"/>
        </w:rPr>
        <w:t>monkey</w:t>
      </w:r>
      <w:r w:rsidRPr="00FB2184">
        <w:rPr>
          <w:rFonts w:ascii="仿宋_GB2312" w:eastAsia="仿宋_GB2312"/>
          <w:sz w:val="28"/>
          <w:szCs w:val="28"/>
        </w:rPr>
        <w:t xml:space="preserve">   </w:t>
      </w:r>
      <w:r w:rsidRPr="00FB2184">
        <w:rPr>
          <w:rFonts w:ascii="仿宋_GB2312" w:eastAsia="仿宋_GB2312" w:hint="eastAsia"/>
          <w:sz w:val="28"/>
          <w:szCs w:val="28"/>
        </w:rPr>
        <w:t xml:space="preserve"> </w:t>
      </w:r>
      <w:r w:rsidRPr="00FB2184">
        <w:rPr>
          <w:rFonts w:ascii="仿宋_GB2312" w:eastAsia="仿宋_GB2312"/>
          <w:sz w:val="28"/>
          <w:szCs w:val="28"/>
        </w:rPr>
        <w:t xml:space="preserve">B. </w:t>
      </w:r>
      <w:r w:rsidRPr="00FB2184">
        <w:rPr>
          <w:rFonts w:ascii="仿宋_GB2312" w:eastAsia="仿宋_GB2312" w:hint="eastAsia"/>
          <w:sz w:val="28"/>
          <w:szCs w:val="28"/>
        </w:rPr>
        <w:t>bear</w:t>
      </w:r>
      <w:r w:rsidRPr="00FB2184">
        <w:rPr>
          <w:rFonts w:ascii="仿宋_GB2312" w:eastAsia="仿宋_GB2312"/>
          <w:sz w:val="28"/>
          <w:szCs w:val="28"/>
        </w:rPr>
        <w:t xml:space="preserve">     </w:t>
      </w:r>
      <w:r w:rsidRPr="00FB2184">
        <w:rPr>
          <w:rFonts w:ascii="仿宋_GB2312" w:eastAsia="仿宋_GB2312" w:hint="eastAsia"/>
          <w:sz w:val="28"/>
          <w:szCs w:val="28"/>
        </w:rPr>
        <w:t xml:space="preserve">  </w:t>
      </w:r>
      <w:r w:rsidRPr="00FB2184">
        <w:rPr>
          <w:rFonts w:ascii="仿宋_GB2312" w:eastAsia="仿宋_GB2312"/>
          <w:sz w:val="28"/>
          <w:szCs w:val="28"/>
        </w:rPr>
        <w:t xml:space="preserve">C. </w:t>
      </w:r>
      <w:r w:rsidRPr="00FB2184">
        <w:rPr>
          <w:rFonts w:ascii="仿宋_GB2312" w:eastAsia="仿宋_GB2312" w:hint="eastAsia"/>
          <w:sz w:val="28"/>
          <w:szCs w:val="28"/>
        </w:rPr>
        <w:t>panda</w:t>
      </w:r>
      <w:r w:rsidRPr="00FB2184">
        <w:rPr>
          <w:rFonts w:ascii="仿宋_GB2312" w:eastAsia="仿宋_GB2312"/>
          <w:sz w:val="28"/>
          <w:szCs w:val="28"/>
        </w:rPr>
        <w:t xml:space="preserve">    </w:t>
      </w:r>
      <w:r w:rsidRPr="00FB2184">
        <w:rPr>
          <w:rFonts w:ascii="仿宋_GB2312" w:eastAsia="仿宋_GB2312" w:hint="eastAsia"/>
          <w:sz w:val="28"/>
          <w:szCs w:val="28"/>
        </w:rPr>
        <w:t xml:space="preserve"> </w:t>
      </w:r>
      <w:r w:rsidRPr="00FB2184">
        <w:rPr>
          <w:rFonts w:ascii="仿宋_GB2312" w:eastAsia="仿宋_GB2312"/>
          <w:sz w:val="28"/>
          <w:szCs w:val="28"/>
        </w:rPr>
        <w:t>D. sister</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 xml:space="preserve">(    ) 3.  A. </w:t>
      </w:r>
      <w:r w:rsidRPr="00FB2184">
        <w:rPr>
          <w:rFonts w:ascii="仿宋_GB2312" w:eastAsia="仿宋_GB2312" w:hint="eastAsia"/>
          <w:sz w:val="28"/>
          <w:szCs w:val="28"/>
        </w:rPr>
        <w:t>it</w:t>
      </w:r>
      <w:r w:rsidRPr="00FB2184">
        <w:rPr>
          <w:rFonts w:ascii="仿宋_GB2312" w:eastAsia="仿宋_GB2312"/>
          <w:sz w:val="28"/>
          <w:szCs w:val="28"/>
        </w:rPr>
        <w:t xml:space="preserve">   </w:t>
      </w:r>
      <w:r w:rsidRPr="00FB2184">
        <w:rPr>
          <w:rFonts w:ascii="仿宋_GB2312" w:eastAsia="仿宋_GB2312" w:hint="eastAsia"/>
          <w:sz w:val="28"/>
          <w:szCs w:val="28"/>
        </w:rPr>
        <w:t xml:space="preserve">     </w:t>
      </w:r>
      <w:r w:rsidRPr="00FB2184">
        <w:rPr>
          <w:rFonts w:ascii="仿宋_GB2312" w:eastAsia="仿宋_GB2312"/>
          <w:sz w:val="28"/>
          <w:szCs w:val="28"/>
        </w:rPr>
        <w:t xml:space="preserve">B. </w:t>
      </w:r>
      <w:r w:rsidRPr="00FB2184">
        <w:rPr>
          <w:rFonts w:ascii="仿宋_GB2312" w:eastAsia="仿宋_GB2312" w:hint="eastAsia"/>
          <w:sz w:val="28"/>
          <w:szCs w:val="28"/>
        </w:rPr>
        <w:t>milk</w:t>
      </w:r>
      <w:r w:rsidRPr="00FB2184">
        <w:rPr>
          <w:rFonts w:ascii="仿宋_GB2312" w:eastAsia="仿宋_GB2312"/>
          <w:sz w:val="28"/>
          <w:szCs w:val="28"/>
        </w:rPr>
        <w:t xml:space="preserve">       C. </w:t>
      </w:r>
      <w:r w:rsidRPr="00FB2184">
        <w:rPr>
          <w:rFonts w:ascii="仿宋_GB2312" w:eastAsia="仿宋_GB2312" w:hint="eastAsia"/>
          <w:sz w:val="28"/>
          <w:szCs w:val="28"/>
        </w:rPr>
        <w:t>gift</w:t>
      </w:r>
      <w:r w:rsidRPr="00FB2184">
        <w:rPr>
          <w:rFonts w:ascii="仿宋_GB2312" w:eastAsia="仿宋_GB2312"/>
          <w:sz w:val="28"/>
          <w:szCs w:val="28"/>
        </w:rPr>
        <w:t xml:space="preserve">     </w:t>
      </w:r>
      <w:r w:rsidRPr="00FB2184">
        <w:rPr>
          <w:rFonts w:ascii="仿宋_GB2312" w:eastAsia="仿宋_GB2312" w:hint="eastAsia"/>
          <w:sz w:val="28"/>
          <w:szCs w:val="28"/>
        </w:rPr>
        <w:t xml:space="preserve"> </w:t>
      </w:r>
      <w:r w:rsidRPr="00FB2184">
        <w:rPr>
          <w:rFonts w:ascii="仿宋_GB2312" w:eastAsia="仿宋_GB2312"/>
          <w:sz w:val="28"/>
          <w:szCs w:val="28"/>
        </w:rPr>
        <w:t xml:space="preserve">D. </w:t>
      </w:r>
      <w:r w:rsidRPr="00FB2184">
        <w:rPr>
          <w:rFonts w:ascii="仿宋_GB2312" w:eastAsia="仿宋_GB2312" w:hint="eastAsia"/>
          <w:sz w:val="28"/>
          <w:szCs w:val="28"/>
        </w:rPr>
        <w:t>write</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 xml:space="preserve">(    ) 4. </w:t>
      </w:r>
      <w:r w:rsidRPr="00FB2184">
        <w:rPr>
          <w:rFonts w:ascii="仿宋_GB2312" w:eastAsia="仿宋_GB2312" w:hint="eastAsia"/>
          <w:sz w:val="28"/>
          <w:szCs w:val="28"/>
        </w:rPr>
        <w:t xml:space="preserve"> </w:t>
      </w:r>
      <w:r w:rsidRPr="00FB2184">
        <w:rPr>
          <w:rFonts w:ascii="仿宋_GB2312" w:eastAsia="仿宋_GB2312"/>
          <w:sz w:val="28"/>
          <w:szCs w:val="28"/>
        </w:rPr>
        <w:t xml:space="preserve">A. zoo      </w:t>
      </w:r>
      <w:r w:rsidRPr="00FB2184">
        <w:rPr>
          <w:rFonts w:ascii="仿宋_GB2312" w:eastAsia="仿宋_GB2312" w:hint="eastAsia"/>
          <w:sz w:val="28"/>
          <w:szCs w:val="28"/>
        </w:rPr>
        <w:t xml:space="preserve"> </w:t>
      </w:r>
      <w:r w:rsidRPr="00FB2184">
        <w:rPr>
          <w:rFonts w:ascii="仿宋_GB2312" w:eastAsia="仿宋_GB2312"/>
          <w:sz w:val="28"/>
          <w:szCs w:val="28"/>
        </w:rPr>
        <w:t xml:space="preserve">B. </w:t>
      </w:r>
      <w:r w:rsidRPr="00FB2184">
        <w:rPr>
          <w:rFonts w:ascii="仿宋_GB2312" w:eastAsia="仿宋_GB2312" w:hint="eastAsia"/>
          <w:sz w:val="28"/>
          <w:szCs w:val="28"/>
        </w:rPr>
        <w:t>elephant</w:t>
      </w:r>
      <w:r>
        <w:rPr>
          <w:rFonts w:ascii="仿宋_GB2312" w:eastAsia="仿宋_GB2312"/>
          <w:sz w:val="28"/>
          <w:szCs w:val="28"/>
        </w:rPr>
        <w:t xml:space="preserve">   C. giraffe   </w:t>
      </w:r>
      <w:r w:rsidRPr="00FB2184">
        <w:rPr>
          <w:rFonts w:ascii="仿宋_GB2312" w:eastAsia="仿宋_GB2312"/>
          <w:sz w:val="28"/>
          <w:szCs w:val="28"/>
        </w:rPr>
        <w:t xml:space="preserve">D. </w:t>
      </w:r>
      <w:r w:rsidRPr="00FB2184">
        <w:rPr>
          <w:rFonts w:ascii="仿宋_GB2312" w:eastAsia="仿宋_GB2312" w:hint="eastAsia"/>
          <w:sz w:val="28"/>
          <w:szCs w:val="28"/>
        </w:rPr>
        <w:t>pig</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 xml:space="preserve">(    ) </w:t>
      </w:r>
      <w:r w:rsidRPr="00FB2184">
        <w:rPr>
          <w:rFonts w:ascii="仿宋_GB2312" w:eastAsia="仿宋_GB2312" w:hint="eastAsia"/>
          <w:sz w:val="28"/>
          <w:szCs w:val="28"/>
        </w:rPr>
        <w:t>5</w:t>
      </w:r>
      <w:r w:rsidRPr="00FB2184">
        <w:rPr>
          <w:rFonts w:ascii="仿宋_GB2312" w:eastAsia="仿宋_GB2312"/>
          <w:sz w:val="28"/>
          <w:szCs w:val="28"/>
        </w:rPr>
        <w:t xml:space="preserve">.  A. three    </w:t>
      </w:r>
      <w:r w:rsidRPr="00FB2184">
        <w:rPr>
          <w:rFonts w:ascii="仿宋_GB2312" w:eastAsia="仿宋_GB2312" w:hint="eastAsia"/>
          <w:sz w:val="28"/>
          <w:szCs w:val="28"/>
        </w:rPr>
        <w:t xml:space="preserve"> </w:t>
      </w:r>
      <w:r w:rsidRPr="00FB2184">
        <w:rPr>
          <w:rFonts w:ascii="仿宋_GB2312" w:eastAsia="仿宋_GB2312"/>
          <w:sz w:val="28"/>
          <w:szCs w:val="28"/>
        </w:rPr>
        <w:t xml:space="preserve">B. five       C. four      D. </w:t>
      </w:r>
      <w:r w:rsidRPr="00FB2184">
        <w:rPr>
          <w:rFonts w:ascii="仿宋_GB2312" w:eastAsia="仿宋_GB2312" w:hint="eastAsia"/>
          <w:sz w:val="28"/>
          <w:szCs w:val="28"/>
        </w:rPr>
        <w:t>nose</w:t>
      </w:r>
      <w:r w:rsidRPr="00FB2184">
        <w:rPr>
          <w:rFonts w:ascii="仿宋_GB2312" w:eastAsia="仿宋_GB2312"/>
          <w:sz w:val="28"/>
          <w:szCs w:val="28"/>
        </w:rPr>
        <w:t xml:space="preserve">    </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二、</w:t>
      </w:r>
      <w:r w:rsidRPr="00FB2184">
        <w:rPr>
          <w:rFonts w:ascii="仿宋_GB2312" w:eastAsia="仿宋_GB2312" w:hint="eastAsia"/>
          <w:sz w:val="28"/>
          <w:szCs w:val="28"/>
        </w:rPr>
        <w:t xml:space="preserve">在下列的情景中应该怎样表达才合适，请找出来，在前面的括号中填入答案的编号。 </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）1．你想叫同学们看看猴子，你说：</w:t>
      </w:r>
    </w:p>
    <w:p w:rsid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xml:space="preserve">A. Look，I have a funny monkey.  </w:t>
      </w:r>
    </w:p>
    <w:p w:rsid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xml:space="preserve">B. Look at the monkey.  </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xml:space="preserve">C. I like the monkey. </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）2．你想说它又矮又胖，咋样表达？</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 xml:space="preserve">A. </w:t>
      </w:r>
      <w:r w:rsidRPr="00FB2184">
        <w:rPr>
          <w:rFonts w:ascii="仿宋_GB2312" w:eastAsia="仿宋_GB2312" w:hint="eastAsia"/>
          <w:sz w:val="28"/>
          <w:szCs w:val="28"/>
        </w:rPr>
        <w:t>It</w:t>
      </w:r>
      <w:r w:rsidRPr="00FB2184">
        <w:rPr>
          <w:rFonts w:ascii="仿宋_GB2312" w:eastAsia="仿宋_GB2312"/>
          <w:sz w:val="28"/>
          <w:szCs w:val="28"/>
        </w:rPr>
        <w:t>’</w:t>
      </w:r>
      <w:r w:rsidRPr="00FB2184">
        <w:rPr>
          <w:rFonts w:ascii="仿宋_GB2312" w:eastAsia="仿宋_GB2312" w:hint="eastAsia"/>
          <w:sz w:val="28"/>
          <w:szCs w:val="28"/>
        </w:rPr>
        <w:t>s short and fat .</w:t>
      </w:r>
      <w:r w:rsidRPr="00FB2184">
        <w:rPr>
          <w:rFonts w:ascii="仿宋_GB2312" w:eastAsia="仿宋_GB2312"/>
          <w:sz w:val="28"/>
          <w:szCs w:val="28"/>
        </w:rPr>
        <w:t xml:space="preserve">   B. </w:t>
      </w:r>
      <w:r w:rsidRPr="00FB2184">
        <w:rPr>
          <w:rFonts w:ascii="仿宋_GB2312" w:eastAsia="仿宋_GB2312" w:hint="eastAsia"/>
          <w:sz w:val="28"/>
          <w:szCs w:val="28"/>
        </w:rPr>
        <w:t>It</w:t>
      </w:r>
      <w:r w:rsidRPr="00FB2184">
        <w:rPr>
          <w:rFonts w:ascii="仿宋_GB2312" w:eastAsia="仿宋_GB2312"/>
          <w:sz w:val="28"/>
          <w:szCs w:val="28"/>
        </w:rPr>
        <w:t>’</w:t>
      </w:r>
      <w:r w:rsidRPr="00FB2184">
        <w:rPr>
          <w:rFonts w:ascii="仿宋_GB2312" w:eastAsia="仿宋_GB2312" w:hint="eastAsia"/>
          <w:sz w:val="28"/>
          <w:szCs w:val="28"/>
        </w:rPr>
        <w:t>s so big .</w:t>
      </w:r>
      <w:r w:rsidRPr="00FB2184">
        <w:rPr>
          <w:rFonts w:ascii="仿宋_GB2312" w:eastAsia="仿宋_GB2312"/>
          <w:sz w:val="28"/>
          <w:szCs w:val="28"/>
        </w:rPr>
        <w:t xml:space="preserve">   C. </w:t>
      </w:r>
      <w:r w:rsidRPr="00FB2184">
        <w:rPr>
          <w:rFonts w:ascii="仿宋_GB2312" w:eastAsia="仿宋_GB2312" w:hint="eastAsia"/>
          <w:sz w:val="28"/>
          <w:szCs w:val="28"/>
        </w:rPr>
        <w:t>Look at cat.</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）3．想告诉你的朋友你有一把长尺子，你说：</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A. I have a long ruler. B. I ha</w:t>
      </w:r>
      <w:r w:rsidRPr="00FB2184">
        <w:rPr>
          <w:rFonts w:ascii="仿宋_GB2312" w:eastAsia="仿宋_GB2312" w:hint="eastAsia"/>
          <w:sz w:val="28"/>
          <w:szCs w:val="28"/>
        </w:rPr>
        <w:t>s</w:t>
      </w:r>
      <w:r w:rsidRPr="00FB2184">
        <w:rPr>
          <w:rFonts w:ascii="仿宋_GB2312" w:eastAsia="仿宋_GB2312"/>
          <w:sz w:val="28"/>
          <w:szCs w:val="28"/>
        </w:rPr>
        <w:t xml:space="preserve"> a short ruler. C. I am a long ruler.</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）4．想告诉同学们你的嘴巴很小，你说：</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A. My mouth is short.    B. My mouth is small.   C. My mouth is big.</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  ）5．动物园的解说员告诉你长颈鹿的特点，他说：</w:t>
      </w:r>
    </w:p>
    <w:p w:rsid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A</w:t>
      </w:r>
      <w:r>
        <w:rPr>
          <w:rFonts w:ascii="仿宋_GB2312" w:eastAsia="仿宋_GB2312"/>
          <w:sz w:val="28"/>
          <w:szCs w:val="28"/>
        </w:rPr>
        <w:t>. It's tall. It has a long neck</w:t>
      </w:r>
      <w:r w:rsidRPr="00FB2184">
        <w:rPr>
          <w:rFonts w:ascii="仿宋_GB2312" w:eastAsia="仿宋_GB2312"/>
          <w:sz w:val="28"/>
          <w:szCs w:val="28"/>
        </w:rPr>
        <w:t xml:space="preserve">. </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B. It's tall. It has a long tail.</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 xml:space="preserve">C. It is tall. It has a short neck. </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三、</w:t>
      </w:r>
      <w:r w:rsidRPr="00FB2184">
        <w:rPr>
          <w:rFonts w:ascii="仿宋_GB2312" w:eastAsia="仿宋_GB2312" w:hint="eastAsia"/>
          <w:sz w:val="28"/>
          <w:szCs w:val="28"/>
        </w:rPr>
        <w:t>单项选择</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hint="eastAsia"/>
          <w:sz w:val="28"/>
          <w:szCs w:val="28"/>
        </w:rPr>
        <w:t>1.-</w:t>
      </w:r>
      <w:r w:rsidRPr="00FB2184">
        <w:rPr>
          <w:rFonts w:ascii="仿宋_GB2312" w:eastAsia="仿宋_GB2312"/>
          <w:sz w:val="28"/>
          <w:szCs w:val="28"/>
        </w:rPr>
        <w:t>Look at the elephant.</w:t>
      </w:r>
      <w:r w:rsidRPr="00FB2184">
        <w:rPr>
          <w:rFonts w:ascii="仿宋_GB2312" w:eastAsia="仿宋_GB2312" w:hint="eastAsia"/>
          <w:sz w:val="28"/>
          <w:szCs w:val="28"/>
        </w:rPr>
        <w:t>-</w:t>
      </w:r>
      <w:r w:rsidRPr="00FB2184">
        <w:rPr>
          <w:rFonts w:ascii="仿宋_GB2312" w:eastAsia="仿宋_GB2312"/>
          <w:sz w:val="28"/>
          <w:szCs w:val="28"/>
        </w:rPr>
        <w:t xml:space="preserve"> _______.</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A It</w:t>
      </w:r>
      <w:r w:rsidRPr="00FB2184">
        <w:rPr>
          <w:rFonts w:ascii="仿宋_GB2312" w:eastAsia="仿宋_GB2312"/>
          <w:sz w:val="28"/>
          <w:szCs w:val="28"/>
        </w:rPr>
        <w:t>’</w:t>
      </w:r>
      <w:r w:rsidRPr="00FB2184">
        <w:rPr>
          <w:rFonts w:ascii="仿宋_GB2312" w:eastAsia="仿宋_GB2312"/>
          <w:sz w:val="28"/>
          <w:szCs w:val="28"/>
        </w:rPr>
        <w:t>s so big  B OK  C You see  D Look</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hint="eastAsia"/>
          <w:sz w:val="28"/>
          <w:szCs w:val="28"/>
        </w:rPr>
        <w:lastRenderedPageBreak/>
        <w:t>2</w:t>
      </w:r>
      <w:r w:rsidRPr="00FB2184">
        <w:rPr>
          <w:rFonts w:ascii="仿宋_GB2312" w:eastAsia="仿宋_GB2312"/>
          <w:sz w:val="28"/>
          <w:szCs w:val="28"/>
        </w:rPr>
        <w:t>.</w:t>
      </w:r>
      <w:r w:rsidRPr="00FB2184">
        <w:rPr>
          <w:rFonts w:ascii="仿宋_GB2312" w:eastAsia="仿宋_GB2312" w:hint="eastAsia"/>
          <w:sz w:val="28"/>
          <w:szCs w:val="28"/>
        </w:rPr>
        <w:t>-</w:t>
      </w:r>
      <w:r w:rsidRPr="00FB2184">
        <w:rPr>
          <w:rFonts w:ascii="仿宋_GB2312" w:eastAsia="仿宋_GB2312"/>
          <w:sz w:val="28"/>
          <w:szCs w:val="28"/>
        </w:rPr>
        <w:t xml:space="preserve"> It has a long nose. It has big ears and a short tail.</w:t>
      </w:r>
      <w:r w:rsidRPr="00FB2184">
        <w:rPr>
          <w:rFonts w:ascii="仿宋_GB2312" w:eastAsia="仿宋_GB2312" w:hint="eastAsia"/>
          <w:sz w:val="28"/>
          <w:szCs w:val="28"/>
        </w:rPr>
        <w:t>-</w:t>
      </w:r>
      <w:r w:rsidRPr="00FB2184">
        <w:rPr>
          <w:rFonts w:ascii="仿宋_GB2312" w:eastAsia="仿宋_GB2312"/>
          <w:sz w:val="28"/>
          <w:szCs w:val="28"/>
        </w:rPr>
        <w:t xml:space="preserve"> _____.</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A It</w:t>
      </w:r>
      <w:r w:rsidRPr="00FB2184">
        <w:rPr>
          <w:rFonts w:ascii="仿宋_GB2312" w:eastAsia="仿宋_GB2312"/>
          <w:sz w:val="28"/>
          <w:szCs w:val="28"/>
        </w:rPr>
        <w:t>’</w:t>
      </w:r>
      <w:r w:rsidRPr="00FB2184">
        <w:rPr>
          <w:rFonts w:ascii="仿宋_GB2312" w:eastAsia="仿宋_GB2312"/>
          <w:sz w:val="28"/>
          <w:szCs w:val="28"/>
        </w:rPr>
        <w:t>s an ant  B It</w:t>
      </w:r>
      <w:r w:rsidRPr="00FB2184">
        <w:rPr>
          <w:rFonts w:ascii="仿宋_GB2312" w:eastAsia="仿宋_GB2312"/>
          <w:sz w:val="28"/>
          <w:szCs w:val="28"/>
        </w:rPr>
        <w:t>’</w:t>
      </w:r>
      <w:r w:rsidRPr="00FB2184">
        <w:rPr>
          <w:rFonts w:ascii="仿宋_GB2312" w:eastAsia="仿宋_GB2312"/>
          <w:sz w:val="28"/>
          <w:szCs w:val="28"/>
        </w:rPr>
        <w:t>s a lion    C It</w:t>
      </w:r>
      <w:r w:rsidRPr="00FB2184">
        <w:rPr>
          <w:rFonts w:ascii="仿宋_GB2312" w:eastAsia="仿宋_GB2312"/>
          <w:sz w:val="28"/>
          <w:szCs w:val="28"/>
        </w:rPr>
        <w:t>’</w:t>
      </w:r>
      <w:r w:rsidRPr="00FB2184">
        <w:rPr>
          <w:rFonts w:ascii="仿宋_GB2312" w:eastAsia="仿宋_GB2312"/>
          <w:sz w:val="28"/>
          <w:szCs w:val="28"/>
        </w:rPr>
        <w:t>s an elephant  D It</w:t>
      </w:r>
      <w:r w:rsidRPr="00FB2184">
        <w:rPr>
          <w:rFonts w:ascii="仿宋_GB2312" w:eastAsia="仿宋_GB2312"/>
          <w:sz w:val="28"/>
          <w:szCs w:val="28"/>
        </w:rPr>
        <w:t>’</w:t>
      </w:r>
      <w:r w:rsidRPr="00FB2184">
        <w:rPr>
          <w:rFonts w:ascii="仿宋_GB2312" w:eastAsia="仿宋_GB2312"/>
          <w:sz w:val="28"/>
          <w:szCs w:val="28"/>
        </w:rPr>
        <w:t>s a panda</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hint="eastAsia"/>
          <w:sz w:val="28"/>
          <w:szCs w:val="28"/>
        </w:rPr>
        <w:t>3</w:t>
      </w:r>
      <w:r w:rsidRPr="00FB2184">
        <w:rPr>
          <w:rFonts w:ascii="仿宋_GB2312" w:eastAsia="仿宋_GB2312"/>
          <w:sz w:val="28"/>
          <w:szCs w:val="28"/>
        </w:rPr>
        <w:t>.</w:t>
      </w:r>
      <w:r w:rsidRPr="00FB2184">
        <w:rPr>
          <w:rFonts w:ascii="仿宋_GB2312" w:eastAsia="仿宋_GB2312" w:hint="eastAsia"/>
          <w:sz w:val="28"/>
          <w:szCs w:val="28"/>
        </w:rPr>
        <w:t>-</w:t>
      </w:r>
      <w:r w:rsidRPr="00FB2184">
        <w:rPr>
          <w:rFonts w:ascii="仿宋_GB2312" w:eastAsia="仿宋_GB2312"/>
          <w:sz w:val="28"/>
          <w:szCs w:val="28"/>
        </w:rPr>
        <w:t>The elephant has a long nose and a short tail.</w:t>
      </w:r>
      <w:r w:rsidRPr="00FB2184">
        <w:rPr>
          <w:rFonts w:ascii="仿宋_GB2312" w:eastAsia="仿宋_GB2312" w:hint="eastAsia"/>
          <w:sz w:val="28"/>
          <w:szCs w:val="28"/>
        </w:rPr>
        <w:t>-</w:t>
      </w:r>
      <w:r w:rsidRPr="00FB2184">
        <w:rPr>
          <w:rFonts w:ascii="仿宋_GB2312" w:eastAsia="仿宋_GB2312"/>
          <w:sz w:val="28"/>
          <w:szCs w:val="28"/>
        </w:rPr>
        <w:t>______.</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A Cool  B Great  C Right  D Good</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hint="eastAsia"/>
          <w:sz w:val="28"/>
          <w:szCs w:val="28"/>
        </w:rPr>
        <w:t>4</w:t>
      </w:r>
      <w:r w:rsidRPr="00FB2184">
        <w:rPr>
          <w:rFonts w:ascii="仿宋_GB2312" w:eastAsia="仿宋_GB2312"/>
          <w:sz w:val="28"/>
          <w:szCs w:val="28"/>
        </w:rPr>
        <w:t xml:space="preserve">. </w:t>
      </w:r>
      <w:r w:rsidRPr="00FB2184">
        <w:rPr>
          <w:rFonts w:ascii="仿宋_GB2312" w:eastAsia="仿宋_GB2312" w:hint="eastAsia"/>
          <w:sz w:val="28"/>
          <w:szCs w:val="28"/>
        </w:rPr>
        <w:t>-</w:t>
      </w:r>
      <w:r w:rsidRPr="00FB2184">
        <w:rPr>
          <w:rFonts w:ascii="仿宋_GB2312" w:eastAsia="仿宋_GB2312"/>
          <w:sz w:val="28"/>
          <w:szCs w:val="28"/>
        </w:rPr>
        <w:t xml:space="preserve"> Look at the panda. What colour is it?</w:t>
      </w:r>
      <w:r w:rsidRPr="00FB2184">
        <w:rPr>
          <w:rFonts w:ascii="仿宋_GB2312" w:eastAsia="仿宋_GB2312" w:hint="eastAsia"/>
          <w:sz w:val="28"/>
          <w:szCs w:val="28"/>
        </w:rPr>
        <w:t>-</w:t>
      </w:r>
      <w:r w:rsidRPr="00FB2184">
        <w:rPr>
          <w:rFonts w:ascii="仿宋_GB2312" w:eastAsia="仿宋_GB2312"/>
          <w:sz w:val="28"/>
          <w:szCs w:val="28"/>
        </w:rPr>
        <w:t>_______.</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A Black and white  B Yellow  C Red  D Beautiful</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hint="eastAsia"/>
          <w:sz w:val="28"/>
          <w:szCs w:val="28"/>
        </w:rPr>
        <w:t>5.</w:t>
      </w:r>
      <w:r w:rsidRPr="00FB2184">
        <w:rPr>
          <w:rFonts w:ascii="仿宋_GB2312" w:eastAsia="仿宋_GB2312"/>
          <w:sz w:val="28"/>
          <w:szCs w:val="28"/>
        </w:rPr>
        <w:t xml:space="preserve"> They are _____ cute.</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 xml:space="preserve">A so </w:t>
      </w:r>
      <w:r w:rsidRPr="00FB2184">
        <w:rPr>
          <w:rFonts w:ascii="仿宋_GB2312" w:eastAsia="仿宋_GB2312" w:hint="eastAsia"/>
          <w:sz w:val="28"/>
          <w:szCs w:val="28"/>
        </w:rPr>
        <w:t xml:space="preserve">  </w:t>
      </w:r>
      <w:r w:rsidRPr="00FB2184">
        <w:rPr>
          <w:rFonts w:ascii="仿宋_GB2312" w:eastAsia="仿宋_GB2312"/>
          <w:sz w:val="28"/>
          <w:szCs w:val="28"/>
        </w:rPr>
        <w:t xml:space="preserve"> B is </w:t>
      </w:r>
      <w:r w:rsidRPr="00FB2184">
        <w:rPr>
          <w:rFonts w:ascii="仿宋_GB2312" w:eastAsia="仿宋_GB2312" w:hint="eastAsia"/>
          <w:sz w:val="28"/>
          <w:szCs w:val="28"/>
        </w:rPr>
        <w:t xml:space="preserve">  </w:t>
      </w:r>
      <w:r w:rsidRPr="00FB2184">
        <w:rPr>
          <w:rFonts w:ascii="仿宋_GB2312" w:eastAsia="仿宋_GB2312"/>
          <w:sz w:val="28"/>
          <w:szCs w:val="28"/>
        </w:rPr>
        <w:t xml:space="preserve"> C on</w:t>
      </w:r>
      <w:r w:rsidRPr="00FB2184">
        <w:rPr>
          <w:rFonts w:ascii="仿宋_GB2312" w:eastAsia="仿宋_GB2312" w:hint="eastAsia"/>
          <w:sz w:val="28"/>
          <w:szCs w:val="28"/>
        </w:rPr>
        <w:t xml:space="preserve">     D. </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答案：</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hint="eastAsia"/>
          <w:sz w:val="28"/>
          <w:szCs w:val="28"/>
        </w:rPr>
        <w:t>一、1. D  2. D  3. D  4. A  5. D</w:t>
      </w:r>
    </w:p>
    <w:p w:rsidR="00FB2184" w:rsidRPr="00FB2184" w:rsidRDefault="00FB2184" w:rsidP="00FB2184">
      <w:pPr>
        <w:spacing w:line="500" w:lineRule="exact"/>
        <w:rPr>
          <w:rFonts w:ascii="仿宋_GB2312" w:eastAsia="仿宋_GB2312" w:hint="eastAsia"/>
          <w:sz w:val="28"/>
          <w:szCs w:val="28"/>
        </w:rPr>
      </w:pPr>
      <w:r w:rsidRPr="00FB2184">
        <w:rPr>
          <w:rFonts w:ascii="仿宋_GB2312" w:eastAsia="仿宋_GB2312"/>
          <w:sz w:val="28"/>
          <w:szCs w:val="28"/>
        </w:rPr>
        <w:t>二、</w:t>
      </w:r>
      <w:r w:rsidRPr="00FB2184">
        <w:rPr>
          <w:rFonts w:ascii="仿宋_GB2312" w:eastAsia="仿宋_GB2312" w:hint="eastAsia"/>
          <w:sz w:val="28"/>
          <w:szCs w:val="28"/>
        </w:rPr>
        <w:t>1. B  2.A  3. A  4. B  5. A</w:t>
      </w:r>
    </w:p>
    <w:p w:rsidR="00FB2184" w:rsidRPr="00FB2184" w:rsidRDefault="00FB2184" w:rsidP="00FB2184">
      <w:pPr>
        <w:spacing w:line="500" w:lineRule="exact"/>
        <w:rPr>
          <w:rFonts w:ascii="仿宋_GB2312" w:eastAsia="仿宋_GB2312"/>
          <w:sz w:val="28"/>
          <w:szCs w:val="28"/>
        </w:rPr>
      </w:pPr>
      <w:r w:rsidRPr="00FB2184">
        <w:rPr>
          <w:rFonts w:ascii="仿宋_GB2312" w:eastAsia="仿宋_GB2312"/>
          <w:sz w:val="28"/>
          <w:szCs w:val="28"/>
        </w:rPr>
        <w:t>三、</w:t>
      </w:r>
      <w:r w:rsidRPr="00FB2184">
        <w:rPr>
          <w:rFonts w:ascii="仿宋_GB2312" w:eastAsia="仿宋_GB2312" w:hint="eastAsia"/>
          <w:sz w:val="28"/>
          <w:szCs w:val="28"/>
        </w:rPr>
        <w:t>1. A  2. C  3. C  4. A  5. A</w:t>
      </w:r>
    </w:p>
    <w:p w:rsidR="007358EF" w:rsidRPr="007358EF" w:rsidRDefault="007358EF" w:rsidP="00FB2184">
      <w:pPr>
        <w:spacing w:line="500" w:lineRule="exact"/>
        <w:rPr>
          <w:rFonts w:ascii="仿宋_GB2312" w:eastAsia="仿宋_GB2312" w:hint="eastAsia"/>
          <w:sz w:val="28"/>
          <w:szCs w:val="28"/>
        </w:rPr>
      </w:pPr>
    </w:p>
    <w:p w:rsidR="004E7775" w:rsidRDefault="004E7775" w:rsidP="004E7775">
      <w:pPr>
        <w:spacing w:line="500" w:lineRule="exact"/>
        <w:rPr>
          <w:rFonts w:ascii="仿宋_GB2312" w:eastAsia="仿宋_GB2312" w:hint="eastAsia"/>
          <w:b/>
          <w:sz w:val="28"/>
          <w:szCs w:val="28"/>
        </w:rPr>
      </w:pPr>
    </w:p>
    <w:p w:rsidR="004E7775" w:rsidRDefault="004E7775" w:rsidP="004E7775">
      <w:pPr>
        <w:spacing w:line="240" w:lineRule="auto"/>
        <w:jc w:val="center"/>
        <w:rPr>
          <w:rFonts w:ascii="方正小标宋简体" w:eastAsia="方正小标宋简体" w:hint="eastAsia"/>
          <w:sz w:val="44"/>
          <w:szCs w:val="44"/>
        </w:rPr>
      </w:pPr>
      <w:r w:rsidRPr="004E7775">
        <w:rPr>
          <w:rFonts w:ascii="方正小标宋简体" w:eastAsia="方正小标宋简体" w:hint="eastAsia"/>
          <w:sz w:val="44"/>
          <w:szCs w:val="44"/>
        </w:rPr>
        <w:t xml:space="preserve">Unit 3 At the zoo </w:t>
      </w:r>
    </w:p>
    <w:p w:rsidR="004E7775" w:rsidRPr="004E7775" w:rsidRDefault="004E7775" w:rsidP="004E7775">
      <w:pPr>
        <w:spacing w:line="240" w:lineRule="auto"/>
        <w:jc w:val="center"/>
        <w:rPr>
          <w:rFonts w:ascii="方正小标宋简体" w:eastAsia="方正小标宋简体" w:hint="eastAsia"/>
          <w:sz w:val="32"/>
          <w:szCs w:val="32"/>
        </w:rPr>
      </w:pPr>
      <w:r w:rsidRPr="004E7775">
        <w:rPr>
          <w:rFonts w:ascii="方正小标宋简体" w:eastAsia="方正小标宋简体" w:hint="eastAsia"/>
          <w:sz w:val="32"/>
          <w:szCs w:val="32"/>
        </w:rPr>
        <w:t>Period Six教案</w:t>
      </w:r>
    </w:p>
    <w:p w:rsidR="004E7775" w:rsidRPr="004E7775" w:rsidRDefault="004E7775" w:rsidP="004E7775">
      <w:pPr>
        <w:spacing w:line="500" w:lineRule="exact"/>
        <w:rPr>
          <w:rFonts w:ascii="仿宋_GB2312" w:eastAsia="仿宋_GB2312"/>
          <w:b/>
          <w:sz w:val="28"/>
          <w:szCs w:val="28"/>
        </w:rPr>
      </w:pPr>
      <w:r w:rsidRPr="004E7775">
        <w:rPr>
          <w:rFonts w:ascii="仿宋_GB2312" w:eastAsia="仿宋_GB2312"/>
          <w:b/>
          <w:sz w:val="28"/>
          <w:szCs w:val="28"/>
        </w:rPr>
        <w:t>Teaching aims（教学目标）</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1.继续要求学生能够听说、认读图片中所学的形容词。</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2.运用本课所学的形容词在真实的语境中描述事物的特征。</w:t>
      </w:r>
    </w:p>
    <w:p w:rsidR="004E7775" w:rsidRPr="004E7775" w:rsidRDefault="004E7775" w:rsidP="004E7775">
      <w:pPr>
        <w:spacing w:line="500" w:lineRule="exact"/>
        <w:rPr>
          <w:rFonts w:ascii="仿宋_GB2312" w:eastAsia="仿宋_GB2312"/>
          <w:b/>
          <w:sz w:val="28"/>
          <w:szCs w:val="28"/>
        </w:rPr>
      </w:pPr>
      <w:r w:rsidRPr="004E7775">
        <w:rPr>
          <w:rFonts w:ascii="仿宋_GB2312" w:eastAsia="仿宋_GB2312"/>
          <w:b/>
          <w:sz w:val="28"/>
          <w:szCs w:val="28"/>
        </w:rPr>
        <w:t>Language points（语言点）</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根据所学形容词描述事物的特征。核心句型：It</w:t>
      </w:r>
      <w:r w:rsidRPr="004E7775">
        <w:rPr>
          <w:rFonts w:ascii="仿宋_GB2312" w:eastAsia="仿宋_GB2312"/>
          <w:sz w:val="28"/>
          <w:szCs w:val="28"/>
        </w:rPr>
        <w:t>’</w:t>
      </w:r>
      <w:r w:rsidRPr="004E7775">
        <w:rPr>
          <w:rFonts w:ascii="仿宋_GB2312" w:eastAsia="仿宋_GB2312" w:hint="eastAsia"/>
          <w:sz w:val="28"/>
          <w:szCs w:val="28"/>
        </w:rPr>
        <w:t xml:space="preserve">s a </w:t>
      </w:r>
      <w:r>
        <w:rPr>
          <w:rFonts w:ascii="仿宋_GB2312" w:eastAsia="仿宋_GB2312" w:hint="eastAsia"/>
          <w:sz w:val="28"/>
          <w:szCs w:val="28"/>
          <w:u w:val="single"/>
        </w:rPr>
        <w:t xml:space="preserve">   </w:t>
      </w:r>
      <w:r w:rsidRPr="004E7775">
        <w:rPr>
          <w:rFonts w:ascii="仿宋_GB2312" w:eastAsia="仿宋_GB2312" w:hint="eastAsia"/>
          <w:sz w:val="28"/>
          <w:szCs w:val="28"/>
          <w:u w:val="single"/>
        </w:rPr>
        <w:t xml:space="preserve">  </w:t>
      </w:r>
      <w:r w:rsidRPr="004E7775">
        <w:rPr>
          <w:rFonts w:ascii="仿宋_GB2312" w:eastAsia="仿宋_GB2312" w:hint="eastAsia"/>
          <w:sz w:val="28"/>
          <w:szCs w:val="28"/>
        </w:rPr>
        <w:t xml:space="preserve"> . It has a </w:t>
      </w:r>
      <w:r>
        <w:rPr>
          <w:rFonts w:ascii="仿宋_GB2312" w:eastAsia="仿宋_GB2312" w:hint="eastAsia"/>
          <w:sz w:val="28"/>
          <w:szCs w:val="28"/>
          <w:u w:val="single"/>
        </w:rPr>
        <w:t xml:space="preserve">    </w:t>
      </w:r>
      <w:r w:rsidRPr="004E7775">
        <w:rPr>
          <w:rFonts w:ascii="仿宋_GB2312" w:eastAsia="仿宋_GB2312" w:hint="eastAsia"/>
          <w:sz w:val="28"/>
          <w:szCs w:val="28"/>
          <w:u w:val="single"/>
        </w:rPr>
        <w:t xml:space="preserve">  </w:t>
      </w:r>
      <w:r w:rsidRPr="004E7775">
        <w:rPr>
          <w:rFonts w:ascii="仿宋_GB2312" w:eastAsia="仿宋_GB2312" w:hint="eastAsia"/>
          <w:sz w:val="28"/>
          <w:szCs w:val="28"/>
        </w:rPr>
        <w:t xml:space="preserve"> .</w:t>
      </w:r>
    </w:p>
    <w:p w:rsidR="004E7775" w:rsidRPr="004E7775" w:rsidRDefault="004E7775" w:rsidP="004E7775">
      <w:pPr>
        <w:spacing w:line="500" w:lineRule="exact"/>
        <w:rPr>
          <w:rFonts w:ascii="仿宋_GB2312" w:eastAsia="仿宋_GB2312"/>
          <w:b/>
          <w:sz w:val="28"/>
          <w:szCs w:val="28"/>
        </w:rPr>
      </w:pPr>
      <w:r w:rsidRPr="004E7775">
        <w:rPr>
          <w:rFonts w:ascii="仿宋_GB2312" w:eastAsia="仿宋_GB2312"/>
          <w:b/>
          <w:sz w:val="28"/>
          <w:szCs w:val="28"/>
        </w:rPr>
        <w:t>Difficulties（难点）：</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在真实语境中运用本节所学核心句型描述事物的特征。</w:t>
      </w:r>
    </w:p>
    <w:p w:rsidR="004E7775" w:rsidRPr="004E7775" w:rsidRDefault="004E7775" w:rsidP="004E7775">
      <w:pPr>
        <w:spacing w:line="500" w:lineRule="exact"/>
        <w:rPr>
          <w:rFonts w:ascii="仿宋_GB2312" w:eastAsia="仿宋_GB2312"/>
          <w:b/>
          <w:sz w:val="28"/>
          <w:szCs w:val="28"/>
        </w:rPr>
      </w:pPr>
      <w:r w:rsidRPr="004E7775">
        <w:rPr>
          <w:rFonts w:ascii="仿宋_GB2312" w:eastAsia="仿宋_GB2312"/>
          <w:b/>
          <w:sz w:val="28"/>
          <w:szCs w:val="28"/>
        </w:rPr>
        <w:t>Teaching steps（教学步骤）</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lastRenderedPageBreak/>
        <w:t>1.</w:t>
      </w:r>
      <w:r w:rsidRPr="004E7775">
        <w:rPr>
          <w:rFonts w:ascii="仿宋_GB2312" w:eastAsia="仿宋_GB2312" w:hint="eastAsia"/>
          <w:sz w:val="28"/>
          <w:szCs w:val="28"/>
        </w:rPr>
        <w:t xml:space="preserve"> </w:t>
      </w:r>
      <w:r w:rsidRPr="004E7775">
        <w:rPr>
          <w:rFonts w:ascii="仿宋_GB2312" w:eastAsia="仿宋_GB2312"/>
          <w:sz w:val="28"/>
          <w:szCs w:val="28"/>
        </w:rPr>
        <w:t>Warm greetings to the students</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2. Revision（复习）</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大屏幕出示各种动物园图片，组织学生用已学的句型It</w:t>
      </w:r>
      <w:r w:rsidRPr="004E7775">
        <w:rPr>
          <w:rFonts w:ascii="仿宋_GB2312" w:eastAsia="仿宋_GB2312"/>
          <w:sz w:val="28"/>
          <w:szCs w:val="28"/>
        </w:rPr>
        <w:t>’</w:t>
      </w:r>
      <w:r w:rsidRPr="004E7775">
        <w:rPr>
          <w:rFonts w:ascii="仿宋_GB2312" w:eastAsia="仿宋_GB2312" w:hint="eastAsia"/>
          <w:sz w:val="28"/>
          <w:szCs w:val="28"/>
        </w:rPr>
        <w:t>s…或</w:t>
      </w:r>
      <w:r w:rsidRPr="004E7775">
        <w:rPr>
          <w:rFonts w:ascii="仿宋_GB2312" w:eastAsia="仿宋_GB2312"/>
          <w:sz w:val="28"/>
          <w:szCs w:val="28"/>
        </w:rPr>
        <w:t>It has</w:t>
      </w:r>
      <w:r w:rsidRPr="004E7775">
        <w:rPr>
          <w:rFonts w:ascii="仿宋_GB2312" w:eastAsia="仿宋_GB2312" w:hint="eastAsia"/>
          <w:sz w:val="28"/>
          <w:szCs w:val="28"/>
        </w:rPr>
        <w:t>…看图说话。</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 xml:space="preserve">3. </w:t>
      </w:r>
      <w:r w:rsidRPr="004E7775">
        <w:rPr>
          <w:rFonts w:ascii="仿宋_GB2312" w:eastAsia="仿宋_GB2312" w:hint="eastAsia"/>
          <w:sz w:val="28"/>
          <w:szCs w:val="28"/>
        </w:rPr>
        <w:t>Read and match</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大屏幕出示四幅灯谜图片，引导学生把句子和图片进行连线。</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4.</w:t>
      </w:r>
      <w:r w:rsidRPr="004E7775">
        <w:rPr>
          <w:rFonts w:ascii="仿宋_GB2312" w:eastAsia="仿宋_GB2312"/>
          <w:sz w:val="28"/>
          <w:szCs w:val="28"/>
        </w:rPr>
        <w:t xml:space="preserve"> </w:t>
      </w:r>
      <w:r w:rsidRPr="004E7775">
        <w:rPr>
          <w:rFonts w:ascii="仿宋_GB2312" w:eastAsia="仿宋_GB2312" w:hint="eastAsia"/>
          <w:sz w:val="28"/>
          <w:szCs w:val="28"/>
        </w:rPr>
        <w:t>Game</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（教室提前准备玩具）把毛绒玩具都摆到讲台桌上，请一个孩子描述自己的玩具，大家猜一猜。小组比赛的形式进行，哪组在规定的时间里猜到的多，就获胜。</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5. Choose, say and guess.</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学生两人小组玩猜灯谜游戏，学生A先用三句话来描述动物特征。学生B猜，可猜两次，交换角色猜灯谜。</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6.扩展性活动</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做传花说(人)物的游戏。学生听音乐传花，当音乐停止时， 手中拿到花的学生描述自己或者他人（物），可用句型Look at</w:t>
      </w:r>
      <w:r w:rsidRPr="004E7775">
        <w:rPr>
          <w:rFonts w:ascii="仿宋_GB2312" w:eastAsia="仿宋_GB2312"/>
          <w:sz w:val="28"/>
          <w:szCs w:val="28"/>
        </w:rPr>
        <w:t>…</w:t>
      </w:r>
      <w:r w:rsidRPr="004E7775">
        <w:rPr>
          <w:rFonts w:ascii="仿宋_GB2312" w:eastAsia="仿宋_GB2312"/>
          <w:sz w:val="28"/>
          <w:szCs w:val="28"/>
        </w:rPr>
        <w:t xml:space="preserve">  It has</w:t>
      </w:r>
      <w:r w:rsidRPr="004E7775">
        <w:rPr>
          <w:rFonts w:ascii="仿宋_GB2312" w:eastAsia="仿宋_GB2312"/>
          <w:sz w:val="28"/>
          <w:szCs w:val="28"/>
        </w:rPr>
        <w:t>…</w:t>
      </w:r>
      <w:r w:rsidRPr="004E7775">
        <w:rPr>
          <w:rFonts w:ascii="仿宋_GB2312" w:eastAsia="仿宋_GB2312"/>
          <w:sz w:val="28"/>
          <w:szCs w:val="28"/>
        </w:rPr>
        <w:t xml:space="preserve"> It</w:t>
      </w:r>
      <w:r w:rsidRPr="004E7775">
        <w:rPr>
          <w:rFonts w:ascii="仿宋_GB2312" w:eastAsia="仿宋_GB2312"/>
          <w:sz w:val="28"/>
          <w:szCs w:val="28"/>
        </w:rPr>
        <w:t>’</w:t>
      </w:r>
      <w:r w:rsidRPr="004E7775">
        <w:rPr>
          <w:rFonts w:ascii="仿宋_GB2312" w:eastAsia="仿宋_GB2312"/>
          <w:sz w:val="28"/>
          <w:szCs w:val="28"/>
        </w:rPr>
        <w:t>s so</w:t>
      </w:r>
      <w:r w:rsidRPr="004E7775">
        <w:rPr>
          <w:rFonts w:ascii="仿宋_GB2312" w:eastAsia="仿宋_GB2312"/>
          <w:sz w:val="28"/>
          <w:szCs w:val="28"/>
        </w:rPr>
        <w:t>…</w:t>
      </w:r>
      <w:r w:rsidRPr="004E7775">
        <w:rPr>
          <w:rFonts w:ascii="仿宋_GB2312" w:eastAsia="仿宋_GB2312"/>
          <w:sz w:val="28"/>
          <w:szCs w:val="28"/>
        </w:rPr>
        <w:t xml:space="preserve"> 或 Look at </w:t>
      </w:r>
      <w:r w:rsidRPr="004E7775">
        <w:rPr>
          <w:rFonts w:ascii="仿宋_GB2312" w:eastAsia="仿宋_GB2312"/>
          <w:sz w:val="28"/>
          <w:szCs w:val="28"/>
        </w:rPr>
        <w:t>…</w:t>
      </w:r>
      <w:r w:rsidRPr="004E7775">
        <w:rPr>
          <w:rFonts w:ascii="仿宋_GB2312" w:eastAsia="仿宋_GB2312"/>
          <w:sz w:val="28"/>
          <w:szCs w:val="28"/>
        </w:rPr>
        <w:t xml:space="preserve"> He/She has</w:t>
      </w:r>
      <w:r w:rsidRPr="004E7775">
        <w:rPr>
          <w:rFonts w:ascii="仿宋_GB2312" w:eastAsia="仿宋_GB2312"/>
          <w:sz w:val="28"/>
          <w:szCs w:val="28"/>
        </w:rPr>
        <w:t>…</w:t>
      </w:r>
      <w:r w:rsidRPr="004E7775">
        <w:rPr>
          <w:rFonts w:ascii="仿宋_GB2312" w:eastAsia="仿宋_GB2312"/>
          <w:sz w:val="28"/>
          <w:szCs w:val="28"/>
        </w:rPr>
        <w:t xml:space="preserve"> He/She is so</w:t>
      </w:r>
      <w:r w:rsidRPr="004E7775">
        <w:rPr>
          <w:rFonts w:ascii="仿宋_GB2312" w:eastAsia="仿宋_GB2312"/>
          <w:sz w:val="28"/>
          <w:szCs w:val="28"/>
        </w:rPr>
        <w:t>…</w:t>
      </w:r>
      <w:r w:rsidRPr="004E7775">
        <w:rPr>
          <w:rFonts w:ascii="仿宋_GB2312" w:eastAsia="仿宋_GB2312" w:hint="eastAsia"/>
          <w:sz w:val="28"/>
          <w:szCs w:val="28"/>
        </w:rPr>
        <w:t xml:space="preserve">  I have</w:t>
      </w:r>
      <w:r w:rsidRPr="004E7775">
        <w:rPr>
          <w:rFonts w:ascii="仿宋_GB2312" w:eastAsia="仿宋_GB2312"/>
          <w:sz w:val="28"/>
          <w:szCs w:val="28"/>
        </w:rPr>
        <w:t>…</w:t>
      </w:r>
      <w:r w:rsidRPr="004E7775">
        <w:rPr>
          <w:rFonts w:ascii="仿宋_GB2312" w:eastAsia="仿宋_GB2312"/>
          <w:sz w:val="28"/>
          <w:szCs w:val="28"/>
        </w:rPr>
        <w:t xml:space="preserve"> 的句子来表述。</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7. Homework</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写会本单元单词，会唱本单元歌谣。</w:t>
      </w:r>
    </w:p>
    <w:p w:rsidR="004E7775" w:rsidRPr="004E7775" w:rsidRDefault="004E7775" w:rsidP="004E7775">
      <w:pPr>
        <w:spacing w:line="500" w:lineRule="exact"/>
        <w:rPr>
          <w:rFonts w:ascii="仿宋_GB2312" w:eastAsia="仿宋_GB2312"/>
          <w:b/>
          <w:sz w:val="28"/>
          <w:szCs w:val="28"/>
        </w:rPr>
      </w:pPr>
      <w:r w:rsidRPr="004E7775">
        <w:rPr>
          <w:rFonts w:ascii="仿宋_GB2312" w:eastAsia="仿宋_GB2312"/>
          <w:b/>
          <w:sz w:val="28"/>
          <w:szCs w:val="28"/>
        </w:rPr>
        <w:t>板书设计：</w:t>
      </w:r>
    </w:p>
    <w:tbl>
      <w:tblPr>
        <w:tblStyle w:val="a9"/>
        <w:tblW w:w="0" w:type="auto"/>
        <w:tblInd w:w="675" w:type="dxa"/>
        <w:tblLook w:val="01E0"/>
      </w:tblPr>
      <w:tblGrid>
        <w:gridCol w:w="8385"/>
      </w:tblGrid>
      <w:tr w:rsidR="004E7775" w:rsidRPr="004E7775" w:rsidTr="004E7775">
        <w:trPr>
          <w:trHeight w:val="2037"/>
        </w:trPr>
        <w:tc>
          <w:tcPr>
            <w:tcW w:w="8385" w:type="dxa"/>
          </w:tcPr>
          <w:p w:rsidR="004E7775" w:rsidRPr="004E7775" w:rsidRDefault="004E7775" w:rsidP="004E7775">
            <w:pPr>
              <w:spacing w:line="500" w:lineRule="exact"/>
              <w:ind w:firstLineChars="200" w:firstLine="562"/>
              <w:rPr>
                <w:rFonts w:ascii="仿宋_GB2312" w:eastAsia="仿宋_GB2312" w:hint="eastAsia"/>
                <w:b/>
                <w:sz w:val="28"/>
                <w:szCs w:val="28"/>
              </w:rPr>
            </w:pPr>
            <w:r w:rsidRPr="004E7775">
              <w:rPr>
                <w:rFonts w:ascii="仿宋_GB2312" w:eastAsia="仿宋_GB2312"/>
                <w:b/>
                <w:sz w:val="28"/>
                <w:szCs w:val="28"/>
              </w:rPr>
              <w:t>Unit 3 At the zoo</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thin</w:t>
            </w:r>
            <w:r w:rsidRPr="004E7775">
              <w:rPr>
                <w:rFonts w:ascii="仿宋_GB2312" w:eastAsia="仿宋_GB2312" w:hint="eastAsia"/>
                <w:sz w:val="28"/>
                <w:szCs w:val="28"/>
              </w:rPr>
              <w:t xml:space="preserve">  fat  big  long  short  small</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It</w:t>
            </w:r>
            <w:r w:rsidRPr="004E7775">
              <w:rPr>
                <w:rFonts w:ascii="仿宋_GB2312" w:eastAsia="仿宋_GB2312"/>
                <w:sz w:val="28"/>
                <w:szCs w:val="28"/>
              </w:rPr>
              <w:t>’</w:t>
            </w:r>
            <w:r w:rsidRPr="004E7775">
              <w:rPr>
                <w:rFonts w:ascii="仿宋_GB2312" w:eastAsia="仿宋_GB2312" w:hint="eastAsia"/>
                <w:sz w:val="28"/>
                <w:szCs w:val="28"/>
              </w:rPr>
              <w:t xml:space="preserve">s a </w:t>
            </w:r>
            <w:r w:rsidRPr="004E7775">
              <w:rPr>
                <w:rFonts w:ascii="仿宋_GB2312" w:eastAsia="仿宋_GB2312" w:hint="eastAsia"/>
                <w:sz w:val="28"/>
                <w:szCs w:val="28"/>
                <w:u w:val="single"/>
              </w:rPr>
              <w:t xml:space="preserve">      </w:t>
            </w:r>
            <w:r w:rsidRPr="004E7775">
              <w:rPr>
                <w:rFonts w:ascii="仿宋_GB2312" w:eastAsia="仿宋_GB2312" w:hint="eastAsia"/>
                <w:sz w:val="28"/>
                <w:szCs w:val="28"/>
              </w:rPr>
              <w:t xml:space="preserve"> . It has a </w:t>
            </w:r>
            <w:r w:rsidRPr="004E7775">
              <w:rPr>
                <w:rFonts w:ascii="仿宋_GB2312" w:eastAsia="仿宋_GB2312" w:hint="eastAsia"/>
                <w:sz w:val="28"/>
                <w:szCs w:val="28"/>
                <w:u w:val="single"/>
              </w:rPr>
              <w:t xml:space="preserve">        </w:t>
            </w:r>
            <w:r w:rsidRPr="004E7775">
              <w:rPr>
                <w:rFonts w:ascii="仿宋_GB2312" w:eastAsia="仿宋_GB2312" w:hint="eastAsia"/>
                <w:sz w:val="28"/>
                <w:szCs w:val="28"/>
              </w:rPr>
              <w:t xml:space="preserve"> .</w:t>
            </w:r>
          </w:p>
        </w:tc>
      </w:tr>
    </w:tbl>
    <w:p w:rsidR="004E7775" w:rsidRPr="004E7775" w:rsidRDefault="004E7775" w:rsidP="004E7775">
      <w:pPr>
        <w:spacing w:line="500" w:lineRule="exact"/>
        <w:rPr>
          <w:rFonts w:ascii="仿宋_GB2312" w:eastAsia="仿宋_GB2312"/>
          <w:sz w:val="28"/>
          <w:szCs w:val="28"/>
        </w:rPr>
      </w:pPr>
    </w:p>
    <w:p w:rsidR="004E7775" w:rsidRPr="004E7775" w:rsidRDefault="004E7775" w:rsidP="004E7775">
      <w:pPr>
        <w:spacing w:line="240" w:lineRule="auto"/>
        <w:jc w:val="center"/>
        <w:rPr>
          <w:rFonts w:ascii="方正小标宋简体" w:eastAsia="方正小标宋简体" w:hint="eastAsia"/>
          <w:b/>
          <w:sz w:val="32"/>
          <w:szCs w:val="32"/>
        </w:rPr>
      </w:pPr>
      <w:r w:rsidRPr="004E7775">
        <w:rPr>
          <w:rFonts w:ascii="方正小标宋简体" w:eastAsia="方正小标宋简体" w:hint="eastAsia"/>
          <w:sz w:val="32"/>
          <w:szCs w:val="32"/>
        </w:rPr>
        <w:lastRenderedPageBreak/>
        <w:t>Period Six</w:t>
      </w:r>
      <w:r w:rsidRPr="004E7775">
        <w:rPr>
          <w:rFonts w:ascii="方正小标宋简体" w:eastAsia="方正小标宋简体" w:hint="eastAsia"/>
          <w:b/>
          <w:sz w:val="32"/>
          <w:szCs w:val="32"/>
        </w:rPr>
        <w:t>学案</w:t>
      </w:r>
    </w:p>
    <w:p w:rsidR="004E7775" w:rsidRPr="004E7775" w:rsidRDefault="004E7775" w:rsidP="004E7775">
      <w:pPr>
        <w:spacing w:line="500" w:lineRule="exact"/>
        <w:rPr>
          <w:rFonts w:ascii="仿宋_GB2312" w:eastAsia="仿宋_GB2312"/>
          <w:sz w:val="28"/>
          <w:szCs w:val="28"/>
        </w:rPr>
      </w:pPr>
      <w:r w:rsidRPr="004E7775">
        <w:rPr>
          <w:rFonts w:ascii="仿宋_GB2312" w:eastAsia="仿宋_GB2312"/>
          <w:sz w:val="28"/>
          <w:szCs w:val="28"/>
        </w:rPr>
        <w:t>【学习目标】</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1.继续学习认读图片中所学的形容词。</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2.用所学的形容词在真实的语境中描述事物的特征。</w:t>
      </w:r>
    </w:p>
    <w:p w:rsidR="004E7775" w:rsidRDefault="004E7775" w:rsidP="004E7775">
      <w:pPr>
        <w:spacing w:line="500" w:lineRule="exact"/>
        <w:rPr>
          <w:rFonts w:ascii="仿宋_GB2312" w:eastAsia="仿宋_GB2312" w:hint="eastAsia"/>
          <w:sz w:val="28"/>
          <w:szCs w:val="28"/>
        </w:rPr>
      </w:pPr>
      <w:r w:rsidRPr="004E7775">
        <w:rPr>
          <w:rFonts w:ascii="仿宋_GB2312" w:eastAsia="仿宋_GB2312"/>
          <w:sz w:val="28"/>
          <w:szCs w:val="28"/>
        </w:rPr>
        <w:t>【学习重难点】</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在真实语境中用学句型描述事物的特征。</w:t>
      </w:r>
    </w:p>
    <w:p w:rsidR="004E7775" w:rsidRPr="004E7775" w:rsidRDefault="004E7775" w:rsidP="004E7775">
      <w:pPr>
        <w:spacing w:line="500" w:lineRule="exact"/>
        <w:rPr>
          <w:rFonts w:ascii="仿宋_GB2312" w:eastAsia="仿宋_GB2312"/>
          <w:sz w:val="28"/>
          <w:szCs w:val="28"/>
        </w:rPr>
      </w:pPr>
      <w:r w:rsidRPr="004E7775">
        <w:rPr>
          <w:rFonts w:ascii="仿宋_GB2312" w:eastAsia="仿宋_GB2312"/>
          <w:sz w:val="28"/>
          <w:szCs w:val="28"/>
        </w:rPr>
        <w:t>【学习过程】</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一、复习检测</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猜谜</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I</w:t>
      </w:r>
      <w:r w:rsidRPr="004E7775">
        <w:rPr>
          <w:rFonts w:ascii="仿宋_GB2312" w:eastAsia="仿宋_GB2312"/>
          <w:sz w:val="28"/>
          <w:szCs w:val="28"/>
        </w:rPr>
        <w:t>’</w:t>
      </w:r>
      <w:r w:rsidRPr="004E7775">
        <w:rPr>
          <w:rFonts w:ascii="仿宋_GB2312" w:eastAsia="仿宋_GB2312"/>
          <w:sz w:val="28"/>
          <w:szCs w:val="28"/>
        </w:rPr>
        <w:t>m very tall.</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I</w:t>
      </w:r>
      <w:r w:rsidRPr="004E7775">
        <w:rPr>
          <w:rFonts w:ascii="仿宋_GB2312" w:eastAsia="仿宋_GB2312"/>
          <w:sz w:val="28"/>
          <w:szCs w:val="28"/>
        </w:rPr>
        <w:t>’</w:t>
      </w:r>
      <w:r w:rsidRPr="004E7775">
        <w:rPr>
          <w:rFonts w:ascii="仿宋_GB2312" w:eastAsia="仿宋_GB2312"/>
          <w:sz w:val="28"/>
          <w:szCs w:val="28"/>
        </w:rPr>
        <w:t>ve got a small head.</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But I</w:t>
      </w:r>
      <w:r w:rsidRPr="004E7775">
        <w:rPr>
          <w:rFonts w:ascii="仿宋_GB2312" w:eastAsia="仿宋_GB2312"/>
          <w:sz w:val="28"/>
          <w:szCs w:val="28"/>
        </w:rPr>
        <w:t>’</w:t>
      </w:r>
      <w:r w:rsidRPr="004E7775">
        <w:rPr>
          <w:rFonts w:ascii="仿宋_GB2312" w:eastAsia="仿宋_GB2312"/>
          <w:sz w:val="28"/>
          <w:szCs w:val="28"/>
        </w:rPr>
        <w:t>ve got a long neck.</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I</w:t>
      </w:r>
      <w:r w:rsidRPr="004E7775">
        <w:rPr>
          <w:rFonts w:ascii="仿宋_GB2312" w:eastAsia="仿宋_GB2312"/>
          <w:sz w:val="28"/>
          <w:szCs w:val="28"/>
        </w:rPr>
        <w:t>’</w:t>
      </w:r>
      <w:r w:rsidRPr="004E7775">
        <w:rPr>
          <w:rFonts w:ascii="仿宋_GB2312" w:eastAsia="仿宋_GB2312"/>
          <w:sz w:val="28"/>
          <w:szCs w:val="28"/>
        </w:rPr>
        <w:t>ve got short legs and a small tail.</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What am I?</w:t>
      </w:r>
      <w:r w:rsidRPr="004E7775">
        <w:rPr>
          <w:rFonts w:ascii="仿宋_GB2312" w:eastAsia="仿宋_GB2312" w:hint="eastAsia"/>
          <w:sz w:val="28"/>
          <w:szCs w:val="28"/>
        </w:rPr>
        <w:t xml:space="preserve">     (   )</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 xml:space="preserve">二、自主学习 </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1、</w:t>
      </w:r>
      <w:r w:rsidRPr="004E7775">
        <w:rPr>
          <w:rFonts w:ascii="仿宋_GB2312" w:eastAsia="仿宋_GB2312" w:hint="eastAsia"/>
          <w:sz w:val="28"/>
          <w:szCs w:val="28"/>
        </w:rPr>
        <w:t>听录音，看图片，猜灯谜。</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2、</w:t>
      </w:r>
      <w:r w:rsidRPr="004E7775">
        <w:rPr>
          <w:rFonts w:ascii="仿宋_GB2312" w:eastAsia="仿宋_GB2312" w:hint="eastAsia"/>
          <w:sz w:val="28"/>
          <w:szCs w:val="28"/>
        </w:rPr>
        <w:t>组内互相猜灯谜，然后全班展示</w:t>
      </w:r>
      <w:r w:rsidRPr="004E7775">
        <w:rPr>
          <w:rFonts w:ascii="仿宋_GB2312" w:eastAsia="仿宋_GB2312"/>
          <w:sz w:val="28"/>
          <w:szCs w:val="28"/>
        </w:rPr>
        <w:t>。</w:t>
      </w:r>
    </w:p>
    <w:p w:rsidR="004E7775" w:rsidRPr="004E7775" w:rsidRDefault="004E7775" w:rsidP="004E7775">
      <w:pPr>
        <w:spacing w:line="240" w:lineRule="auto"/>
        <w:ind w:firstLineChars="200" w:firstLine="560"/>
        <w:rPr>
          <w:rFonts w:ascii="仿宋_GB2312" w:eastAsia="仿宋_GB2312"/>
          <w:sz w:val="28"/>
          <w:szCs w:val="28"/>
        </w:rPr>
      </w:pPr>
      <w:r w:rsidRPr="004E7775">
        <w:rPr>
          <w:rFonts w:ascii="仿宋_GB2312" w:eastAsia="仿宋_GB2312"/>
          <w:sz w:val="28"/>
          <w:szCs w:val="28"/>
        </w:rPr>
        <w:drawing>
          <wp:inline distT="0" distB="0" distL="0" distR="0">
            <wp:extent cx="1143000" cy="304800"/>
            <wp:effectExtent l="19050" t="0" r="0" b="0"/>
            <wp:docPr id="2817" name="图片 2817"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一、</w:t>
      </w:r>
      <w:r w:rsidRPr="004E7775">
        <w:rPr>
          <w:rFonts w:ascii="仿宋_GB2312" w:eastAsia="仿宋_GB2312" w:hint="eastAsia"/>
          <w:sz w:val="28"/>
          <w:szCs w:val="28"/>
        </w:rPr>
        <w:t>猜谜。</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hint="eastAsia"/>
          <w:sz w:val="28"/>
          <w:szCs w:val="28"/>
        </w:rPr>
        <w:t>1.</w:t>
      </w:r>
      <w:r w:rsidRPr="004E7775">
        <w:rPr>
          <w:rFonts w:ascii="仿宋_GB2312" w:eastAsia="仿宋_GB2312"/>
          <w:sz w:val="28"/>
          <w:szCs w:val="28"/>
        </w:rPr>
        <w:t>I have a small nose and a small mouth.</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 xml:space="preserve">I have long ears.  </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My tail is short and big red eyes.</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I like jumping.</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Guess! Who am I?</w:t>
      </w:r>
      <w:r w:rsidRPr="004E7775">
        <w:rPr>
          <w:rFonts w:ascii="仿宋_GB2312" w:eastAsia="仿宋_GB2312" w:hint="eastAsia"/>
          <w:sz w:val="28"/>
          <w:szCs w:val="28"/>
        </w:rPr>
        <w:t xml:space="preserve">   </w:t>
      </w:r>
      <w:r w:rsidRPr="004E7775">
        <w:rPr>
          <w:rFonts w:ascii="仿宋_GB2312" w:eastAsia="仿宋_GB2312"/>
          <w:sz w:val="28"/>
          <w:szCs w:val="28"/>
        </w:rPr>
        <w:t xml:space="preserve"> ( </w:t>
      </w:r>
      <w:r w:rsidRPr="004E7775">
        <w:rPr>
          <w:rFonts w:ascii="仿宋_GB2312" w:eastAsia="仿宋_GB2312" w:hint="eastAsia"/>
          <w:sz w:val="28"/>
          <w:szCs w:val="28"/>
        </w:rPr>
        <w:t xml:space="preserve">  </w:t>
      </w:r>
      <w:r w:rsidRPr="004E7775">
        <w:rPr>
          <w:rFonts w:ascii="仿宋_GB2312" w:eastAsia="仿宋_GB2312"/>
          <w:sz w:val="28"/>
          <w:szCs w:val="28"/>
        </w:rPr>
        <w:t>)</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hint="eastAsia"/>
          <w:sz w:val="28"/>
          <w:szCs w:val="28"/>
        </w:rPr>
        <w:t>2.</w:t>
      </w:r>
      <w:r w:rsidRPr="004E7775">
        <w:rPr>
          <w:rFonts w:ascii="仿宋_GB2312" w:eastAsia="仿宋_GB2312"/>
          <w:sz w:val="28"/>
          <w:szCs w:val="28"/>
        </w:rPr>
        <w:t xml:space="preserve"> I have a big nose and a big mouth.</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I have small eyes and short legs.</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lastRenderedPageBreak/>
        <w:t>Guess!  Who am I?  (</w:t>
      </w:r>
      <w:r w:rsidRPr="004E7775">
        <w:rPr>
          <w:rFonts w:ascii="仿宋_GB2312" w:eastAsia="仿宋_GB2312" w:hint="eastAsia"/>
          <w:sz w:val="28"/>
          <w:szCs w:val="28"/>
        </w:rPr>
        <w:t xml:space="preserve">    </w:t>
      </w:r>
      <w:r w:rsidRPr="004E7775">
        <w:rPr>
          <w:rFonts w:ascii="仿宋_GB2312" w:eastAsia="仿宋_GB2312"/>
          <w:sz w:val="28"/>
          <w:szCs w:val="28"/>
        </w:rPr>
        <w:t>)</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二</w:t>
      </w:r>
      <w:r w:rsidRPr="004E7775">
        <w:rPr>
          <w:rFonts w:ascii="仿宋_GB2312" w:eastAsia="仿宋_GB2312"/>
          <w:sz w:val="28"/>
          <w:szCs w:val="28"/>
        </w:rPr>
        <w:t>、</w:t>
      </w:r>
      <w:r w:rsidRPr="004E7775">
        <w:rPr>
          <w:rFonts w:ascii="仿宋_GB2312" w:eastAsia="仿宋_GB2312" w:hint="eastAsia"/>
          <w:sz w:val="28"/>
          <w:szCs w:val="28"/>
        </w:rPr>
        <w:t>用所学句型对右面两幅图片进行描述。</w:t>
      </w:r>
      <w:r w:rsidRPr="004E7775">
        <w:rPr>
          <w:rFonts w:ascii="仿宋_GB2312" w:eastAsia="仿宋_GB2312"/>
          <w:sz w:val="28"/>
          <w:szCs w:val="28"/>
        </w:rPr>
        <w:pict>
          <v:shape id="_x0000_s1317" type="#_x0000_t202" alt="" style="position:absolute;left:0;text-align:left;margin-left:25.45pt;margin-top:35.95pt;width:51pt;height:68.25pt;z-index:251694080;mso-position-horizontal-relative:text;mso-position-vertical-relative:text">
            <v:textbox style="mso-next-textbox:#_x0000_s1317">
              <w:txbxContent>
                <w:p w:rsidR="004E7775" w:rsidRPr="00825CDC" w:rsidRDefault="004E7775" w:rsidP="004E7775">
                  <w:pPr>
                    <w:snapToGrid w:val="0"/>
                    <w:spacing w:beforeLines="50" w:afterLines="50"/>
                    <w:ind w:rightChars="50" w:right="105"/>
                    <w:jc w:val="left"/>
                    <w:rPr>
                      <w:rFonts w:hAnsi="宋体"/>
                      <w:szCs w:val="21"/>
                    </w:rPr>
                  </w:pPr>
                  <w:r>
                    <w:rPr>
                      <w:rFonts w:hAnsi="宋体" w:hint="eastAsia"/>
                      <w:noProof/>
                      <w:szCs w:val="21"/>
                    </w:rPr>
                    <w:drawing>
                      <wp:inline distT="0" distB="0" distL="0" distR="0">
                        <wp:extent cx="463550" cy="628650"/>
                        <wp:effectExtent l="19050" t="0" r="0" b="0"/>
                        <wp:docPr id="2820" name="图片 2820" descr="2493573_153515005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descr="2493573_153515005_2"/>
                                <pic:cNvPicPr>
                                  <a:picLocks noChangeAspect="1" noChangeArrowheads="1"/>
                                </pic:cNvPicPr>
                              </pic:nvPicPr>
                              <pic:blipFill>
                                <a:blip r:embed="rId52"/>
                                <a:srcRect/>
                                <a:stretch>
                                  <a:fillRect/>
                                </a:stretch>
                              </pic:blipFill>
                              <pic:spPr bwMode="auto">
                                <a:xfrm>
                                  <a:off x="0" y="0"/>
                                  <a:ext cx="463550" cy="628650"/>
                                </a:xfrm>
                                <a:prstGeom prst="rect">
                                  <a:avLst/>
                                </a:prstGeom>
                                <a:noFill/>
                                <a:ln w="9525">
                                  <a:noFill/>
                                  <a:miter lim="800000"/>
                                  <a:headEnd/>
                                  <a:tailEnd/>
                                </a:ln>
                              </pic:spPr>
                            </pic:pic>
                          </a:graphicData>
                        </a:graphic>
                      </wp:inline>
                    </w:drawing>
                  </w:r>
                </w:p>
              </w:txbxContent>
            </v:textbox>
            <w10:wrap type="square"/>
          </v:shape>
        </w:pic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pict>
          <v:shape id="_x0000_s1318" type="#_x0000_t202" alt="" style="position:absolute;left:0;text-align:left;margin-left:27.4pt;margin-top:10.95pt;width:60.7pt;height:68.25pt;z-index:251695104">
            <v:textbox>
              <w:txbxContent>
                <w:p w:rsidR="004E7775" w:rsidRPr="00C05E04" w:rsidRDefault="004E7775" w:rsidP="004E7775">
                  <w:pPr>
                    <w:snapToGrid w:val="0"/>
                    <w:spacing w:beforeLines="50" w:afterLines="50"/>
                    <w:ind w:rightChars="50" w:right="105"/>
                    <w:jc w:val="left"/>
                    <w:rPr>
                      <w:rFonts w:hAnsi="宋体"/>
                      <w:szCs w:val="21"/>
                    </w:rPr>
                  </w:pPr>
                  <w:r>
                    <w:rPr>
                      <w:rFonts w:hAnsi="宋体" w:hint="eastAsia"/>
                      <w:noProof/>
                      <w:szCs w:val="21"/>
                    </w:rPr>
                    <w:drawing>
                      <wp:inline distT="0" distB="0" distL="0" distR="0">
                        <wp:extent cx="523875" cy="695008"/>
                        <wp:effectExtent l="19050" t="0" r="9525" b="0"/>
                        <wp:docPr id="2819" name="图片 2819" descr="4814694_105454021312_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descr="4814694_105454021312_2"/>
                                <pic:cNvPicPr>
                                  <a:picLocks noChangeAspect="1" noChangeArrowheads="1"/>
                                </pic:cNvPicPr>
                              </pic:nvPicPr>
                              <pic:blipFill>
                                <a:blip r:embed="rId53"/>
                                <a:srcRect/>
                                <a:stretch>
                                  <a:fillRect/>
                                </a:stretch>
                              </pic:blipFill>
                              <pic:spPr bwMode="auto">
                                <a:xfrm flipH="1">
                                  <a:off x="0" y="0"/>
                                  <a:ext cx="523875" cy="695008"/>
                                </a:xfrm>
                                <a:prstGeom prst="rect">
                                  <a:avLst/>
                                </a:prstGeom>
                                <a:noFill/>
                                <a:ln w="9525">
                                  <a:noFill/>
                                  <a:miter lim="800000"/>
                                  <a:headEnd/>
                                  <a:tailEnd/>
                                </a:ln>
                              </pic:spPr>
                            </pic:pic>
                          </a:graphicData>
                        </a:graphic>
                      </wp:inline>
                    </w:drawing>
                  </w:r>
                </w:p>
              </w:txbxContent>
            </v:textbox>
            <w10:wrap type="square"/>
          </v:shape>
        </w:pict>
      </w:r>
    </w:p>
    <w:p w:rsidR="004E7775" w:rsidRPr="004E7775" w:rsidRDefault="004E7775" w:rsidP="004E7775">
      <w:pPr>
        <w:spacing w:line="500" w:lineRule="exact"/>
        <w:ind w:firstLineChars="200" w:firstLine="560"/>
        <w:rPr>
          <w:rFonts w:ascii="仿宋_GB2312" w:eastAsia="仿宋_GB2312" w:hint="eastAsia"/>
          <w:sz w:val="28"/>
          <w:szCs w:val="28"/>
        </w:rPr>
      </w:pPr>
    </w:p>
    <w:p w:rsidR="004E7775" w:rsidRDefault="004E7775" w:rsidP="004E7775">
      <w:pPr>
        <w:spacing w:line="500" w:lineRule="exact"/>
        <w:ind w:firstLineChars="200" w:firstLine="560"/>
        <w:rPr>
          <w:rFonts w:ascii="仿宋_GB2312" w:eastAsia="仿宋_GB2312" w:hint="eastAsia"/>
          <w:sz w:val="28"/>
          <w:szCs w:val="28"/>
        </w:rPr>
      </w:pPr>
    </w:p>
    <w:p w:rsidR="004E7775" w:rsidRDefault="004E7775" w:rsidP="004E7775">
      <w:pPr>
        <w:spacing w:line="500" w:lineRule="exact"/>
        <w:ind w:firstLineChars="200" w:firstLine="560"/>
        <w:rPr>
          <w:rFonts w:ascii="仿宋_GB2312" w:eastAsia="仿宋_GB2312" w:hint="eastAsia"/>
          <w:sz w:val="28"/>
          <w:szCs w:val="28"/>
        </w:rPr>
      </w:pPr>
    </w:p>
    <w:p w:rsidR="004E7775" w:rsidRPr="004E7775" w:rsidRDefault="004E7775" w:rsidP="004E7775">
      <w:pPr>
        <w:spacing w:line="500" w:lineRule="exact"/>
        <w:rPr>
          <w:rFonts w:ascii="仿宋_GB2312" w:eastAsia="仿宋_GB2312"/>
          <w:b/>
          <w:sz w:val="28"/>
          <w:szCs w:val="28"/>
        </w:rPr>
      </w:pPr>
      <w:r w:rsidRPr="004E7775">
        <w:rPr>
          <w:rFonts w:ascii="仿宋_GB2312" w:eastAsia="仿宋_GB2312"/>
          <w:b/>
          <w:sz w:val="28"/>
          <w:szCs w:val="28"/>
        </w:rPr>
        <w:t>学习反思</w:t>
      </w:r>
      <w:r w:rsidRPr="004E7775">
        <w:rPr>
          <w:rFonts w:ascii="仿宋_GB2312" w:eastAsia="仿宋_GB2312" w:hint="eastAsia"/>
          <w:b/>
          <w:sz w:val="28"/>
          <w:szCs w:val="28"/>
        </w:rPr>
        <w:t>:</w:t>
      </w:r>
    </w:p>
    <w:p w:rsidR="004E7775" w:rsidRPr="004E7775" w:rsidRDefault="004E7775" w:rsidP="004E7775">
      <w:pPr>
        <w:spacing w:line="500" w:lineRule="exact"/>
        <w:ind w:firstLineChars="200" w:firstLine="560"/>
        <w:rPr>
          <w:rFonts w:ascii="仿宋_GB2312" w:eastAsia="仿宋_GB2312"/>
          <w:sz w:val="28"/>
          <w:szCs w:val="28"/>
          <w:u w:val="single"/>
        </w:rPr>
      </w:pPr>
      <w:r w:rsidRPr="004E7775">
        <w:rPr>
          <w:rFonts w:ascii="仿宋_GB2312" w:eastAsia="仿宋_GB2312"/>
          <w:sz w:val="28"/>
          <w:szCs w:val="28"/>
        </w:rPr>
        <w:t>通过本节课的学习我最大的收获是:</w:t>
      </w:r>
    </w:p>
    <w:p w:rsidR="004E7775" w:rsidRPr="004E7775" w:rsidRDefault="004E7775" w:rsidP="004E7775">
      <w:pPr>
        <w:spacing w:line="500" w:lineRule="exact"/>
        <w:ind w:firstLineChars="200" w:firstLine="560"/>
        <w:rPr>
          <w:rFonts w:ascii="仿宋_GB2312" w:eastAsia="仿宋_GB2312"/>
          <w:sz w:val="28"/>
          <w:szCs w:val="28"/>
          <w:u w:val="single"/>
        </w:rPr>
      </w:pPr>
      <w:r w:rsidRPr="004E7775">
        <w:rPr>
          <w:rFonts w:ascii="仿宋_GB2312" w:eastAsia="仿宋_GB2312"/>
          <w:sz w:val="28"/>
          <w:szCs w:val="28"/>
          <w:u w:val="single"/>
        </w:rPr>
        <w:t xml:space="preserve">                                                                                            </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u w:val="single"/>
        </w:rPr>
        <w:t xml:space="preserve">                                                                                           </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sz w:val="28"/>
          <w:szCs w:val="28"/>
        </w:rPr>
        <w:t>感到自己有待加强的是:</w:t>
      </w:r>
    </w:p>
    <w:p w:rsidR="004E7775" w:rsidRPr="004E7775" w:rsidRDefault="004E7775" w:rsidP="004E7775">
      <w:pPr>
        <w:spacing w:line="500" w:lineRule="exact"/>
        <w:ind w:firstLineChars="200" w:firstLine="560"/>
        <w:rPr>
          <w:rFonts w:ascii="仿宋_GB2312" w:eastAsia="仿宋_GB2312"/>
          <w:sz w:val="28"/>
          <w:szCs w:val="28"/>
          <w:u w:val="single"/>
        </w:rPr>
      </w:pPr>
      <w:r w:rsidRPr="004E7775">
        <w:rPr>
          <w:rFonts w:ascii="仿宋_GB2312" w:eastAsia="仿宋_GB2312"/>
          <w:sz w:val="28"/>
          <w:szCs w:val="28"/>
          <w:u w:val="single"/>
        </w:rPr>
        <w:t xml:space="preserve">                                                                                           </w:t>
      </w:r>
    </w:p>
    <w:p w:rsidR="004E7775" w:rsidRPr="004E7775" w:rsidRDefault="004E7775" w:rsidP="004E7775">
      <w:pPr>
        <w:spacing w:line="500" w:lineRule="exact"/>
        <w:ind w:firstLineChars="200" w:firstLine="560"/>
        <w:rPr>
          <w:rFonts w:ascii="仿宋_GB2312" w:eastAsia="仿宋_GB2312"/>
          <w:sz w:val="28"/>
          <w:szCs w:val="28"/>
          <w:u w:val="single"/>
        </w:rPr>
      </w:pPr>
      <w:r w:rsidRPr="004E7775">
        <w:rPr>
          <w:rFonts w:ascii="仿宋_GB2312" w:eastAsia="仿宋_GB2312"/>
          <w:sz w:val="28"/>
          <w:szCs w:val="28"/>
          <w:u w:val="single"/>
        </w:rPr>
        <w:t xml:space="preserve">                                                                                            </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答案：</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一、复习检测</w:t>
      </w:r>
      <w:r w:rsidRPr="004E7775">
        <w:rPr>
          <w:rFonts w:ascii="仿宋_GB2312" w:eastAsia="仿宋_GB2312" w:hint="eastAsia"/>
          <w:sz w:val="28"/>
          <w:szCs w:val="28"/>
        </w:rPr>
        <w:t>giraffe</w:t>
      </w:r>
    </w:p>
    <w:p w:rsidR="004E7775" w:rsidRPr="004E7775" w:rsidRDefault="004E7775" w:rsidP="004E7775">
      <w:pPr>
        <w:spacing w:line="240" w:lineRule="auto"/>
        <w:ind w:firstLineChars="200" w:firstLine="560"/>
        <w:rPr>
          <w:rFonts w:ascii="仿宋_GB2312" w:eastAsia="仿宋_GB2312" w:hint="eastAsia"/>
          <w:sz w:val="28"/>
          <w:szCs w:val="28"/>
        </w:rPr>
      </w:pPr>
      <w:r w:rsidRPr="004E7775">
        <w:rPr>
          <w:rFonts w:ascii="仿宋_GB2312" w:eastAsia="仿宋_GB2312"/>
          <w:sz w:val="28"/>
          <w:szCs w:val="28"/>
        </w:rPr>
        <w:drawing>
          <wp:inline distT="0" distB="0" distL="0" distR="0">
            <wp:extent cx="1143000" cy="304800"/>
            <wp:effectExtent l="19050" t="0" r="0" b="0"/>
            <wp:docPr id="2818" name="图片 2818" descr="达标训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descr="达标训练"/>
                    <pic:cNvPicPr>
                      <a:picLocks noChangeAspect="1" noChangeArrowheads="1"/>
                    </pic:cNvPicPr>
                  </pic:nvPicPr>
                  <pic:blipFill>
                    <a:blip r:embed="rId8" cstate="print"/>
                    <a:srcRect/>
                    <a:stretch>
                      <a:fillRect/>
                    </a:stretch>
                  </pic:blipFill>
                  <pic:spPr bwMode="auto">
                    <a:xfrm>
                      <a:off x="0" y="0"/>
                      <a:ext cx="1143000" cy="304800"/>
                    </a:xfrm>
                    <a:prstGeom prst="rect">
                      <a:avLst/>
                    </a:prstGeom>
                    <a:noFill/>
                    <a:ln w="9525">
                      <a:noFill/>
                      <a:miter lim="800000"/>
                      <a:headEnd/>
                      <a:tailEnd/>
                    </a:ln>
                  </pic:spPr>
                </pic:pic>
              </a:graphicData>
            </a:graphic>
          </wp:inline>
        </w:drawing>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一、</w:t>
      </w:r>
      <w:r w:rsidRPr="004E7775">
        <w:rPr>
          <w:rFonts w:ascii="仿宋_GB2312" w:eastAsia="仿宋_GB2312" w:hint="eastAsia"/>
          <w:sz w:val="28"/>
          <w:szCs w:val="28"/>
        </w:rPr>
        <w:t>猜谜。1.rabbit</w:t>
      </w:r>
      <w:r>
        <w:rPr>
          <w:rFonts w:ascii="仿宋_GB2312" w:eastAsia="仿宋_GB2312" w:hint="eastAsia"/>
          <w:sz w:val="28"/>
          <w:szCs w:val="28"/>
        </w:rPr>
        <w:t xml:space="preserve">  </w:t>
      </w:r>
      <w:r w:rsidRPr="004E7775">
        <w:rPr>
          <w:rFonts w:ascii="仿宋_GB2312" w:eastAsia="仿宋_GB2312" w:hint="eastAsia"/>
          <w:sz w:val="28"/>
          <w:szCs w:val="28"/>
        </w:rPr>
        <w:t>2.</w:t>
      </w:r>
      <w:r w:rsidRPr="004E7775">
        <w:rPr>
          <w:rFonts w:ascii="仿宋_GB2312" w:eastAsia="仿宋_GB2312"/>
          <w:sz w:val="28"/>
          <w:szCs w:val="28"/>
        </w:rPr>
        <w:t xml:space="preserve"> </w:t>
      </w:r>
      <w:r w:rsidRPr="004E7775">
        <w:rPr>
          <w:rFonts w:ascii="仿宋_GB2312" w:eastAsia="仿宋_GB2312" w:hint="eastAsia"/>
          <w:sz w:val="28"/>
          <w:szCs w:val="28"/>
        </w:rPr>
        <w:t>pig</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二</w:t>
      </w:r>
      <w:r w:rsidRPr="004E7775">
        <w:rPr>
          <w:rFonts w:ascii="仿宋_GB2312" w:eastAsia="仿宋_GB2312"/>
          <w:sz w:val="28"/>
          <w:szCs w:val="28"/>
        </w:rPr>
        <w:t>、</w:t>
      </w:r>
      <w:r w:rsidRPr="004E7775">
        <w:rPr>
          <w:rFonts w:ascii="仿宋_GB2312" w:eastAsia="仿宋_GB2312" w:hint="eastAsia"/>
          <w:sz w:val="28"/>
          <w:szCs w:val="28"/>
        </w:rPr>
        <w:t>用所学句型对右面两幅图片进行描述。</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xml:space="preserve">Look at that giraffe. </w:t>
      </w:r>
      <w:r w:rsidRPr="004E7775">
        <w:rPr>
          <w:rFonts w:ascii="仿宋_GB2312" w:eastAsia="仿宋_GB2312"/>
          <w:sz w:val="28"/>
          <w:szCs w:val="28"/>
        </w:rPr>
        <w:t>It</w:t>
      </w:r>
      <w:r w:rsidRPr="004E7775">
        <w:rPr>
          <w:rFonts w:ascii="仿宋_GB2312" w:eastAsia="仿宋_GB2312"/>
          <w:sz w:val="28"/>
          <w:szCs w:val="28"/>
        </w:rPr>
        <w:t>’</w:t>
      </w:r>
      <w:r w:rsidRPr="004E7775">
        <w:rPr>
          <w:rFonts w:ascii="仿宋_GB2312" w:eastAsia="仿宋_GB2312"/>
          <w:sz w:val="28"/>
          <w:szCs w:val="28"/>
        </w:rPr>
        <w:t>s</w:t>
      </w:r>
      <w:r w:rsidRPr="004E7775">
        <w:rPr>
          <w:rFonts w:ascii="仿宋_GB2312" w:eastAsia="仿宋_GB2312" w:hint="eastAsia"/>
          <w:sz w:val="28"/>
          <w:szCs w:val="28"/>
        </w:rPr>
        <w:t xml:space="preserve"> so</w:t>
      </w:r>
      <w:r w:rsidRPr="004E7775">
        <w:rPr>
          <w:rFonts w:ascii="仿宋_GB2312" w:eastAsia="仿宋_GB2312"/>
          <w:sz w:val="28"/>
          <w:szCs w:val="28"/>
        </w:rPr>
        <w:t xml:space="preserve"> tall</w:t>
      </w:r>
      <w:r w:rsidRPr="004E7775">
        <w:rPr>
          <w:rFonts w:ascii="仿宋_GB2312" w:eastAsia="仿宋_GB2312" w:hint="eastAsia"/>
          <w:sz w:val="28"/>
          <w:szCs w:val="28"/>
        </w:rPr>
        <w:t xml:space="preserve">. It has a small head, but it has </w:t>
      </w:r>
      <w:r w:rsidRPr="004E7775">
        <w:rPr>
          <w:rFonts w:ascii="仿宋_GB2312" w:eastAsia="仿宋_GB2312"/>
          <w:sz w:val="28"/>
          <w:szCs w:val="28"/>
        </w:rPr>
        <w:t>a long neck.</w:t>
      </w:r>
      <w:r w:rsidRPr="004E7775">
        <w:rPr>
          <w:rFonts w:ascii="仿宋_GB2312" w:eastAsia="仿宋_GB2312" w:hint="eastAsia"/>
          <w:sz w:val="28"/>
          <w:szCs w:val="28"/>
        </w:rPr>
        <w:t>. It has short tail.</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Look at that monkey. It has a long tail.</w:t>
      </w:r>
      <w:r w:rsidRPr="004E7775">
        <w:rPr>
          <w:rFonts w:ascii="仿宋_GB2312" w:eastAsia="仿宋_GB2312"/>
          <w:sz w:val="28"/>
          <w:szCs w:val="28"/>
        </w:rPr>
        <w:t xml:space="preserve"> I</w:t>
      </w:r>
      <w:r w:rsidRPr="004E7775">
        <w:rPr>
          <w:rFonts w:ascii="仿宋_GB2312" w:eastAsia="仿宋_GB2312" w:hint="eastAsia"/>
          <w:sz w:val="28"/>
          <w:szCs w:val="28"/>
        </w:rPr>
        <w:t>t</w:t>
      </w:r>
      <w:r w:rsidRPr="004E7775">
        <w:rPr>
          <w:rFonts w:ascii="仿宋_GB2312" w:eastAsia="仿宋_GB2312"/>
          <w:sz w:val="28"/>
          <w:szCs w:val="28"/>
        </w:rPr>
        <w:t>’</w:t>
      </w:r>
      <w:r w:rsidRPr="004E7775">
        <w:rPr>
          <w:rFonts w:ascii="仿宋_GB2312" w:eastAsia="仿宋_GB2312" w:hint="eastAsia"/>
          <w:sz w:val="28"/>
          <w:szCs w:val="28"/>
        </w:rPr>
        <w:t>s short, It has a big mouth.</w:t>
      </w:r>
    </w:p>
    <w:p w:rsidR="004E7775" w:rsidRPr="004E7775" w:rsidRDefault="004E7775" w:rsidP="004E7775">
      <w:pPr>
        <w:spacing w:line="500" w:lineRule="exact"/>
        <w:ind w:firstLineChars="200" w:firstLine="560"/>
        <w:rPr>
          <w:rFonts w:ascii="仿宋_GB2312" w:eastAsia="仿宋_GB2312"/>
          <w:sz w:val="28"/>
          <w:szCs w:val="28"/>
        </w:rPr>
      </w:pPr>
    </w:p>
    <w:p w:rsidR="004E7775" w:rsidRPr="004E7775" w:rsidRDefault="004E7775" w:rsidP="004E7775">
      <w:pPr>
        <w:spacing w:line="240" w:lineRule="auto"/>
        <w:jc w:val="center"/>
        <w:rPr>
          <w:rFonts w:ascii="方正小标宋简体" w:eastAsia="方正小标宋简体" w:hint="eastAsia"/>
          <w:sz w:val="32"/>
          <w:szCs w:val="32"/>
        </w:rPr>
      </w:pPr>
      <w:r w:rsidRPr="004E7775">
        <w:rPr>
          <w:rFonts w:ascii="方正小标宋简体" w:eastAsia="方正小标宋简体" w:hint="eastAsia"/>
          <w:sz w:val="32"/>
          <w:szCs w:val="32"/>
        </w:rPr>
        <w:t>Period Six同步练习</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一、下列每组单词中有一个是不同类的，请将其字母编号填在括号里。</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 xml:space="preserve">(  </w:t>
      </w:r>
      <w:r w:rsidRPr="004E7775">
        <w:rPr>
          <w:rFonts w:ascii="仿宋_GB2312" w:eastAsia="仿宋_GB2312" w:hint="eastAsia"/>
          <w:sz w:val="28"/>
          <w:szCs w:val="28"/>
        </w:rPr>
        <w:t xml:space="preserve"> </w:t>
      </w:r>
      <w:r w:rsidRPr="004E7775">
        <w:rPr>
          <w:rFonts w:ascii="仿宋_GB2312" w:eastAsia="仿宋_GB2312"/>
          <w:sz w:val="28"/>
          <w:szCs w:val="28"/>
        </w:rPr>
        <w:t xml:space="preserve"> )</w:t>
      </w:r>
      <w:r w:rsidRPr="004E7775">
        <w:rPr>
          <w:rFonts w:ascii="仿宋_GB2312" w:eastAsia="仿宋_GB2312" w:hint="eastAsia"/>
          <w:sz w:val="28"/>
          <w:szCs w:val="28"/>
        </w:rPr>
        <w:t xml:space="preserve"> 1.  A. monkey       B. thin        C. fat</w:t>
      </w:r>
    </w:p>
    <w:p w:rsidR="004E7775" w:rsidRPr="004E7775" w:rsidRDefault="004E7775" w:rsidP="004E7775">
      <w:pPr>
        <w:spacing w:line="500" w:lineRule="exact"/>
        <w:ind w:firstLineChars="200" w:firstLine="560"/>
        <w:rPr>
          <w:rFonts w:ascii="仿宋_GB2312" w:eastAsia="仿宋_GB2312" w:hint="eastAsia"/>
          <w:sz w:val="28"/>
          <w:szCs w:val="28"/>
          <w:lang w:val="nb-NO"/>
        </w:rPr>
      </w:pPr>
      <w:r w:rsidRPr="004E7775">
        <w:rPr>
          <w:rFonts w:ascii="仿宋_GB2312" w:eastAsia="仿宋_GB2312"/>
          <w:sz w:val="28"/>
          <w:szCs w:val="28"/>
          <w:lang w:val="nb-NO"/>
        </w:rPr>
        <w:lastRenderedPageBreak/>
        <w:t xml:space="preserve">(  </w:t>
      </w:r>
      <w:r w:rsidRPr="004E7775">
        <w:rPr>
          <w:rFonts w:ascii="仿宋_GB2312" w:eastAsia="仿宋_GB2312" w:hint="eastAsia"/>
          <w:sz w:val="28"/>
          <w:szCs w:val="28"/>
          <w:lang w:val="nb-NO"/>
        </w:rPr>
        <w:t xml:space="preserve"> </w:t>
      </w:r>
      <w:r w:rsidRPr="004E7775">
        <w:rPr>
          <w:rFonts w:ascii="仿宋_GB2312" w:eastAsia="仿宋_GB2312"/>
          <w:sz w:val="28"/>
          <w:szCs w:val="28"/>
          <w:lang w:val="nb-NO"/>
        </w:rPr>
        <w:t xml:space="preserve"> ) 2.</w:t>
      </w:r>
      <w:r w:rsidRPr="004E7775">
        <w:rPr>
          <w:rFonts w:ascii="仿宋_GB2312" w:eastAsia="仿宋_GB2312" w:hint="eastAsia"/>
          <w:sz w:val="28"/>
          <w:szCs w:val="28"/>
          <w:lang w:val="nb-NO"/>
        </w:rPr>
        <w:t xml:space="preserve"> </w:t>
      </w:r>
      <w:r w:rsidRPr="004E7775">
        <w:rPr>
          <w:rFonts w:ascii="仿宋_GB2312" w:eastAsia="仿宋_GB2312"/>
          <w:sz w:val="28"/>
          <w:szCs w:val="28"/>
          <w:lang w:val="nb-NO"/>
        </w:rPr>
        <w:t xml:space="preserve"> A. </w:t>
      </w:r>
      <w:r w:rsidRPr="004E7775">
        <w:rPr>
          <w:rFonts w:ascii="仿宋_GB2312" w:eastAsia="仿宋_GB2312" w:hint="eastAsia"/>
          <w:sz w:val="28"/>
          <w:szCs w:val="28"/>
          <w:lang w:val="nb-NO"/>
        </w:rPr>
        <w:t>giraffe</w:t>
      </w:r>
      <w:r w:rsidRPr="004E7775">
        <w:rPr>
          <w:rFonts w:ascii="仿宋_GB2312" w:eastAsia="仿宋_GB2312"/>
          <w:sz w:val="28"/>
          <w:szCs w:val="28"/>
          <w:lang w:val="nb-NO"/>
        </w:rPr>
        <w:t xml:space="preserve">  </w:t>
      </w:r>
      <w:r w:rsidRPr="004E7775">
        <w:rPr>
          <w:rFonts w:ascii="仿宋_GB2312" w:eastAsia="仿宋_GB2312" w:hint="eastAsia"/>
          <w:sz w:val="28"/>
          <w:szCs w:val="28"/>
          <w:lang w:val="nb-NO"/>
        </w:rPr>
        <w:t xml:space="preserve">      </w:t>
      </w:r>
      <w:r w:rsidRPr="004E7775">
        <w:rPr>
          <w:rFonts w:ascii="仿宋_GB2312" w:eastAsia="仿宋_GB2312"/>
          <w:sz w:val="28"/>
          <w:szCs w:val="28"/>
          <w:lang w:val="nb-NO"/>
        </w:rPr>
        <w:t xml:space="preserve">B. </w:t>
      </w:r>
      <w:r w:rsidRPr="004E7775">
        <w:rPr>
          <w:rFonts w:ascii="仿宋_GB2312" w:eastAsia="仿宋_GB2312" w:hint="eastAsia"/>
          <w:sz w:val="28"/>
          <w:szCs w:val="28"/>
          <w:lang w:val="nb-NO"/>
        </w:rPr>
        <w:t>bear</w:t>
      </w:r>
      <w:r w:rsidRPr="004E7775">
        <w:rPr>
          <w:rFonts w:ascii="仿宋_GB2312" w:eastAsia="仿宋_GB2312"/>
          <w:sz w:val="28"/>
          <w:szCs w:val="28"/>
          <w:lang w:val="nb-NO"/>
        </w:rPr>
        <w:t xml:space="preserve">     </w:t>
      </w:r>
      <w:r w:rsidRPr="004E7775">
        <w:rPr>
          <w:rFonts w:ascii="仿宋_GB2312" w:eastAsia="仿宋_GB2312" w:hint="eastAsia"/>
          <w:sz w:val="28"/>
          <w:szCs w:val="28"/>
          <w:lang w:val="nb-NO"/>
        </w:rPr>
        <w:t xml:space="preserve">   </w:t>
      </w:r>
      <w:r w:rsidRPr="004E7775">
        <w:rPr>
          <w:rFonts w:ascii="仿宋_GB2312" w:eastAsia="仿宋_GB2312"/>
          <w:sz w:val="28"/>
          <w:szCs w:val="28"/>
          <w:lang w:val="nb-NO"/>
        </w:rPr>
        <w:t>C.</w:t>
      </w:r>
      <w:r w:rsidRPr="004E7775">
        <w:rPr>
          <w:rFonts w:ascii="仿宋_GB2312" w:eastAsia="仿宋_GB2312" w:hint="eastAsia"/>
          <w:sz w:val="28"/>
          <w:szCs w:val="28"/>
          <w:lang w:val="nb-NO"/>
        </w:rPr>
        <w:t xml:space="preserve"> tall</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 xml:space="preserve">(    ) 3.  A. </w:t>
      </w:r>
      <w:r w:rsidRPr="004E7775">
        <w:rPr>
          <w:rFonts w:ascii="仿宋_GB2312" w:eastAsia="仿宋_GB2312" w:hint="eastAsia"/>
          <w:sz w:val="28"/>
          <w:szCs w:val="28"/>
        </w:rPr>
        <w:t>big</w:t>
      </w:r>
      <w:r w:rsidRPr="004E7775">
        <w:rPr>
          <w:rFonts w:ascii="仿宋_GB2312" w:eastAsia="仿宋_GB2312"/>
          <w:sz w:val="28"/>
          <w:szCs w:val="28"/>
        </w:rPr>
        <w:t xml:space="preserve">  </w:t>
      </w:r>
      <w:r w:rsidRPr="004E7775">
        <w:rPr>
          <w:rFonts w:ascii="仿宋_GB2312" w:eastAsia="仿宋_GB2312" w:hint="eastAsia"/>
          <w:sz w:val="28"/>
          <w:szCs w:val="28"/>
        </w:rPr>
        <w:t xml:space="preserve">         </w:t>
      </w:r>
      <w:r w:rsidRPr="004E7775">
        <w:rPr>
          <w:rFonts w:ascii="仿宋_GB2312" w:eastAsia="仿宋_GB2312"/>
          <w:sz w:val="28"/>
          <w:szCs w:val="28"/>
        </w:rPr>
        <w:t xml:space="preserve">B. </w:t>
      </w:r>
      <w:r w:rsidRPr="004E7775">
        <w:rPr>
          <w:rFonts w:ascii="仿宋_GB2312" w:eastAsia="仿宋_GB2312" w:hint="eastAsia"/>
          <w:sz w:val="28"/>
          <w:szCs w:val="28"/>
        </w:rPr>
        <w:t>pig</w:t>
      </w:r>
      <w:r w:rsidRPr="004E7775">
        <w:rPr>
          <w:rFonts w:ascii="仿宋_GB2312" w:eastAsia="仿宋_GB2312"/>
          <w:sz w:val="28"/>
          <w:szCs w:val="28"/>
        </w:rPr>
        <w:t xml:space="preserve">      </w:t>
      </w:r>
      <w:r w:rsidRPr="004E7775">
        <w:rPr>
          <w:rFonts w:ascii="仿宋_GB2312" w:eastAsia="仿宋_GB2312" w:hint="eastAsia"/>
          <w:sz w:val="28"/>
          <w:szCs w:val="28"/>
        </w:rPr>
        <w:t xml:space="preserve">   </w:t>
      </w:r>
      <w:r w:rsidRPr="004E7775">
        <w:rPr>
          <w:rFonts w:ascii="仿宋_GB2312" w:eastAsia="仿宋_GB2312"/>
          <w:sz w:val="28"/>
          <w:szCs w:val="28"/>
        </w:rPr>
        <w:t xml:space="preserve">C. </w:t>
      </w:r>
      <w:r w:rsidRPr="004E7775">
        <w:rPr>
          <w:rFonts w:ascii="仿宋_GB2312" w:eastAsia="仿宋_GB2312" w:hint="eastAsia"/>
          <w:sz w:val="28"/>
          <w:szCs w:val="28"/>
        </w:rPr>
        <w:t>short</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 xml:space="preserve">(    ) 4. </w:t>
      </w:r>
      <w:r w:rsidRPr="004E7775">
        <w:rPr>
          <w:rFonts w:ascii="仿宋_GB2312" w:eastAsia="仿宋_GB2312" w:hint="eastAsia"/>
          <w:sz w:val="28"/>
          <w:szCs w:val="28"/>
        </w:rPr>
        <w:t xml:space="preserve"> </w:t>
      </w:r>
      <w:r w:rsidRPr="004E7775">
        <w:rPr>
          <w:rFonts w:ascii="仿宋_GB2312" w:eastAsia="仿宋_GB2312"/>
          <w:sz w:val="28"/>
          <w:szCs w:val="28"/>
        </w:rPr>
        <w:t xml:space="preserve">A. </w:t>
      </w:r>
      <w:r w:rsidRPr="004E7775">
        <w:rPr>
          <w:rFonts w:ascii="仿宋_GB2312" w:eastAsia="仿宋_GB2312" w:hint="eastAsia"/>
          <w:sz w:val="28"/>
          <w:szCs w:val="28"/>
        </w:rPr>
        <w:t>milk</w:t>
      </w:r>
      <w:r w:rsidRPr="004E7775">
        <w:rPr>
          <w:rFonts w:ascii="仿宋_GB2312" w:eastAsia="仿宋_GB2312"/>
          <w:sz w:val="28"/>
          <w:szCs w:val="28"/>
        </w:rPr>
        <w:t xml:space="preserve">      </w:t>
      </w:r>
      <w:r w:rsidRPr="004E7775">
        <w:rPr>
          <w:rFonts w:ascii="仿宋_GB2312" w:eastAsia="仿宋_GB2312" w:hint="eastAsia"/>
          <w:sz w:val="28"/>
          <w:szCs w:val="28"/>
        </w:rPr>
        <w:t xml:space="preserve">    </w:t>
      </w:r>
      <w:r w:rsidRPr="004E7775">
        <w:rPr>
          <w:rFonts w:ascii="仿宋_GB2312" w:eastAsia="仿宋_GB2312"/>
          <w:sz w:val="28"/>
          <w:szCs w:val="28"/>
        </w:rPr>
        <w:t xml:space="preserve">B. </w:t>
      </w:r>
      <w:r w:rsidRPr="004E7775">
        <w:rPr>
          <w:rFonts w:ascii="仿宋_GB2312" w:eastAsia="仿宋_GB2312" w:hint="eastAsia"/>
          <w:sz w:val="28"/>
          <w:szCs w:val="28"/>
        </w:rPr>
        <w:t>tall</w:t>
      </w:r>
      <w:r w:rsidRPr="004E7775">
        <w:rPr>
          <w:rFonts w:ascii="仿宋_GB2312" w:eastAsia="仿宋_GB2312"/>
          <w:sz w:val="28"/>
          <w:szCs w:val="28"/>
        </w:rPr>
        <w:t xml:space="preserve">   </w:t>
      </w:r>
      <w:r w:rsidRPr="004E7775">
        <w:rPr>
          <w:rFonts w:ascii="仿宋_GB2312" w:eastAsia="仿宋_GB2312" w:hint="eastAsia"/>
          <w:sz w:val="28"/>
          <w:szCs w:val="28"/>
        </w:rPr>
        <w:t xml:space="preserve">      </w:t>
      </w:r>
      <w:r w:rsidRPr="004E7775">
        <w:rPr>
          <w:rFonts w:ascii="仿宋_GB2312" w:eastAsia="仿宋_GB2312"/>
          <w:sz w:val="28"/>
          <w:szCs w:val="28"/>
        </w:rPr>
        <w:t xml:space="preserve">C. </w:t>
      </w:r>
      <w:r w:rsidRPr="004E7775">
        <w:rPr>
          <w:rFonts w:ascii="仿宋_GB2312" w:eastAsia="仿宋_GB2312" w:hint="eastAsia"/>
          <w:sz w:val="28"/>
          <w:szCs w:val="28"/>
        </w:rPr>
        <w:t>thin</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 xml:space="preserve">(    ) </w:t>
      </w:r>
      <w:r w:rsidRPr="004E7775">
        <w:rPr>
          <w:rFonts w:ascii="仿宋_GB2312" w:eastAsia="仿宋_GB2312" w:hint="eastAsia"/>
          <w:sz w:val="28"/>
          <w:szCs w:val="28"/>
        </w:rPr>
        <w:t>5</w:t>
      </w:r>
      <w:r w:rsidRPr="004E7775">
        <w:rPr>
          <w:rFonts w:ascii="仿宋_GB2312" w:eastAsia="仿宋_GB2312"/>
          <w:sz w:val="28"/>
          <w:szCs w:val="28"/>
        </w:rPr>
        <w:t xml:space="preserve">.  A. </w:t>
      </w:r>
      <w:r w:rsidRPr="004E7775">
        <w:rPr>
          <w:rFonts w:ascii="仿宋_GB2312" w:eastAsia="仿宋_GB2312" w:hint="eastAsia"/>
          <w:sz w:val="28"/>
          <w:szCs w:val="28"/>
        </w:rPr>
        <w:t>zoo</w:t>
      </w:r>
      <w:r w:rsidRPr="004E7775">
        <w:rPr>
          <w:rFonts w:ascii="仿宋_GB2312" w:eastAsia="仿宋_GB2312"/>
          <w:sz w:val="28"/>
          <w:szCs w:val="28"/>
        </w:rPr>
        <w:t xml:space="preserve">    </w:t>
      </w:r>
      <w:r w:rsidRPr="004E7775">
        <w:rPr>
          <w:rFonts w:ascii="仿宋_GB2312" w:eastAsia="仿宋_GB2312" w:hint="eastAsia"/>
          <w:sz w:val="28"/>
          <w:szCs w:val="28"/>
        </w:rPr>
        <w:t xml:space="preserve">      </w:t>
      </w:r>
      <w:r w:rsidRPr="004E7775">
        <w:rPr>
          <w:rFonts w:ascii="仿宋_GB2312" w:eastAsia="仿宋_GB2312"/>
          <w:sz w:val="28"/>
          <w:szCs w:val="28"/>
        </w:rPr>
        <w:t xml:space="preserve"> B. </w:t>
      </w:r>
      <w:r w:rsidRPr="004E7775">
        <w:rPr>
          <w:rFonts w:ascii="仿宋_GB2312" w:eastAsia="仿宋_GB2312" w:hint="eastAsia"/>
          <w:sz w:val="28"/>
          <w:szCs w:val="28"/>
        </w:rPr>
        <w:t>cat</w:t>
      </w:r>
      <w:r w:rsidRPr="004E7775">
        <w:rPr>
          <w:rFonts w:ascii="仿宋_GB2312" w:eastAsia="仿宋_GB2312"/>
          <w:sz w:val="28"/>
          <w:szCs w:val="28"/>
        </w:rPr>
        <w:t xml:space="preserve">       </w:t>
      </w:r>
      <w:r w:rsidRPr="004E7775">
        <w:rPr>
          <w:rFonts w:ascii="仿宋_GB2312" w:eastAsia="仿宋_GB2312" w:hint="eastAsia"/>
          <w:sz w:val="28"/>
          <w:szCs w:val="28"/>
        </w:rPr>
        <w:t xml:space="preserve">  </w:t>
      </w:r>
      <w:r w:rsidRPr="004E7775">
        <w:rPr>
          <w:rFonts w:ascii="仿宋_GB2312" w:eastAsia="仿宋_GB2312"/>
          <w:sz w:val="28"/>
          <w:szCs w:val="28"/>
        </w:rPr>
        <w:t>C.</w:t>
      </w:r>
      <w:r w:rsidRPr="004E7775">
        <w:rPr>
          <w:rFonts w:ascii="仿宋_GB2312" w:eastAsia="仿宋_GB2312" w:hint="eastAsia"/>
          <w:sz w:val="28"/>
          <w:szCs w:val="28"/>
        </w:rPr>
        <w:t xml:space="preserve"> bear</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pict>
          <v:shape id="_x0000_s1323" type="#_x0000_t202" alt="" style="position:absolute;left:0;text-align:left;margin-left:225pt;margin-top:7.15pt;width:68.05pt;height:100.8pt;z-index:251697152;mso-wrap-style:none" stroked="f">
            <v:textbox style="mso-next-textbox:#_x0000_s1323;mso-fit-shape-to-text:t">
              <w:txbxContent>
                <w:p w:rsidR="004E7775" w:rsidRPr="00DF57DE" w:rsidRDefault="004E7775" w:rsidP="004E7775">
                  <w:pPr>
                    <w:spacing w:line="360" w:lineRule="auto"/>
                    <w:rPr>
                      <w:szCs w:val="21"/>
                    </w:rPr>
                  </w:pPr>
                  <w:r>
                    <w:rPr>
                      <w:rFonts w:hint="eastAsia"/>
                      <w:noProof/>
                      <w:szCs w:val="21"/>
                    </w:rPr>
                    <w:drawing>
                      <wp:inline distT="0" distB="0" distL="0" distR="0">
                        <wp:extent cx="505626" cy="762000"/>
                        <wp:effectExtent l="19050" t="0" r="8724" b="0"/>
                        <wp:docPr id="2869" name="图片 2869" descr="QQ截图20130314204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9" descr="QQ截图20130314204404"/>
                                <pic:cNvPicPr>
                                  <a:picLocks noChangeAspect="1" noChangeArrowheads="1"/>
                                </pic:cNvPicPr>
                              </pic:nvPicPr>
                              <pic:blipFill>
                                <a:blip r:embed="rId54"/>
                                <a:srcRect/>
                                <a:stretch>
                                  <a:fillRect/>
                                </a:stretch>
                              </pic:blipFill>
                              <pic:spPr bwMode="auto">
                                <a:xfrm>
                                  <a:off x="0" y="0"/>
                                  <a:ext cx="505626" cy="762000"/>
                                </a:xfrm>
                                <a:prstGeom prst="rect">
                                  <a:avLst/>
                                </a:prstGeom>
                                <a:noFill/>
                                <a:ln w="9525">
                                  <a:noFill/>
                                  <a:miter lim="800000"/>
                                  <a:headEnd/>
                                  <a:tailEnd/>
                                </a:ln>
                              </pic:spPr>
                            </pic:pic>
                          </a:graphicData>
                        </a:graphic>
                      </wp:inline>
                    </w:drawing>
                  </w:r>
                </w:p>
              </w:txbxContent>
            </v:textbox>
            <w10:wrap type="square"/>
          </v:shape>
        </w:pict>
      </w:r>
      <w:r w:rsidRPr="004E7775">
        <w:rPr>
          <w:rFonts w:ascii="仿宋_GB2312" w:eastAsia="仿宋_GB2312"/>
          <w:sz w:val="28"/>
          <w:szCs w:val="28"/>
        </w:rPr>
        <w:t>二、</w:t>
      </w:r>
      <w:r w:rsidRPr="004E7775">
        <w:rPr>
          <w:rFonts w:ascii="仿宋_GB2312" w:eastAsia="仿宋_GB2312" w:hint="eastAsia"/>
          <w:sz w:val="28"/>
          <w:szCs w:val="28"/>
        </w:rPr>
        <w:t>看图，选择合适的单词补全句子。</w:t>
      </w:r>
    </w:p>
    <w:p w:rsidR="004E7775" w:rsidRPr="004E7775" w:rsidRDefault="004E7775" w:rsidP="004E7775">
      <w:pPr>
        <w:spacing w:line="500" w:lineRule="exact"/>
        <w:ind w:firstLineChars="200" w:firstLine="560"/>
        <w:rPr>
          <w:rFonts w:ascii="仿宋_GB2312" w:eastAsia="仿宋_GB2312" w:hint="eastAsia"/>
          <w:sz w:val="28"/>
          <w:szCs w:val="28"/>
        </w:rPr>
      </w:pP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1. I</w:t>
      </w:r>
      <w:r w:rsidRPr="004E7775">
        <w:rPr>
          <w:rFonts w:ascii="仿宋_GB2312" w:eastAsia="仿宋_GB2312"/>
          <w:sz w:val="28"/>
          <w:szCs w:val="28"/>
        </w:rPr>
        <w:t>’</w:t>
      </w:r>
      <w:r w:rsidRPr="004E7775">
        <w:rPr>
          <w:rFonts w:ascii="仿宋_GB2312" w:eastAsia="仿宋_GB2312" w:hint="eastAsia"/>
          <w:sz w:val="28"/>
          <w:szCs w:val="28"/>
        </w:rPr>
        <w:t xml:space="preserve">m </w:t>
      </w:r>
      <w:r w:rsidRPr="004E7775">
        <w:rPr>
          <w:rFonts w:ascii="仿宋_GB2312" w:eastAsia="仿宋_GB2312" w:hint="eastAsia"/>
          <w:sz w:val="28"/>
          <w:szCs w:val="28"/>
          <w:u w:val="single"/>
        </w:rPr>
        <w:t xml:space="preserve">        </w:t>
      </w:r>
      <w:r w:rsidRPr="004E7775">
        <w:rPr>
          <w:rFonts w:ascii="仿宋_GB2312" w:eastAsia="仿宋_GB2312" w:hint="eastAsia"/>
          <w:sz w:val="28"/>
          <w:szCs w:val="28"/>
        </w:rPr>
        <w:t xml:space="preserve">and my mother is </w:t>
      </w:r>
      <w:r w:rsidRPr="004E7775">
        <w:rPr>
          <w:rFonts w:ascii="仿宋_GB2312" w:eastAsia="仿宋_GB2312" w:hint="eastAsia"/>
          <w:sz w:val="28"/>
          <w:szCs w:val="28"/>
          <w:u w:val="single"/>
        </w:rPr>
        <w:t xml:space="preserve">         </w:t>
      </w:r>
      <w:r w:rsidRPr="004E7775">
        <w:rPr>
          <w:rFonts w:ascii="仿宋_GB2312" w:eastAsia="仿宋_GB2312" w:hint="eastAsia"/>
          <w:sz w:val="28"/>
          <w:szCs w:val="28"/>
        </w:rPr>
        <w:t xml:space="preserve"> .</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pict>
          <v:shape id="_x0000_s1326" type="#_x0000_t202" alt="" style="position:absolute;left:0;text-align:left;margin-left:369pt;margin-top:6.7pt;width:54pt;height:96.75pt;z-index:251700224" filled="f">
            <v:textbox style="mso-next-textbox:#_x0000_s1326">
              <w:txbxContent>
                <w:p w:rsidR="004E7775" w:rsidRDefault="004E7775" w:rsidP="004E7775">
                  <w:pPr>
                    <w:spacing w:line="360" w:lineRule="auto"/>
                    <w:rPr>
                      <w:rFonts w:hint="eastAsia"/>
                    </w:rPr>
                  </w:pPr>
                  <w:r>
                    <w:rPr>
                      <w:rFonts w:hint="eastAsia"/>
                    </w:rPr>
                    <w:t>A. fat</w:t>
                  </w:r>
                </w:p>
                <w:p w:rsidR="004E7775" w:rsidRDefault="004E7775" w:rsidP="004E7775">
                  <w:pPr>
                    <w:spacing w:line="360" w:lineRule="auto"/>
                    <w:rPr>
                      <w:rFonts w:hint="eastAsia"/>
                    </w:rPr>
                  </w:pPr>
                  <w:r>
                    <w:rPr>
                      <w:rFonts w:hint="eastAsia"/>
                    </w:rPr>
                    <w:t>B. short</w:t>
                  </w:r>
                </w:p>
                <w:p w:rsidR="004E7775" w:rsidRDefault="004E7775" w:rsidP="004E7775">
                  <w:pPr>
                    <w:spacing w:line="360" w:lineRule="auto"/>
                    <w:rPr>
                      <w:rFonts w:hint="eastAsia"/>
                    </w:rPr>
                  </w:pPr>
                  <w:r>
                    <w:rPr>
                      <w:rFonts w:hint="eastAsia"/>
                    </w:rPr>
                    <w:t>C. tall</w:t>
                  </w:r>
                </w:p>
                <w:p w:rsidR="004E7775" w:rsidRDefault="004E7775" w:rsidP="004E7775">
                  <w:pPr>
                    <w:spacing w:line="360" w:lineRule="auto"/>
                    <w:rPr>
                      <w:rFonts w:hint="eastAsia"/>
                    </w:rPr>
                  </w:pPr>
                  <w:r>
                    <w:rPr>
                      <w:rFonts w:hint="eastAsia"/>
                    </w:rPr>
                    <w:t>D. thin</w:t>
                  </w:r>
                </w:p>
              </w:txbxContent>
            </v:textbox>
          </v:shape>
        </w:pict>
      </w:r>
      <w:r w:rsidRPr="004E7775">
        <w:rPr>
          <w:rFonts w:ascii="仿宋_GB2312" w:eastAsia="仿宋_GB2312"/>
          <w:sz w:val="28"/>
          <w:szCs w:val="28"/>
        </w:rPr>
        <w:pict>
          <v:shape id="_x0000_s1324" type="#_x0000_t202" alt="" style="position:absolute;left:0;text-align:left;margin-left:135pt;margin-top:21.7pt;width:106.45pt;height:85.2pt;z-index:251698176;mso-wrap-style:none" stroked="f">
            <v:textbox style="mso-next-textbox:#_x0000_s1324;mso-fit-shape-to-text:t">
              <w:txbxContent>
                <w:p w:rsidR="004E7775" w:rsidRPr="00835CE9" w:rsidRDefault="004E7775" w:rsidP="004E7775">
                  <w:pPr>
                    <w:spacing w:line="360" w:lineRule="auto"/>
                    <w:rPr>
                      <w:szCs w:val="21"/>
                    </w:rPr>
                  </w:pPr>
                  <w:r>
                    <w:rPr>
                      <w:rFonts w:hint="eastAsia"/>
                      <w:noProof/>
                      <w:szCs w:val="21"/>
                    </w:rPr>
                    <w:drawing>
                      <wp:inline distT="0" distB="0" distL="0" distR="0">
                        <wp:extent cx="895350" cy="662413"/>
                        <wp:effectExtent l="19050" t="0" r="0" b="0"/>
                        <wp:docPr id="2870" name="图片 2870" descr="QQ截图20130314204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0" descr="QQ截图20130314204446"/>
                                <pic:cNvPicPr>
                                  <a:picLocks noChangeAspect="1" noChangeArrowheads="1"/>
                                </pic:cNvPicPr>
                              </pic:nvPicPr>
                              <pic:blipFill>
                                <a:blip r:embed="rId55"/>
                                <a:srcRect/>
                                <a:stretch>
                                  <a:fillRect/>
                                </a:stretch>
                              </pic:blipFill>
                              <pic:spPr bwMode="auto">
                                <a:xfrm>
                                  <a:off x="0" y="0"/>
                                  <a:ext cx="895350" cy="662413"/>
                                </a:xfrm>
                                <a:prstGeom prst="rect">
                                  <a:avLst/>
                                </a:prstGeom>
                                <a:noFill/>
                                <a:ln w="9525">
                                  <a:noFill/>
                                  <a:miter lim="800000"/>
                                  <a:headEnd/>
                                  <a:tailEnd/>
                                </a:ln>
                              </pic:spPr>
                            </pic:pic>
                          </a:graphicData>
                        </a:graphic>
                      </wp:inline>
                    </w:drawing>
                  </w:r>
                </w:p>
              </w:txbxContent>
            </v:textbox>
            <w10:wrap type="square"/>
          </v:shape>
        </w:pic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xml:space="preserve">2. The pig is </w:t>
      </w:r>
      <w:r w:rsidRPr="004E7775">
        <w:rPr>
          <w:rFonts w:ascii="仿宋_GB2312" w:eastAsia="仿宋_GB2312" w:hint="eastAsia"/>
          <w:sz w:val="28"/>
          <w:szCs w:val="28"/>
          <w:u w:val="single"/>
        </w:rPr>
        <w:t xml:space="preserve">         </w:t>
      </w:r>
      <w:r w:rsidRPr="004E7775">
        <w:rPr>
          <w:rFonts w:ascii="仿宋_GB2312" w:eastAsia="仿宋_GB2312" w:hint="eastAsia"/>
          <w:sz w:val="28"/>
          <w:szCs w:val="28"/>
        </w:rPr>
        <w:t xml:space="preserve"> . </w:t>
      </w:r>
    </w:p>
    <w:p w:rsidR="004E7775" w:rsidRPr="004E7775" w:rsidRDefault="004E7775" w:rsidP="004E7775">
      <w:pPr>
        <w:spacing w:line="500" w:lineRule="exact"/>
        <w:rPr>
          <w:rFonts w:ascii="仿宋_GB2312" w:eastAsia="仿宋_GB2312" w:hint="eastAsia"/>
          <w:sz w:val="28"/>
          <w:szCs w:val="28"/>
        </w:rPr>
      </w:pP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pict>
          <v:shape id="_x0000_s1325" type="#_x0000_t202" alt="" style="position:absolute;left:0;text-align:left;margin-left:135pt;margin-top:8.55pt;width:97.4pt;height:85.2pt;z-index:251699200;mso-wrap-style:none" stroked="f">
            <v:textbox style="mso-fit-shape-to-text:t">
              <w:txbxContent>
                <w:p w:rsidR="004E7775" w:rsidRPr="00FB3AB1" w:rsidRDefault="004E7775" w:rsidP="004E7775">
                  <w:pPr>
                    <w:spacing w:line="360" w:lineRule="auto"/>
                    <w:rPr>
                      <w:szCs w:val="21"/>
                    </w:rPr>
                  </w:pPr>
                  <w:r>
                    <w:rPr>
                      <w:rFonts w:hint="eastAsia"/>
                      <w:noProof/>
                      <w:szCs w:val="21"/>
                    </w:rPr>
                    <w:drawing>
                      <wp:inline distT="0" distB="0" distL="0" distR="0">
                        <wp:extent cx="800100" cy="713603"/>
                        <wp:effectExtent l="19050" t="0" r="0" b="0"/>
                        <wp:docPr id="2871" name="图片 2871" descr="QQ截图20130314204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1" descr="QQ截图20130314204606"/>
                                <pic:cNvPicPr>
                                  <a:picLocks noChangeAspect="1" noChangeArrowheads="1"/>
                                </pic:cNvPicPr>
                              </pic:nvPicPr>
                              <pic:blipFill>
                                <a:blip r:embed="rId56"/>
                                <a:srcRect/>
                                <a:stretch>
                                  <a:fillRect/>
                                </a:stretch>
                              </pic:blipFill>
                              <pic:spPr bwMode="auto">
                                <a:xfrm>
                                  <a:off x="0" y="0"/>
                                  <a:ext cx="800100" cy="713603"/>
                                </a:xfrm>
                                <a:prstGeom prst="rect">
                                  <a:avLst/>
                                </a:prstGeom>
                                <a:noFill/>
                                <a:ln w="9525">
                                  <a:noFill/>
                                  <a:miter lim="800000"/>
                                  <a:headEnd/>
                                  <a:tailEnd/>
                                </a:ln>
                              </pic:spPr>
                            </pic:pic>
                          </a:graphicData>
                        </a:graphic>
                      </wp:inline>
                    </w:drawing>
                  </w:r>
                </w:p>
              </w:txbxContent>
            </v:textbox>
            <w10:wrap type="square"/>
          </v:shape>
        </w:pic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xml:space="preserve">3.The monkey is </w:t>
      </w:r>
      <w:r w:rsidRPr="004E7775">
        <w:rPr>
          <w:rFonts w:ascii="仿宋_GB2312" w:eastAsia="仿宋_GB2312" w:hint="eastAsia"/>
          <w:sz w:val="28"/>
          <w:szCs w:val="28"/>
          <w:u w:val="single"/>
        </w:rPr>
        <w:t xml:space="preserve">         .</w:t>
      </w:r>
    </w:p>
    <w:p w:rsidR="004E7775" w:rsidRDefault="004E7775" w:rsidP="004E7775">
      <w:pPr>
        <w:spacing w:line="500" w:lineRule="exact"/>
        <w:rPr>
          <w:rFonts w:ascii="仿宋_GB2312" w:eastAsia="仿宋_GB2312" w:hint="eastAsia"/>
          <w:sz w:val="28"/>
          <w:szCs w:val="28"/>
        </w:rPr>
      </w:pPr>
    </w:p>
    <w:p w:rsidR="00A031B3" w:rsidRPr="004E7775" w:rsidRDefault="00A031B3" w:rsidP="004E7775">
      <w:pPr>
        <w:spacing w:line="500" w:lineRule="exact"/>
        <w:rPr>
          <w:rFonts w:ascii="仿宋_GB2312" w:eastAsia="仿宋_GB2312" w:hint="eastAsia"/>
          <w:sz w:val="28"/>
          <w:szCs w:val="28"/>
        </w:rPr>
      </w:pP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三、</w:t>
      </w:r>
      <w:r w:rsidRPr="004E7775">
        <w:rPr>
          <w:rFonts w:ascii="仿宋_GB2312" w:eastAsia="仿宋_GB2312" w:hint="eastAsia"/>
          <w:sz w:val="28"/>
          <w:szCs w:val="28"/>
        </w:rPr>
        <w:t>阅读短文，判断正误。</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Hi, I</w:t>
      </w:r>
      <w:r w:rsidRPr="004E7775">
        <w:rPr>
          <w:rFonts w:ascii="仿宋_GB2312" w:eastAsia="仿宋_GB2312"/>
          <w:sz w:val="28"/>
          <w:szCs w:val="28"/>
        </w:rPr>
        <w:t>’</w:t>
      </w:r>
      <w:r w:rsidRPr="004E7775">
        <w:rPr>
          <w:rFonts w:ascii="仿宋_GB2312" w:eastAsia="仿宋_GB2312" w:hint="eastAsia"/>
          <w:sz w:val="28"/>
          <w:szCs w:val="28"/>
        </w:rPr>
        <w:t>m a giraffe. My name is Dou Dou. I</w:t>
      </w:r>
      <w:r w:rsidRPr="004E7775">
        <w:rPr>
          <w:rFonts w:ascii="仿宋_GB2312" w:eastAsia="仿宋_GB2312"/>
          <w:sz w:val="28"/>
          <w:szCs w:val="28"/>
        </w:rPr>
        <w:t>’</w:t>
      </w:r>
      <w:r w:rsidRPr="004E7775">
        <w:rPr>
          <w:rFonts w:ascii="仿宋_GB2312" w:eastAsia="仿宋_GB2312" w:hint="eastAsia"/>
          <w:sz w:val="28"/>
          <w:szCs w:val="28"/>
        </w:rPr>
        <w:t>m tall. Look! That is my friend, panda. It</w:t>
      </w:r>
      <w:r w:rsidRPr="004E7775">
        <w:rPr>
          <w:rFonts w:ascii="仿宋_GB2312" w:eastAsia="仿宋_GB2312"/>
          <w:sz w:val="28"/>
          <w:szCs w:val="28"/>
        </w:rPr>
        <w:t>’</w:t>
      </w:r>
      <w:r w:rsidRPr="004E7775">
        <w:rPr>
          <w:rFonts w:ascii="仿宋_GB2312" w:eastAsia="仿宋_GB2312" w:hint="eastAsia"/>
          <w:sz w:val="28"/>
          <w:szCs w:val="28"/>
        </w:rPr>
        <w:t>s white and black. It</w:t>
      </w:r>
      <w:r w:rsidRPr="004E7775">
        <w:rPr>
          <w:rFonts w:ascii="仿宋_GB2312" w:eastAsia="仿宋_GB2312"/>
          <w:sz w:val="28"/>
          <w:szCs w:val="28"/>
        </w:rPr>
        <w:t>’</w:t>
      </w:r>
      <w:r w:rsidRPr="004E7775">
        <w:rPr>
          <w:rFonts w:ascii="仿宋_GB2312" w:eastAsia="仿宋_GB2312" w:hint="eastAsia"/>
          <w:sz w:val="28"/>
          <w:szCs w:val="28"/>
        </w:rPr>
        <w:t>s fat. And this is a thin monkey. It</w:t>
      </w:r>
      <w:r w:rsidRPr="004E7775">
        <w:rPr>
          <w:rFonts w:ascii="仿宋_GB2312" w:eastAsia="仿宋_GB2312"/>
          <w:sz w:val="28"/>
          <w:szCs w:val="28"/>
        </w:rPr>
        <w:t>’</w:t>
      </w:r>
      <w:r w:rsidRPr="004E7775">
        <w:rPr>
          <w:rFonts w:ascii="仿宋_GB2312" w:eastAsia="仿宋_GB2312" w:hint="eastAsia"/>
          <w:sz w:val="28"/>
          <w:szCs w:val="28"/>
        </w:rPr>
        <w:t>s very cute.</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xml:space="preserve">(   )1. Dou Dou is tall. </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)2. The giraffe is white and black.</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)3. The panda is fat.</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)4. The monkey is thin.</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   )5. The monkey is very cute.</w:t>
      </w:r>
    </w:p>
    <w:p w:rsidR="004E7775" w:rsidRPr="004E7775" w:rsidRDefault="004E7775" w:rsidP="00A031B3">
      <w:pPr>
        <w:spacing w:line="500" w:lineRule="exact"/>
        <w:ind w:firstLineChars="200" w:firstLine="560"/>
        <w:rPr>
          <w:rFonts w:ascii="仿宋_GB2312" w:eastAsia="仿宋_GB2312"/>
          <w:sz w:val="28"/>
          <w:szCs w:val="28"/>
        </w:rPr>
      </w:pPr>
      <w:r w:rsidRPr="004E7775">
        <w:rPr>
          <w:rFonts w:ascii="仿宋_GB2312" w:eastAsia="仿宋_GB2312"/>
          <w:sz w:val="28"/>
          <w:szCs w:val="28"/>
        </w:rPr>
        <w:t>答案：</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一、下列每组单词中有一个是不同类的，请将其字母编号填在括号里。</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1. A  2. C  3. B  4. A  5.A</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lastRenderedPageBreak/>
        <w:t>二、</w:t>
      </w:r>
      <w:r w:rsidRPr="004E7775">
        <w:rPr>
          <w:rFonts w:ascii="仿宋_GB2312" w:eastAsia="仿宋_GB2312" w:hint="eastAsia"/>
          <w:sz w:val="28"/>
          <w:szCs w:val="28"/>
        </w:rPr>
        <w:t>看图，选择合适的单词补全句子。</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hint="eastAsia"/>
          <w:sz w:val="28"/>
          <w:szCs w:val="28"/>
        </w:rPr>
        <w:t>1. B C  2. A  3. D</w:t>
      </w:r>
    </w:p>
    <w:p w:rsidR="004E7775" w:rsidRPr="004E7775" w:rsidRDefault="004E7775" w:rsidP="004E7775">
      <w:pPr>
        <w:spacing w:line="500" w:lineRule="exact"/>
        <w:ind w:firstLineChars="200" w:firstLine="560"/>
        <w:rPr>
          <w:rFonts w:ascii="仿宋_GB2312" w:eastAsia="仿宋_GB2312" w:hint="eastAsia"/>
          <w:sz w:val="28"/>
          <w:szCs w:val="28"/>
        </w:rPr>
      </w:pPr>
      <w:r w:rsidRPr="004E7775">
        <w:rPr>
          <w:rFonts w:ascii="仿宋_GB2312" w:eastAsia="仿宋_GB2312"/>
          <w:sz w:val="28"/>
          <w:szCs w:val="28"/>
        </w:rPr>
        <w:t>三、</w:t>
      </w:r>
      <w:r w:rsidRPr="004E7775">
        <w:rPr>
          <w:rFonts w:ascii="仿宋_GB2312" w:eastAsia="仿宋_GB2312" w:hint="eastAsia"/>
          <w:sz w:val="28"/>
          <w:szCs w:val="28"/>
        </w:rPr>
        <w:t>阅读短文，判断正误。</w:t>
      </w:r>
    </w:p>
    <w:p w:rsidR="004E7775" w:rsidRPr="004E7775" w:rsidRDefault="004E7775" w:rsidP="004E7775">
      <w:pPr>
        <w:spacing w:line="500" w:lineRule="exact"/>
        <w:ind w:firstLineChars="200" w:firstLine="560"/>
        <w:rPr>
          <w:rFonts w:ascii="仿宋_GB2312" w:eastAsia="仿宋_GB2312"/>
          <w:sz w:val="28"/>
          <w:szCs w:val="28"/>
        </w:rPr>
      </w:pPr>
      <w:r w:rsidRPr="004E7775">
        <w:rPr>
          <w:rFonts w:ascii="仿宋_GB2312" w:eastAsia="仿宋_GB2312" w:hint="eastAsia"/>
          <w:sz w:val="28"/>
          <w:szCs w:val="28"/>
        </w:rPr>
        <w:t>1. √  2. ×  3. √  4. √  5. √</w:t>
      </w:r>
    </w:p>
    <w:p w:rsidR="004E7775" w:rsidRPr="004E7775" w:rsidRDefault="004E7775" w:rsidP="004E7775">
      <w:pPr>
        <w:spacing w:line="500" w:lineRule="exact"/>
        <w:ind w:firstLineChars="200" w:firstLine="560"/>
        <w:rPr>
          <w:rFonts w:ascii="仿宋_GB2312" w:eastAsia="仿宋_GB2312"/>
          <w:sz w:val="28"/>
          <w:szCs w:val="28"/>
        </w:rPr>
      </w:pPr>
    </w:p>
    <w:p w:rsidR="004E7775" w:rsidRPr="004E7775" w:rsidRDefault="004E7775" w:rsidP="004E7775">
      <w:pPr>
        <w:spacing w:line="500" w:lineRule="exact"/>
        <w:ind w:firstLineChars="200" w:firstLine="560"/>
        <w:rPr>
          <w:rFonts w:ascii="仿宋_GB2312" w:eastAsia="仿宋_GB2312"/>
          <w:sz w:val="28"/>
          <w:szCs w:val="28"/>
        </w:rPr>
      </w:pPr>
    </w:p>
    <w:p w:rsidR="004E7775" w:rsidRPr="004E7775" w:rsidRDefault="004E7775" w:rsidP="004E7775">
      <w:pPr>
        <w:spacing w:line="500" w:lineRule="exact"/>
        <w:ind w:firstLineChars="200" w:firstLine="560"/>
        <w:rPr>
          <w:rFonts w:ascii="仿宋_GB2312" w:eastAsia="仿宋_GB2312"/>
          <w:sz w:val="28"/>
          <w:szCs w:val="28"/>
        </w:rPr>
      </w:pPr>
    </w:p>
    <w:p w:rsidR="007358EF" w:rsidRPr="007358EF" w:rsidRDefault="007358EF" w:rsidP="007358EF">
      <w:pPr>
        <w:spacing w:line="500" w:lineRule="exact"/>
        <w:ind w:firstLineChars="200" w:firstLine="560"/>
        <w:rPr>
          <w:rFonts w:ascii="仿宋_GB2312" w:eastAsia="仿宋_GB2312"/>
          <w:sz w:val="28"/>
          <w:szCs w:val="28"/>
        </w:rPr>
      </w:pPr>
    </w:p>
    <w:p w:rsidR="007358EF" w:rsidRPr="007358EF" w:rsidRDefault="007358EF" w:rsidP="007358EF">
      <w:pPr>
        <w:spacing w:line="500" w:lineRule="exact"/>
        <w:ind w:firstLineChars="200" w:firstLine="560"/>
        <w:rPr>
          <w:rFonts w:ascii="仿宋_GB2312" w:eastAsia="仿宋_GB2312"/>
          <w:sz w:val="28"/>
          <w:szCs w:val="28"/>
        </w:rPr>
      </w:pPr>
    </w:p>
    <w:p w:rsidR="007358EF" w:rsidRPr="007358EF" w:rsidRDefault="007358EF" w:rsidP="007358EF">
      <w:pPr>
        <w:spacing w:line="500" w:lineRule="exact"/>
        <w:ind w:firstLineChars="200" w:firstLine="560"/>
        <w:rPr>
          <w:rFonts w:ascii="仿宋_GB2312" w:eastAsia="仿宋_GB2312"/>
          <w:sz w:val="28"/>
          <w:szCs w:val="28"/>
        </w:rPr>
      </w:pPr>
    </w:p>
    <w:p w:rsidR="007358EF" w:rsidRDefault="007358EF" w:rsidP="007358EF">
      <w:pPr>
        <w:spacing w:line="500" w:lineRule="exact"/>
        <w:ind w:firstLineChars="200" w:firstLine="560"/>
        <w:rPr>
          <w:rFonts w:ascii="仿宋_GB2312" w:eastAsia="仿宋_GB2312" w:hint="eastAsia"/>
          <w:sz w:val="28"/>
          <w:szCs w:val="28"/>
        </w:rPr>
      </w:pPr>
    </w:p>
    <w:p w:rsidR="007358EF" w:rsidRPr="007358EF" w:rsidRDefault="007358EF" w:rsidP="007358EF">
      <w:pPr>
        <w:spacing w:line="500" w:lineRule="exact"/>
        <w:ind w:firstLineChars="200" w:firstLine="560"/>
        <w:rPr>
          <w:rFonts w:ascii="仿宋_GB2312" w:eastAsia="仿宋_GB2312" w:hint="eastAsia"/>
          <w:sz w:val="28"/>
          <w:szCs w:val="28"/>
        </w:rPr>
      </w:pPr>
    </w:p>
    <w:p w:rsidR="007358EF" w:rsidRPr="007358EF" w:rsidRDefault="007358EF" w:rsidP="007358EF">
      <w:pPr>
        <w:spacing w:line="500" w:lineRule="exact"/>
        <w:rPr>
          <w:rFonts w:ascii="仿宋_GB2312" w:eastAsia="仿宋_GB2312"/>
          <w:sz w:val="28"/>
          <w:szCs w:val="28"/>
        </w:rPr>
      </w:pPr>
    </w:p>
    <w:p w:rsidR="0028287B" w:rsidRPr="006A168E" w:rsidRDefault="0028287B" w:rsidP="00FD6B7A">
      <w:pPr>
        <w:spacing w:line="500" w:lineRule="exact"/>
        <w:rPr>
          <w:rFonts w:ascii="仿宋_GB2312" w:eastAsia="仿宋_GB2312"/>
          <w:sz w:val="28"/>
          <w:szCs w:val="28"/>
        </w:rPr>
      </w:pPr>
    </w:p>
    <w:sectPr w:rsidR="0028287B" w:rsidRPr="006A168E" w:rsidSect="00196340">
      <w:footerReference w:type="even" r:id="rId57"/>
      <w:footerReference w:type="default" r:id="rId58"/>
      <w:pgSz w:w="11906" w:h="16838"/>
      <w:pgMar w:top="1701" w:right="1531" w:bottom="1701" w:left="1531"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477B92" w:rsidRDefault="00477B92" w:rsidP="00933C7E">
      <w:pPr>
        <w:spacing w:line="240" w:lineRule="auto"/>
      </w:pPr>
      <w:r>
        <w:separator/>
      </w:r>
    </w:p>
  </w:endnote>
  <w:endnote w:type="continuationSeparator" w:id="0">
    <w:p w:rsidR="00477B92" w:rsidRDefault="00477B92" w:rsidP="00933C7E">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3A3A" w:rsidRDefault="00B23A3A">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end"/>
    </w:r>
  </w:p>
  <w:p w:rsidR="00B23A3A" w:rsidRDefault="00B23A3A">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23A3A" w:rsidRDefault="00B23A3A">
    <w:pPr>
      <w:pStyle w:val="a3"/>
      <w:framePr w:wrap="around" w:vAnchor="text" w:hAnchor="margin" w:xAlign="center" w:y="1"/>
      <w:rPr>
        <w:rStyle w:val="a4"/>
      </w:rPr>
    </w:pPr>
    <w:r>
      <w:rPr>
        <w:rStyle w:val="a4"/>
      </w:rPr>
      <w:fldChar w:fldCharType="begin"/>
    </w:r>
    <w:r>
      <w:rPr>
        <w:rStyle w:val="a4"/>
      </w:rPr>
      <w:instrText xml:space="preserve">PAGE  </w:instrText>
    </w:r>
    <w:r>
      <w:rPr>
        <w:rStyle w:val="a4"/>
      </w:rPr>
      <w:fldChar w:fldCharType="separate"/>
    </w:r>
    <w:r w:rsidR="00A031B3">
      <w:rPr>
        <w:rStyle w:val="a4"/>
        <w:noProof/>
      </w:rPr>
      <w:t>30</w:t>
    </w:r>
    <w:r>
      <w:rPr>
        <w:rStyle w:val="a4"/>
      </w:rPr>
      <w:fldChar w:fldCharType="end"/>
    </w:r>
  </w:p>
  <w:p w:rsidR="00B23A3A" w:rsidRPr="00776CEE" w:rsidRDefault="00B23A3A">
    <w:pPr>
      <w:pStyle w:val="a3"/>
      <w:ind w:right="360"/>
      <w:rPr>
        <w:b/>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477B92" w:rsidRDefault="00477B92" w:rsidP="00933C7E">
      <w:pPr>
        <w:spacing w:line="240" w:lineRule="auto"/>
      </w:pPr>
      <w:r>
        <w:separator/>
      </w:r>
    </w:p>
  </w:footnote>
  <w:footnote w:type="continuationSeparator" w:id="0">
    <w:p w:rsidR="00477B92" w:rsidRDefault="00477B92" w:rsidP="00933C7E">
      <w:pPr>
        <w:spacing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09"/>
    <w:multiLevelType w:val="multilevel"/>
    <w:tmpl w:val="00000009"/>
    <w:lvl w:ilvl="0">
      <w:start w:val="1"/>
      <w:numFmt w:val="japaneseCounting"/>
      <w:lvlText w:val="%1、"/>
      <w:lvlJc w:val="left"/>
      <w:pPr>
        <w:tabs>
          <w:tab w:val="num" w:pos="480"/>
        </w:tabs>
        <w:ind w:left="480" w:hanging="48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1">
    <w:nsid w:val="0000000C"/>
    <w:multiLevelType w:val="multilevel"/>
    <w:tmpl w:val="0000000C"/>
    <w:lvl w:ilvl="0">
      <w:start w:val="1"/>
      <w:numFmt w:val="none"/>
      <w:lvlText w:val="一、"/>
      <w:lvlJc w:val="left"/>
      <w:pPr>
        <w:tabs>
          <w:tab w:val="num" w:pos="420"/>
        </w:tabs>
        <w:ind w:left="420" w:hanging="42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2">
    <w:nsid w:val="0000000D"/>
    <w:multiLevelType w:val="multilevel"/>
    <w:tmpl w:val="0000000D"/>
    <w:lvl w:ilvl="0">
      <w:start w:val="1"/>
      <w:numFmt w:val="decimal"/>
      <w:lvlText w:val="%1."/>
      <w:lvlJc w:val="left"/>
      <w:pPr>
        <w:tabs>
          <w:tab w:val="num" w:pos="360"/>
        </w:tabs>
        <w:ind w:left="360" w:hanging="360"/>
      </w:pPr>
      <w:rPr>
        <w:rFonts w:hint="default"/>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3">
    <w:nsid w:val="03F4610C"/>
    <w:multiLevelType w:val="hybridMultilevel"/>
    <w:tmpl w:val="42A4F74E"/>
    <w:lvl w:ilvl="0" w:tplc="337A2AD2">
      <w:start w:val="1"/>
      <w:numFmt w:val="upperLetter"/>
      <w:lvlText w:val="%1."/>
      <w:lvlJc w:val="left"/>
      <w:pPr>
        <w:ind w:left="1060" w:hanging="360"/>
      </w:pPr>
      <w:rPr>
        <w:rFonts w:hint="default"/>
      </w:rPr>
    </w:lvl>
    <w:lvl w:ilvl="1" w:tplc="04090019" w:tentative="1">
      <w:start w:val="1"/>
      <w:numFmt w:val="lowerLetter"/>
      <w:lvlText w:val="%2)"/>
      <w:lvlJc w:val="left"/>
      <w:pPr>
        <w:ind w:left="1540" w:hanging="420"/>
      </w:pPr>
    </w:lvl>
    <w:lvl w:ilvl="2" w:tplc="0409001B" w:tentative="1">
      <w:start w:val="1"/>
      <w:numFmt w:val="lowerRoman"/>
      <w:lvlText w:val="%3."/>
      <w:lvlJc w:val="right"/>
      <w:pPr>
        <w:ind w:left="1960" w:hanging="420"/>
      </w:pPr>
    </w:lvl>
    <w:lvl w:ilvl="3" w:tplc="0409000F" w:tentative="1">
      <w:start w:val="1"/>
      <w:numFmt w:val="decimal"/>
      <w:lvlText w:val="%4."/>
      <w:lvlJc w:val="left"/>
      <w:pPr>
        <w:ind w:left="2380" w:hanging="420"/>
      </w:pPr>
    </w:lvl>
    <w:lvl w:ilvl="4" w:tplc="04090019" w:tentative="1">
      <w:start w:val="1"/>
      <w:numFmt w:val="lowerLetter"/>
      <w:lvlText w:val="%5)"/>
      <w:lvlJc w:val="left"/>
      <w:pPr>
        <w:ind w:left="2800" w:hanging="420"/>
      </w:pPr>
    </w:lvl>
    <w:lvl w:ilvl="5" w:tplc="0409001B" w:tentative="1">
      <w:start w:val="1"/>
      <w:numFmt w:val="lowerRoman"/>
      <w:lvlText w:val="%6."/>
      <w:lvlJc w:val="right"/>
      <w:pPr>
        <w:ind w:left="3220" w:hanging="420"/>
      </w:pPr>
    </w:lvl>
    <w:lvl w:ilvl="6" w:tplc="0409000F" w:tentative="1">
      <w:start w:val="1"/>
      <w:numFmt w:val="decimal"/>
      <w:lvlText w:val="%7."/>
      <w:lvlJc w:val="left"/>
      <w:pPr>
        <w:ind w:left="3640" w:hanging="420"/>
      </w:pPr>
    </w:lvl>
    <w:lvl w:ilvl="7" w:tplc="04090019" w:tentative="1">
      <w:start w:val="1"/>
      <w:numFmt w:val="lowerLetter"/>
      <w:lvlText w:val="%8)"/>
      <w:lvlJc w:val="left"/>
      <w:pPr>
        <w:ind w:left="4060" w:hanging="420"/>
      </w:pPr>
    </w:lvl>
    <w:lvl w:ilvl="8" w:tplc="0409001B" w:tentative="1">
      <w:start w:val="1"/>
      <w:numFmt w:val="lowerRoman"/>
      <w:lvlText w:val="%9."/>
      <w:lvlJc w:val="right"/>
      <w:pPr>
        <w:ind w:left="4480" w:hanging="420"/>
      </w:pPr>
    </w:lvl>
  </w:abstractNum>
  <w:abstractNum w:abstractNumId="4">
    <w:nsid w:val="05F12686"/>
    <w:multiLevelType w:val="hybridMultilevel"/>
    <w:tmpl w:val="5AE464F6"/>
    <w:lvl w:ilvl="0" w:tplc="9F1A4AF8">
      <w:start w:val="1"/>
      <w:numFmt w:val="japaneseCounting"/>
      <w:lvlText w:val="%1、"/>
      <w:lvlJc w:val="left"/>
      <w:pPr>
        <w:tabs>
          <w:tab w:val="num" w:pos="420"/>
        </w:tabs>
        <w:ind w:left="42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8F366A9"/>
    <w:multiLevelType w:val="hybridMultilevel"/>
    <w:tmpl w:val="FEEE7980"/>
    <w:lvl w:ilvl="0" w:tplc="91CE258E">
      <w:start w:val="1"/>
      <w:numFmt w:val="decimal"/>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6">
    <w:nsid w:val="193C4FDF"/>
    <w:multiLevelType w:val="hybridMultilevel"/>
    <w:tmpl w:val="98160C92"/>
    <w:lvl w:ilvl="0" w:tplc="3DE6046A">
      <w:start w:val="1"/>
      <w:numFmt w:val="upperLetter"/>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nsid w:val="1C290023"/>
    <w:multiLevelType w:val="hybridMultilevel"/>
    <w:tmpl w:val="A8C89548"/>
    <w:lvl w:ilvl="0" w:tplc="AC32819C">
      <w:start w:val="1"/>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8">
    <w:nsid w:val="1E8161E6"/>
    <w:multiLevelType w:val="hybridMultilevel"/>
    <w:tmpl w:val="7030408E"/>
    <w:lvl w:ilvl="0" w:tplc="A9A49B5A">
      <w:start w:val="1"/>
      <w:numFmt w:val="decimal"/>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9">
    <w:nsid w:val="24B97478"/>
    <w:multiLevelType w:val="hybridMultilevel"/>
    <w:tmpl w:val="772C402E"/>
    <w:lvl w:ilvl="0" w:tplc="68946420">
      <w:start w:val="1"/>
      <w:numFmt w:val="japaneseCounting"/>
      <w:lvlText w:val="%1、"/>
      <w:lvlJc w:val="left"/>
      <w:pPr>
        <w:tabs>
          <w:tab w:val="num" w:pos="420"/>
        </w:tabs>
        <w:ind w:left="42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0">
    <w:nsid w:val="26F24470"/>
    <w:multiLevelType w:val="hybridMultilevel"/>
    <w:tmpl w:val="7A269088"/>
    <w:lvl w:ilvl="0" w:tplc="B12A133A">
      <w:start w:val="1"/>
      <w:numFmt w:val="none"/>
      <w:lvlText w:val="一、"/>
      <w:lvlJc w:val="left"/>
      <w:pPr>
        <w:tabs>
          <w:tab w:val="num" w:pos="420"/>
        </w:tabs>
        <w:ind w:left="420" w:hanging="420"/>
      </w:pPr>
      <w:rPr>
        <w:color w:val="auto"/>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1">
    <w:nsid w:val="29B54586"/>
    <w:multiLevelType w:val="hybridMultilevel"/>
    <w:tmpl w:val="9508E0E0"/>
    <w:lvl w:ilvl="0" w:tplc="AE44D3B6">
      <w:start w:val="1"/>
      <w:numFmt w:val="upperLetter"/>
      <w:lvlText w:val="%1."/>
      <w:lvlJc w:val="left"/>
      <w:pPr>
        <w:tabs>
          <w:tab w:val="num" w:pos="1410"/>
        </w:tabs>
        <w:ind w:left="14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2">
    <w:nsid w:val="30445A21"/>
    <w:multiLevelType w:val="hybridMultilevel"/>
    <w:tmpl w:val="0C9287BA"/>
    <w:lvl w:ilvl="0" w:tplc="694E6884">
      <w:start w:val="1"/>
      <w:numFmt w:val="upperLetter"/>
      <w:lvlText w:val="%1."/>
      <w:lvlJc w:val="left"/>
      <w:pPr>
        <w:ind w:left="920" w:hanging="360"/>
      </w:pPr>
      <w:rPr>
        <w:rFonts w:hint="default"/>
      </w:rPr>
    </w:lvl>
    <w:lvl w:ilvl="1" w:tplc="04090019" w:tentative="1">
      <w:start w:val="1"/>
      <w:numFmt w:val="lowerLetter"/>
      <w:lvlText w:val="%2)"/>
      <w:lvlJc w:val="left"/>
      <w:pPr>
        <w:ind w:left="1400" w:hanging="420"/>
      </w:pPr>
    </w:lvl>
    <w:lvl w:ilvl="2" w:tplc="0409001B" w:tentative="1">
      <w:start w:val="1"/>
      <w:numFmt w:val="lowerRoman"/>
      <w:lvlText w:val="%3."/>
      <w:lvlJc w:val="right"/>
      <w:pPr>
        <w:ind w:left="1820" w:hanging="420"/>
      </w:pPr>
    </w:lvl>
    <w:lvl w:ilvl="3" w:tplc="0409000F" w:tentative="1">
      <w:start w:val="1"/>
      <w:numFmt w:val="decimal"/>
      <w:lvlText w:val="%4."/>
      <w:lvlJc w:val="left"/>
      <w:pPr>
        <w:ind w:left="2240" w:hanging="420"/>
      </w:pPr>
    </w:lvl>
    <w:lvl w:ilvl="4" w:tplc="04090019" w:tentative="1">
      <w:start w:val="1"/>
      <w:numFmt w:val="lowerLetter"/>
      <w:lvlText w:val="%5)"/>
      <w:lvlJc w:val="left"/>
      <w:pPr>
        <w:ind w:left="2660" w:hanging="420"/>
      </w:pPr>
    </w:lvl>
    <w:lvl w:ilvl="5" w:tplc="0409001B" w:tentative="1">
      <w:start w:val="1"/>
      <w:numFmt w:val="lowerRoman"/>
      <w:lvlText w:val="%6."/>
      <w:lvlJc w:val="right"/>
      <w:pPr>
        <w:ind w:left="3080" w:hanging="420"/>
      </w:pPr>
    </w:lvl>
    <w:lvl w:ilvl="6" w:tplc="0409000F" w:tentative="1">
      <w:start w:val="1"/>
      <w:numFmt w:val="decimal"/>
      <w:lvlText w:val="%7."/>
      <w:lvlJc w:val="left"/>
      <w:pPr>
        <w:ind w:left="3500" w:hanging="420"/>
      </w:pPr>
    </w:lvl>
    <w:lvl w:ilvl="7" w:tplc="04090019" w:tentative="1">
      <w:start w:val="1"/>
      <w:numFmt w:val="lowerLetter"/>
      <w:lvlText w:val="%8)"/>
      <w:lvlJc w:val="left"/>
      <w:pPr>
        <w:ind w:left="3920" w:hanging="420"/>
      </w:pPr>
    </w:lvl>
    <w:lvl w:ilvl="8" w:tplc="0409001B" w:tentative="1">
      <w:start w:val="1"/>
      <w:numFmt w:val="lowerRoman"/>
      <w:lvlText w:val="%9."/>
      <w:lvlJc w:val="right"/>
      <w:pPr>
        <w:ind w:left="4340" w:hanging="420"/>
      </w:pPr>
    </w:lvl>
  </w:abstractNum>
  <w:abstractNum w:abstractNumId="13">
    <w:nsid w:val="31873DE4"/>
    <w:multiLevelType w:val="hybridMultilevel"/>
    <w:tmpl w:val="328472E6"/>
    <w:lvl w:ilvl="0" w:tplc="CB4EEA26">
      <w:start w:val="1"/>
      <w:numFmt w:val="upperLetter"/>
      <w:lvlText w:val="%1."/>
      <w:lvlJc w:val="left"/>
      <w:pPr>
        <w:tabs>
          <w:tab w:val="num" w:pos="1410"/>
        </w:tabs>
        <w:ind w:left="14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4">
    <w:nsid w:val="36203674"/>
    <w:multiLevelType w:val="hybridMultilevel"/>
    <w:tmpl w:val="578C2324"/>
    <w:lvl w:ilvl="0" w:tplc="4AF27DE6">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nsid w:val="3A301334"/>
    <w:multiLevelType w:val="hybridMultilevel"/>
    <w:tmpl w:val="6AA6D2FC"/>
    <w:lvl w:ilvl="0" w:tplc="82CE889C">
      <w:start w:val="1"/>
      <w:numFmt w:val="ideograph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nsid w:val="3A464CCF"/>
    <w:multiLevelType w:val="hybridMultilevel"/>
    <w:tmpl w:val="9DD694F6"/>
    <w:lvl w:ilvl="0" w:tplc="9DC2BF98">
      <w:start w:val="1"/>
      <w:numFmt w:val="ideograph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nsid w:val="417730E0"/>
    <w:multiLevelType w:val="hybridMultilevel"/>
    <w:tmpl w:val="3470F584"/>
    <w:lvl w:ilvl="0" w:tplc="0FD47B7E">
      <w:start w:val="1"/>
      <w:numFmt w:val="decimal"/>
      <w:lvlText w:val="%1."/>
      <w:lvlJc w:val="left"/>
      <w:pPr>
        <w:tabs>
          <w:tab w:val="num" w:pos="915"/>
        </w:tabs>
        <w:ind w:left="915"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8">
    <w:nsid w:val="42EF1030"/>
    <w:multiLevelType w:val="hybridMultilevel"/>
    <w:tmpl w:val="46AA5F42"/>
    <w:lvl w:ilvl="0" w:tplc="48566E5C">
      <w:start w:val="1"/>
      <w:numFmt w:val="upperLetter"/>
      <w:lvlText w:val="%1."/>
      <w:lvlJc w:val="left"/>
      <w:pPr>
        <w:tabs>
          <w:tab w:val="num" w:pos="1410"/>
        </w:tabs>
        <w:ind w:left="14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9">
    <w:nsid w:val="49C4377F"/>
    <w:multiLevelType w:val="hybridMultilevel"/>
    <w:tmpl w:val="92F65998"/>
    <w:lvl w:ilvl="0" w:tplc="F38E30B2">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0">
    <w:nsid w:val="4E735D58"/>
    <w:multiLevelType w:val="hybridMultilevel"/>
    <w:tmpl w:val="F66C2CB2"/>
    <w:lvl w:ilvl="0" w:tplc="3970F922">
      <w:start w:val="1"/>
      <w:numFmt w:val="none"/>
      <w:lvlText w:val="一．"/>
      <w:lvlJc w:val="left"/>
      <w:pPr>
        <w:tabs>
          <w:tab w:val="num" w:pos="420"/>
        </w:tabs>
        <w:ind w:left="420" w:hanging="420"/>
      </w:pPr>
      <w:rPr>
        <w:sz w:val="18"/>
        <w:szCs w:val="18"/>
      </w:rPr>
    </w:lvl>
    <w:lvl w:ilvl="1" w:tplc="1D7ECB68">
      <w:start w:val="1"/>
      <w:numFmt w:val="decimal"/>
      <w:lvlText w:val="%2."/>
      <w:lvlJc w:val="left"/>
      <w:pPr>
        <w:tabs>
          <w:tab w:val="num" w:pos="780"/>
        </w:tabs>
        <w:ind w:left="7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1">
    <w:nsid w:val="53C91611"/>
    <w:multiLevelType w:val="hybridMultilevel"/>
    <w:tmpl w:val="4C98F966"/>
    <w:lvl w:ilvl="0" w:tplc="5E4CE630">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2">
    <w:nsid w:val="5AEE331A"/>
    <w:multiLevelType w:val="hybridMultilevel"/>
    <w:tmpl w:val="63B47BE2"/>
    <w:lvl w:ilvl="0" w:tplc="3D9881EA">
      <w:start w:val="1"/>
      <w:numFmt w:val="japaneseCounting"/>
      <w:lvlText w:val="%1、"/>
      <w:lvlJc w:val="left"/>
      <w:pPr>
        <w:tabs>
          <w:tab w:val="num" w:pos="420"/>
        </w:tabs>
        <w:ind w:left="42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3">
    <w:nsid w:val="5BFD52ED"/>
    <w:multiLevelType w:val="hybridMultilevel"/>
    <w:tmpl w:val="D8DE4C60"/>
    <w:lvl w:ilvl="0" w:tplc="0409000F">
      <w:start w:val="1"/>
      <w:numFmt w:val="decimal"/>
      <w:lvlText w:val="%1."/>
      <w:lvlJc w:val="left"/>
      <w:pPr>
        <w:tabs>
          <w:tab w:val="num" w:pos="420"/>
        </w:tabs>
        <w:ind w:left="42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4">
    <w:nsid w:val="656D4B78"/>
    <w:multiLevelType w:val="hybridMultilevel"/>
    <w:tmpl w:val="469E8670"/>
    <w:lvl w:ilvl="0" w:tplc="0238991C">
      <w:start w:val="1"/>
      <w:numFmt w:val="ideograph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5">
    <w:nsid w:val="687F2130"/>
    <w:multiLevelType w:val="hybridMultilevel"/>
    <w:tmpl w:val="CD5252D6"/>
    <w:lvl w:ilvl="0" w:tplc="B7A4B3DE">
      <w:start w:val="1"/>
      <w:numFmt w:val="japaneseCounting"/>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6">
    <w:nsid w:val="6B1A129D"/>
    <w:multiLevelType w:val="hybridMultilevel"/>
    <w:tmpl w:val="EB1E7C28"/>
    <w:lvl w:ilvl="0" w:tplc="DDD4D166">
      <w:start w:val="1"/>
      <w:numFmt w:val="upperLetter"/>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7">
    <w:nsid w:val="6E5908F1"/>
    <w:multiLevelType w:val="hybridMultilevel"/>
    <w:tmpl w:val="E5766F96"/>
    <w:lvl w:ilvl="0" w:tplc="EE2E237E">
      <w:start w:val="1"/>
      <w:numFmt w:val="upperLetter"/>
      <w:lvlText w:val="%1."/>
      <w:lvlJc w:val="left"/>
      <w:pPr>
        <w:tabs>
          <w:tab w:val="num" w:pos="1410"/>
        </w:tabs>
        <w:ind w:left="141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28">
    <w:nsid w:val="78941B14"/>
    <w:multiLevelType w:val="hybridMultilevel"/>
    <w:tmpl w:val="8864EFB4"/>
    <w:lvl w:ilvl="0" w:tplc="EA2406C2">
      <w:start w:val="1"/>
      <w:numFmt w:val="ideographEnclosedCircle"/>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nsid w:val="7991756A"/>
    <w:multiLevelType w:val="hybridMultilevel"/>
    <w:tmpl w:val="F4A61176"/>
    <w:lvl w:ilvl="0" w:tplc="D1AA0AC8">
      <w:start w:val="1"/>
      <w:numFmt w:val="decimal"/>
      <w:lvlText w:val="%1."/>
      <w:lvlJc w:val="left"/>
      <w:pPr>
        <w:tabs>
          <w:tab w:val="num" w:pos="360"/>
        </w:tabs>
        <w:ind w:left="360" w:hanging="360"/>
      </w:pPr>
    </w:lvl>
    <w:lvl w:ilvl="1" w:tplc="36302E64">
      <w:start w:val="2"/>
      <w:numFmt w:val="japaneseCounting"/>
      <w:lvlText w:val="%2、"/>
      <w:lvlJc w:val="left"/>
      <w:pPr>
        <w:tabs>
          <w:tab w:val="num" w:pos="420"/>
        </w:tabs>
        <w:ind w:left="42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0">
    <w:nsid w:val="7A6F3A90"/>
    <w:multiLevelType w:val="hybridMultilevel"/>
    <w:tmpl w:val="C2D4D738"/>
    <w:lvl w:ilvl="0" w:tplc="D0283800">
      <w:start w:val="3"/>
      <w:numFmt w:val="japaneseCounting"/>
      <w:lvlText w:val="%1、"/>
      <w:lvlJc w:val="left"/>
      <w:pPr>
        <w:tabs>
          <w:tab w:val="num" w:pos="420"/>
        </w:tabs>
        <w:ind w:left="420" w:hanging="42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1">
    <w:nsid w:val="7C1D39F0"/>
    <w:multiLevelType w:val="hybridMultilevel"/>
    <w:tmpl w:val="3C0C0128"/>
    <w:lvl w:ilvl="0" w:tplc="3E1C1F7C">
      <w:start w:val="1"/>
      <w:numFmt w:val="upperLetter"/>
      <w:lvlText w:val="%1."/>
      <w:lvlJc w:val="left"/>
      <w:pPr>
        <w:tabs>
          <w:tab w:val="num" w:pos="360"/>
        </w:tabs>
        <w:ind w:left="36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32">
    <w:nsid w:val="7C7D1A73"/>
    <w:multiLevelType w:val="hybridMultilevel"/>
    <w:tmpl w:val="697C484A"/>
    <w:lvl w:ilvl="0" w:tplc="143A6BEA">
      <w:start w:val="2"/>
      <w:numFmt w:val="japaneseCounting"/>
      <w:lvlText w:val="%1、"/>
      <w:lvlJc w:val="left"/>
      <w:pPr>
        <w:tabs>
          <w:tab w:val="num" w:pos="420"/>
        </w:tabs>
        <w:ind w:left="420" w:hanging="42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2"/>
  </w:num>
  <w:num w:numId="4">
    <w:abstractNumId w:val="32"/>
  </w:num>
  <w:num w:numId="5">
    <w:abstractNumId w:val="1"/>
  </w:num>
  <w:num w:numId="6">
    <w:abstractNumId w:val="21"/>
  </w:num>
  <w:num w:numId="7">
    <w:abstractNumId w:val="19"/>
  </w:num>
  <w:num w:numId="8">
    <w:abstractNumId w:val="14"/>
  </w:num>
  <w:num w:numId="9">
    <w:abstractNumId w:val="7"/>
  </w:num>
  <w:num w:numId="10">
    <w:abstractNumId w:val="26"/>
  </w:num>
  <w:num w:numId="11">
    <w:abstractNumId w:val="24"/>
  </w:num>
  <w:num w:numId="12">
    <w:abstractNumId w:val="15"/>
  </w:num>
  <w:num w:numId="13">
    <w:abstractNumId w:val="28"/>
  </w:num>
  <w:num w:numId="14">
    <w:abstractNumId w:val="16"/>
  </w:num>
  <w:num w:numId="15">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30"/>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29"/>
    <w:lvlOverride w:ilvl="0">
      <w:startOverride w:val="1"/>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2"/>
  </w:num>
  <w:num w:numId="32">
    <w:abstractNumId w:val="3"/>
  </w:num>
  <w:num w:numId="33">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hdrShapeDefaults>
    <o:shapedefaults v:ext="edit" spidmax="13314"/>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
  <w:rsids>
    <w:rsidRoot w:val="00933C7E"/>
    <w:rsid w:val="00005866"/>
    <w:rsid w:val="00025575"/>
    <w:rsid w:val="000568B7"/>
    <w:rsid w:val="00062D36"/>
    <w:rsid w:val="00080FB1"/>
    <w:rsid w:val="000A1569"/>
    <w:rsid w:val="000B7B1F"/>
    <w:rsid w:val="000D22BC"/>
    <w:rsid w:val="000F0D8D"/>
    <w:rsid w:val="001078A8"/>
    <w:rsid w:val="00115C26"/>
    <w:rsid w:val="001175A1"/>
    <w:rsid w:val="001276E0"/>
    <w:rsid w:val="00136361"/>
    <w:rsid w:val="00142412"/>
    <w:rsid w:val="001517EC"/>
    <w:rsid w:val="00162F55"/>
    <w:rsid w:val="001636DF"/>
    <w:rsid w:val="00175C1D"/>
    <w:rsid w:val="001818DB"/>
    <w:rsid w:val="00196340"/>
    <w:rsid w:val="001A0DB3"/>
    <w:rsid w:val="001B0B6D"/>
    <w:rsid w:val="001C78AE"/>
    <w:rsid w:val="001D63C4"/>
    <w:rsid w:val="001E3E56"/>
    <w:rsid w:val="001E4CF9"/>
    <w:rsid w:val="001F0CF5"/>
    <w:rsid w:val="001F75A0"/>
    <w:rsid w:val="00234E99"/>
    <w:rsid w:val="002368BE"/>
    <w:rsid w:val="00244C77"/>
    <w:rsid w:val="00264916"/>
    <w:rsid w:val="0026701B"/>
    <w:rsid w:val="00270E0F"/>
    <w:rsid w:val="00272FD3"/>
    <w:rsid w:val="00280BDE"/>
    <w:rsid w:val="0028287B"/>
    <w:rsid w:val="002C0566"/>
    <w:rsid w:val="002C3C96"/>
    <w:rsid w:val="002D4537"/>
    <w:rsid w:val="003114EC"/>
    <w:rsid w:val="00345AC4"/>
    <w:rsid w:val="00351ABF"/>
    <w:rsid w:val="00372D6E"/>
    <w:rsid w:val="00396FBB"/>
    <w:rsid w:val="003C1747"/>
    <w:rsid w:val="003E40A2"/>
    <w:rsid w:val="003F1A06"/>
    <w:rsid w:val="00415B72"/>
    <w:rsid w:val="00417B97"/>
    <w:rsid w:val="00432B38"/>
    <w:rsid w:val="00477B92"/>
    <w:rsid w:val="00483B08"/>
    <w:rsid w:val="0049752E"/>
    <w:rsid w:val="004C4330"/>
    <w:rsid w:val="004E7775"/>
    <w:rsid w:val="004F30B2"/>
    <w:rsid w:val="00532F92"/>
    <w:rsid w:val="00561E80"/>
    <w:rsid w:val="005910A2"/>
    <w:rsid w:val="005A1B8D"/>
    <w:rsid w:val="005A2864"/>
    <w:rsid w:val="005A7DC6"/>
    <w:rsid w:val="005D2E13"/>
    <w:rsid w:val="00600584"/>
    <w:rsid w:val="00600628"/>
    <w:rsid w:val="00603A8B"/>
    <w:rsid w:val="006056A5"/>
    <w:rsid w:val="00611259"/>
    <w:rsid w:val="00611FE3"/>
    <w:rsid w:val="00612FDC"/>
    <w:rsid w:val="00616814"/>
    <w:rsid w:val="00616CBB"/>
    <w:rsid w:val="006371CC"/>
    <w:rsid w:val="0064355D"/>
    <w:rsid w:val="00661106"/>
    <w:rsid w:val="00663D09"/>
    <w:rsid w:val="006856AE"/>
    <w:rsid w:val="006A168E"/>
    <w:rsid w:val="006A2927"/>
    <w:rsid w:val="006C5F48"/>
    <w:rsid w:val="00715F70"/>
    <w:rsid w:val="00721396"/>
    <w:rsid w:val="0073473D"/>
    <w:rsid w:val="007358EF"/>
    <w:rsid w:val="00752E12"/>
    <w:rsid w:val="007555D0"/>
    <w:rsid w:val="007555F1"/>
    <w:rsid w:val="00761DA6"/>
    <w:rsid w:val="00771A23"/>
    <w:rsid w:val="007A5C75"/>
    <w:rsid w:val="007B0C1D"/>
    <w:rsid w:val="00816842"/>
    <w:rsid w:val="00821E31"/>
    <w:rsid w:val="00835857"/>
    <w:rsid w:val="00836CBC"/>
    <w:rsid w:val="00841605"/>
    <w:rsid w:val="0085410C"/>
    <w:rsid w:val="008D39BA"/>
    <w:rsid w:val="008D5346"/>
    <w:rsid w:val="008F118C"/>
    <w:rsid w:val="00912AAA"/>
    <w:rsid w:val="00933C7E"/>
    <w:rsid w:val="00952386"/>
    <w:rsid w:val="0096419D"/>
    <w:rsid w:val="00976BE5"/>
    <w:rsid w:val="009959CC"/>
    <w:rsid w:val="00995AD9"/>
    <w:rsid w:val="009B6626"/>
    <w:rsid w:val="009C4819"/>
    <w:rsid w:val="009D0362"/>
    <w:rsid w:val="009D317D"/>
    <w:rsid w:val="009D372F"/>
    <w:rsid w:val="009E1425"/>
    <w:rsid w:val="009E2D25"/>
    <w:rsid w:val="009F205F"/>
    <w:rsid w:val="009F641C"/>
    <w:rsid w:val="00A031B3"/>
    <w:rsid w:val="00A24FAE"/>
    <w:rsid w:val="00A40BD0"/>
    <w:rsid w:val="00A44249"/>
    <w:rsid w:val="00A720B2"/>
    <w:rsid w:val="00A91C56"/>
    <w:rsid w:val="00A92CDE"/>
    <w:rsid w:val="00AA0BC2"/>
    <w:rsid w:val="00AA5335"/>
    <w:rsid w:val="00AC3E63"/>
    <w:rsid w:val="00AE0FF7"/>
    <w:rsid w:val="00AE4CF0"/>
    <w:rsid w:val="00B00140"/>
    <w:rsid w:val="00B060EE"/>
    <w:rsid w:val="00B23A3A"/>
    <w:rsid w:val="00B267AB"/>
    <w:rsid w:val="00B463E4"/>
    <w:rsid w:val="00B61F24"/>
    <w:rsid w:val="00B816EE"/>
    <w:rsid w:val="00BA3FB3"/>
    <w:rsid w:val="00BB74DB"/>
    <w:rsid w:val="00BC3A6E"/>
    <w:rsid w:val="00BE2EDC"/>
    <w:rsid w:val="00BE36D0"/>
    <w:rsid w:val="00BF4179"/>
    <w:rsid w:val="00C00A73"/>
    <w:rsid w:val="00C23895"/>
    <w:rsid w:val="00C63C44"/>
    <w:rsid w:val="00C84DE1"/>
    <w:rsid w:val="00CB7835"/>
    <w:rsid w:val="00CC2956"/>
    <w:rsid w:val="00CC504D"/>
    <w:rsid w:val="00CE4FD6"/>
    <w:rsid w:val="00D12CCC"/>
    <w:rsid w:val="00D17DB4"/>
    <w:rsid w:val="00D23B79"/>
    <w:rsid w:val="00D269DD"/>
    <w:rsid w:val="00D328DC"/>
    <w:rsid w:val="00D410E7"/>
    <w:rsid w:val="00D61394"/>
    <w:rsid w:val="00D64A83"/>
    <w:rsid w:val="00D66B59"/>
    <w:rsid w:val="00D713ED"/>
    <w:rsid w:val="00D84F75"/>
    <w:rsid w:val="00E36459"/>
    <w:rsid w:val="00E53FF1"/>
    <w:rsid w:val="00E60C21"/>
    <w:rsid w:val="00E645DC"/>
    <w:rsid w:val="00E716C4"/>
    <w:rsid w:val="00EB55B8"/>
    <w:rsid w:val="00EB72B9"/>
    <w:rsid w:val="00EC723E"/>
    <w:rsid w:val="00ED0126"/>
    <w:rsid w:val="00ED411E"/>
    <w:rsid w:val="00EF0B62"/>
    <w:rsid w:val="00EF1EB5"/>
    <w:rsid w:val="00EF5062"/>
    <w:rsid w:val="00F12EE9"/>
    <w:rsid w:val="00F21C5B"/>
    <w:rsid w:val="00F22666"/>
    <w:rsid w:val="00F274CA"/>
    <w:rsid w:val="00F465F8"/>
    <w:rsid w:val="00F63C36"/>
    <w:rsid w:val="00F80D59"/>
    <w:rsid w:val="00F93777"/>
    <w:rsid w:val="00FB2184"/>
    <w:rsid w:val="00FB4482"/>
    <w:rsid w:val="00FC24A1"/>
    <w:rsid w:val="00FD4705"/>
    <w:rsid w:val="00FD6B7A"/>
    <w:rsid w:val="00FE2EE5"/>
    <w:rsid w:val="00FE63AD"/>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3314"/>
    <o:shapelayout v:ext="edit">
      <o:idmap v:ext="edit" data="1"/>
      <o:rules v:ext="edit">
        <o:r id="V:Rule3" type="callout" idref="#_x0000_s1257"/>
        <o:r id="V:Rule4" type="callout" idref="#_x0000_s125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footer" w:uiPriority="0"/>
    <w:lsdException w:name="caption" w:uiPriority="35" w:qFormat="1"/>
    <w:lsdException w:name="page number" w:uiPriority="0"/>
    <w:lsdException w:name="Title" w:semiHidden="0" w:uiPriority="10" w:unhideWhenUsed="0" w:qFormat="1"/>
    <w:lsdException w:name="Default Paragraph Font" w:uiPriority="1"/>
    <w:lsdException w:name="Subtitle" w:semiHidden="0" w:uiPriority="11" w:unhideWhenUsed="0" w:qFormat="1"/>
    <w:lsdException w:name="Hyperlink" w:uiPriority="0"/>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33C7E"/>
    <w:pPr>
      <w:widowControl w:val="0"/>
      <w:adjustRightInd w:val="0"/>
      <w:spacing w:line="312" w:lineRule="atLeast"/>
      <w:jc w:val="both"/>
      <w:textAlignment w:val="baseline"/>
    </w:pPr>
    <w:rPr>
      <w:rFonts w:ascii="Times New Roman" w:eastAsia="宋体" w:hAnsi="Times New Roman" w:cs="Times New Roman"/>
      <w:kern w:val="0"/>
      <w:szCs w:val="20"/>
    </w:rPr>
  </w:style>
  <w:style w:type="character" w:default="1" w:styleId="a0">
    <w:name w:val="Default Paragraph Font"/>
    <w:uiPriority w:val="1"/>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Char"/>
    <w:rsid w:val="00933C7E"/>
    <w:pPr>
      <w:tabs>
        <w:tab w:val="center" w:pos="4153"/>
        <w:tab w:val="right" w:pos="8306"/>
      </w:tabs>
      <w:spacing w:line="240" w:lineRule="auto"/>
      <w:jc w:val="left"/>
    </w:pPr>
    <w:rPr>
      <w:kern w:val="2"/>
      <w:sz w:val="18"/>
    </w:rPr>
  </w:style>
  <w:style w:type="character" w:customStyle="1" w:styleId="Char">
    <w:name w:val="页脚 Char"/>
    <w:basedOn w:val="a0"/>
    <w:link w:val="a3"/>
    <w:rsid w:val="00933C7E"/>
    <w:rPr>
      <w:rFonts w:ascii="Times New Roman" w:eastAsia="宋体" w:hAnsi="Times New Roman" w:cs="Times New Roman"/>
      <w:sz w:val="18"/>
      <w:szCs w:val="20"/>
    </w:rPr>
  </w:style>
  <w:style w:type="character" w:styleId="a4">
    <w:name w:val="page number"/>
    <w:basedOn w:val="a0"/>
    <w:rsid w:val="00933C7E"/>
  </w:style>
  <w:style w:type="paragraph" w:styleId="a5">
    <w:name w:val="header"/>
    <w:basedOn w:val="a"/>
    <w:link w:val="Char0"/>
    <w:rsid w:val="00933C7E"/>
    <w:pPr>
      <w:pBdr>
        <w:bottom w:val="single" w:sz="6" w:space="1" w:color="auto"/>
      </w:pBdr>
      <w:tabs>
        <w:tab w:val="center" w:pos="4153"/>
        <w:tab w:val="right" w:pos="8306"/>
      </w:tabs>
      <w:spacing w:line="240" w:lineRule="atLeast"/>
      <w:jc w:val="center"/>
    </w:pPr>
    <w:rPr>
      <w:sz w:val="18"/>
    </w:rPr>
  </w:style>
  <w:style w:type="character" w:customStyle="1" w:styleId="Char0">
    <w:name w:val="页眉 Char"/>
    <w:basedOn w:val="a0"/>
    <w:link w:val="a5"/>
    <w:rsid w:val="00933C7E"/>
    <w:rPr>
      <w:rFonts w:ascii="Times New Roman" w:eastAsia="宋体" w:hAnsi="Times New Roman" w:cs="Times New Roman"/>
      <w:kern w:val="0"/>
      <w:sz w:val="18"/>
      <w:szCs w:val="20"/>
    </w:rPr>
  </w:style>
  <w:style w:type="character" w:styleId="a6">
    <w:name w:val="Hyperlink"/>
    <w:basedOn w:val="a0"/>
    <w:rsid w:val="00933C7E"/>
    <w:rPr>
      <w:color w:val="0000FF"/>
      <w:u w:val="single"/>
    </w:rPr>
  </w:style>
  <w:style w:type="paragraph" w:styleId="a7">
    <w:name w:val="Balloon Text"/>
    <w:basedOn w:val="a"/>
    <w:link w:val="Char1"/>
    <w:uiPriority w:val="99"/>
    <w:semiHidden/>
    <w:unhideWhenUsed/>
    <w:rsid w:val="00933C7E"/>
    <w:pPr>
      <w:spacing w:line="240" w:lineRule="auto"/>
    </w:pPr>
    <w:rPr>
      <w:sz w:val="18"/>
      <w:szCs w:val="18"/>
    </w:rPr>
  </w:style>
  <w:style w:type="character" w:customStyle="1" w:styleId="Char1">
    <w:name w:val="批注框文本 Char"/>
    <w:basedOn w:val="a0"/>
    <w:link w:val="a7"/>
    <w:uiPriority w:val="99"/>
    <w:semiHidden/>
    <w:rsid w:val="00933C7E"/>
    <w:rPr>
      <w:rFonts w:ascii="Times New Roman" w:eastAsia="宋体" w:hAnsi="Times New Roman" w:cs="Times New Roman"/>
      <w:kern w:val="0"/>
      <w:sz w:val="18"/>
      <w:szCs w:val="18"/>
    </w:rPr>
  </w:style>
  <w:style w:type="paragraph" w:styleId="a8">
    <w:name w:val="List Paragraph"/>
    <w:basedOn w:val="a"/>
    <w:uiPriority w:val="34"/>
    <w:qFormat/>
    <w:rsid w:val="00561E80"/>
    <w:pPr>
      <w:ind w:firstLineChars="200" w:firstLine="420"/>
    </w:pPr>
  </w:style>
  <w:style w:type="paragraph" w:customStyle="1" w:styleId="Char2">
    <w:name w:val="Char"/>
    <w:basedOn w:val="a"/>
    <w:rsid w:val="001F75A0"/>
    <w:pPr>
      <w:widowControl/>
      <w:adjustRightInd/>
      <w:spacing w:line="300" w:lineRule="auto"/>
      <w:ind w:firstLineChars="200" w:firstLine="200"/>
      <w:textAlignment w:val="auto"/>
    </w:pPr>
    <w:rPr>
      <w:kern w:val="2"/>
      <w:sz w:val="24"/>
    </w:rPr>
  </w:style>
  <w:style w:type="character" w:customStyle="1" w:styleId="font13">
    <w:name w:val="font_13"/>
    <w:basedOn w:val="a0"/>
    <w:rsid w:val="001F75A0"/>
  </w:style>
  <w:style w:type="table" w:styleId="a9">
    <w:name w:val="Table Grid"/>
    <w:basedOn w:val="a1"/>
    <w:rsid w:val="001F75A0"/>
    <w:pPr>
      <w:widowControl w:val="0"/>
      <w:jc w:val="both"/>
    </w:pPr>
    <w:rPr>
      <w:rFonts w:ascii="Times New Roman" w:eastAsia="宋体" w:hAnsi="Times New Roman" w:cs="Times New Roman"/>
      <w:kern w:val="0"/>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r="http://schemas.openxmlformats.org/officeDocument/2006/relationships" xmlns:w="http://schemas.openxmlformats.org/wordprocessingml/2006/main">
  <w:divs>
    <w:div w:id="345794540">
      <w:bodyDiv w:val="1"/>
      <w:marLeft w:val="0"/>
      <w:marRight w:val="0"/>
      <w:marTop w:val="0"/>
      <w:marBottom w:val="0"/>
      <w:divBdr>
        <w:top w:val="none" w:sz="0" w:space="0" w:color="auto"/>
        <w:left w:val="none" w:sz="0" w:space="0" w:color="auto"/>
        <w:bottom w:val="none" w:sz="0" w:space="0" w:color="auto"/>
        <w:right w:val="none" w:sz="0" w:space="0" w:color="auto"/>
      </w:divBdr>
    </w:div>
    <w:div w:id="507839476">
      <w:bodyDiv w:val="1"/>
      <w:marLeft w:val="0"/>
      <w:marRight w:val="0"/>
      <w:marTop w:val="0"/>
      <w:marBottom w:val="0"/>
      <w:divBdr>
        <w:top w:val="none" w:sz="0" w:space="0" w:color="auto"/>
        <w:left w:val="none" w:sz="0" w:space="0" w:color="auto"/>
        <w:bottom w:val="none" w:sz="0" w:space="0" w:color="auto"/>
        <w:right w:val="none" w:sz="0" w:space="0" w:color="auto"/>
      </w:divBdr>
    </w:div>
    <w:div w:id="648175479">
      <w:bodyDiv w:val="1"/>
      <w:marLeft w:val="0"/>
      <w:marRight w:val="0"/>
      <w:marTop w:val="0"/>
      <w:marBottom w:val="0"/>
      <w:divBdr>
        <w:top w:val="none" w:sz="0" w:space="0" w:color="auto"/>
        <w:left w:val="none" w:sz="0" w:space="0" w:color="auto"/>
        <w:bottom w:val="none" w:sz="0" w:space="0" w:color="auto"/>
        <w:right w:val="none" w:sz="0" w:space="0" w:color="auto"/>
      </w:divBdr>
    </w:div>
    <w:div w:id="776221362">
      <w:bodyDiv w:val="1"/>
      <w:marLeft w:val="0"/>
      <w:marRight w:val="0"/>
      <w:marTop w:val="0"/>
      <w:marBottom w:val="0"/>
      <w:divBdr>
        <w:top w:val="none" w:sz="0" w:space="0" w:color="auto"/>
        <w:left w:val="none" w:sz="0" w:space="0" w:color="auto"/>
        <w:bottom w:val="none" w:sz="0" w:space="0" w:color="auto"/>
        <w:right w:val="none" w:sz="0" w:space="0" w:color="auto"/>
      </w:divBdr>
    </w:div>
    <w:div w:id="840121973">
      <w:bodyDiv w:val="1"/>
      <w:marLeft w:val="0"/>
      <w:marRight w:val="0"/>
      <w:marTop w:val="0"/>
      <w:marBottom w:val="0"/>
      <w:divBdr>
        <w:top w:val="none" w:sz="0" w:space="0" w:color="auto"/>
        <w:left w:val="none" w:sz="0" w:space="0" w:color="auto"/>
        <w:bottom w:val="none" w:sz="0" w:space="0" w:color="auto"/>
        <w:right w:val="none" w:sz="0" w:space="0" w:color="auto"/>
      </w:divBdr>
    </w:div>
    <w:div w:id="941184315">
      <w:bodyDiv w:val="1"/>
      <w:marLeft w:val="0"/>
      <w:marRight w:val="0"/>
      <w:marTop w:val="0"/>
      <w:marBottom w:val="0"/>
      <w:divBdr>
        <w:top w:val="none" w:sz="0" w:space="0" w:color="auto"/>
        <w:left w:val="none" w:sz="0" w:space="0" w:color="auto"/>
        <w:bottom w:val="none" w:sz="0" w:space="0" w:color="auto"/>
        <w:right w:val="none" w:sz="0" w:space="0" w:color="auto"/>
      </w:divBdr>
    </w:div>
    <w:div w:id="1010063192">
      <w:bodyDiv w:val="1"/>
      <w:marLeft w:val="0"/>
      <w:marRight w:val="0"/>
      <w:marTop w:val="0"/>
      <w:marBottom w:val="0"/>
      <w:divBdr>
        <w:top w:val="none" w:sz="0" w:space="0" w:color="auto"/>
        <w:left w:val="none" w:sz="0" w:space="0" w:color="auto"/>
        <w:bottom w:val="none" w:sz="0" w:space="0" w:color="auto"/>
        <w:right w:val="none" w:sz="0" w:space="0" w:color="auto"/>
      </w:divBdr>
    </w:div>
    <w:div w:id="1090391194">
      <w:bodyDiv w:val="1"/>
      <w:marLeft w:val="0"/>
      <w:marRight w:val="0"/>
      <w:marTop w:val="0"/>
      <w:marBottom w:val="0"/>
      <w:divBdr>
        <w:top w:val="none" w:sz="0" w:space="0" w:color="auto"/>
        <w:left w:val="none" w:sz="0" w:space="0" w:color="auto"/>
        <w:bottom w:val="none" w:sz="0" w:space="0" w:color="auto"/>
        <w:right w:val="none" w:sz="0" w:space="0" w:color="auto"/>
      </w:divBdr>
    </w:div>
    <w:div w:id="1360006069">
      <w:bodyDiv w:val="1"/>
      <w:marLeft w:val="0"/>
      <w:marRight w:val="0"/>
      <w:marTop w:val="0"/>
      <w:marBottom w:val="0"/>
      <w:divBdr>
        <w:top w:val="none" w:sz="0" w:space="0" w:color="auto"/>
        <w:left w:val="none" w:sz="0" w:space="0" w:color="auto"/>
        <w:bottom w:val="none" w:sz="0" w:space="0" w:color="auto"/>
        <w:right w:val="none" w:sz="0" w:space="0" w:color="auto"/>
      </w:divBdr>
    </w:div>
    <w:div w:id="1360818130">
      <w:bodyDiv w:val="1"/>
      <w:marLeft w:val="0"/>
      <w:marRight w:val="0"/>
      <w:marTop w:val="0"/>
      <w:marBottom w:val="0"/>
      <w:divBdr>
        <w:top w:val="none" w:sz="0" w:space="0" w:color="auto"/>
        <w:left w:val="none" w:sz="0" w:space="0" w:color="auto"/>
        <w:bottom w:val="none" w:sz="0" w:space="0" w:color="auto"/>
        <w:right w:val="none" w:sz="0" w:space="0" w:color="auto"/>
      </w:divBdr>
    </w:div>
    <w:div w:id="1456296233">
      <w:bodyDiv w:val="1"/>
      <w:marLeft w:val="0"/>
      <w:marRight w:val="0"/>
      <w:marTop w:val="0"/>
      <w:marBottom w:val="0"/>
      <w:divBdr>
        <w:top w:val="none" w:sz="0" w:space="0" w:color="auto"/>
        <w:left w:val="none" w:sz="0" w:space="0" w:color="auto"/>
        <w:bottom w:val="none" w:sz="0" w:space="0" w:color="auto"/>
        <w:right w:val="none" w:sz="0" w:space="0" w:color="auto"/>
      </w:divBdr>
    </w:div>
    <w:div w:id="1554851805">
      <w:bodyDiv w:val="1"/>
      <w:marLeft w:val="0"/>
      <w:marRight w:val="0"/>
      <w:marTop w:val="0"/>
      <w:marBottom w:val="0"/>
      <w:divBdr>
        <w:top w:val="none" w:sz="0" w:space="0" w:color="auto"/>
        <w:left w:val="none" w:sz="0" w:space="0" w:color="auto"/>
        <w:bottom w:val="none" w:sz="0" w:space="0" w:color="auto"/>
        <w:right w:val="none" w:sz="0" w:space="0" w:color="auto"/>
      </w:divBdr>
    </w:div>
    <w:div w:id="1578515740">
      <w:bodyDiv w:val="1"/>
      <w:marLeft w:val="0"/>
      <w:marRight w:val="0"/>
      <w:marTop w:val="0"/>
      <w:marBottom w:val="0"/>
      <w:divBdr>
        <w:top w:val="none" w:sz="0" w:space="0" w:color="auto"/>
        <w:left w:val="none" w:sz="0" w:space="0" w:color="auto"/>
        <w:bottom w:val="none" w:sz="0" w:space="0" w:color="auto"/>
        <w:right w:val="none" w:sz="0" w:space="0" w:color="auto"/>
      </w:divBdr>
    </w:div>
    <w:div w:id="1600986657">
      <w:bodyDiv w:val="1"/>
      <w:marLeft w:val="0"/>
      <w:marRight w:val="0"/>
      <w:marTop w:val="0"/>
      <w:marBottom w:val="0"/>
      <w:divBdr>
        <w:top w:val="none" w:sz="0" w:space="0" w:color="auto"/>
        <w:left w:val="none" w:sz="0" w:space="0" w:color="auto"/>
        <w:bottom w:val="none" w:sz="0" w:space="0" w:color="auto"/>
        <w:right w:val="none" w:sz="0" w:space="0" w:color="auto"/>
      </w:divBdr>
    </w:div>
    <w:div w:id="1737585447">
      <w:bodyDiv w:val="1"/>
      <w:marLeft w:val="0"/>
      <w:marRight w:val="0"/>
      <w:marTop w:val="0"/>
      <w:marBottom w:val="0"/>
      <w:divBdr>
        <w:top w:val="none" w:sz="0" w:space="0" w:color="auto"/>
        <w:left w:val="none" w:sz="0" w:space="0" w:color="auto"/>
        <w:bottom w:val="none" w:sz="0" w:space="0" w:color="auto"/>
        <w:right w:val="none" w:sz="0" w:space="0" w:color="auto"/>
      </w:divBdr>
    </w:div>
    <w:div w:id="18495589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28.png"/><Relationship Id="rId21" Type="http://schemas.openxmlformats.org/officeDocument/2006/relationships/image" Target="media/image14.png"/><Relationship Id="rId34" Type="http://schemas.openxmlformats.org/officeDocument/2006/relationships/image" Target="media/image25.jpeg"/><Relationship Id="rId42" Type="http://schemas.openxmlformats.org/officeDocument/2006/relationships/image" Target="media/image31.png"/><Relationship Id="rId47" Type="http://schemas.openxmlformats.org/officeDocument/2006/relationships/image" Target="mhtml:http://www.educast.net.cn/tbzy/XX11-12-2/07/RJKB_XK03_NJ03/ZY20110403094718562/BCXT/SC20110407101737171.mht!http://www.haodoo.com/pics/animal/a14/m/017.jpg" TargetMode="External"/><Relationship Id="rId50" Type="http://schemas.openxmlformats.org/officeDocument/2006/relationships/image" Target="media/image37.png"/><Relationship Id="rId55" Type="http://schemas.openxmlformats.org/officeDocument/2006/relationships/image" Target="media/image42.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png"/><Relationship Id="rId33" Type="http://schemas.openxmlformats.org/officeDocument/2006/relationships/image" Target="mhtml:http://www.educast.net.cn/tbzy/XX11-12-2/07/RJKB_XK03_NJ03/ZY20110403094722093/BCXT/SC20110407101749671.mht!http://www.haodoo.com/pics/animal/a05/m/011.jpg" TargetMode="External"/><Relationship Id="rId38" Type="http://schemas.openxmlformats.org/officeDocument/2006/relationships/image" Target="media/image27.jpeg"/><Relationship Id="rId46" Type="http://schemas.openxmlformats.org/officeDocument/2006/relationships/image" Target="media/image34.jpeg"/><Relationship Id="rId59"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41" Type="http://schemas.openxmlformats.org/officeDocument/2006/relationships/image" Target="media/image30.jpeg"/><Relationship Id="rId54" Type="http://schemas.openxmlformats.org/officeDocument/2006/relationships/image" Target="media/image4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4.jpeg"/><Relationship Id="rId37" Type="http://schemas.openxmlformats.org/officeDocument/2006/relationships/image" Target="mhtml:http://www.educast.net.cn/tbzy/XX11-12-2/07/RJKB_XK03_NJ03/ZY20110403094722093/BCXT/SC20110407101749671.mht!http://www.dabaoku.com/sucai/shenghuo/gangbi/014an.jpg" TargetMode="External"/><Relationship Id="rId40" Type="http://schemas.openxmlformats.org/officeDocument/2006/relationships/image" Target="media/image29.png"/><Relationship Id="rId45" Type="http://schemas.openxmlformats.org/officeDocument/2006/relationships/image" Target="mhtml:http://www.educast.net.cn/tbzy/XX11-12-2/07/RJKB_XK03_NJ03/ZY20110403094718562/BCXT/SC20110407101737171.mht!http://gogocn.com/admin/upload/2005125140053_157.jpg" TargetMode="External"/><Relationship Id="rId53" Type="http://schemas.openxmlformats.org/officeDocument/2006/relationships/image" Target="media/image40.jpeg"/><Relationship Id="rId58"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jpeg"/><Relationship Id="rId28" Type="http://schemas.openxmlformats.org/officeDocument/2006/relationships/image" Target="media/image21.png"/><Relationship Id="rId36" Type="http://schemas.openxmlformats.org/officeDocument/2006/relationships/image" Target="media/image26.jpeg"/><Relationship Id="rId49" Type="http://schemas.openxmlformats.org/officeDocument/2006/relationships/image" Target="media/image36.png"/><Relationship Id="rId57" Type="http://schemas.openxmlformats.org/officeDocument/2006/relationships/footer" Target="footer1.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html:http://www.educast.net.cn/tbzy/XX11-12-2/07/RJKB_XK03_NJ03/ZY20110403094722093/BCXT/SC20110407101749671.mht!http://www.haodoo.com/pics/animal/a06/m/094.jpg" TargetMode="External"/><Relationship Id="rId44" Type="http://schemas.openxmlformats.org/officeDocument/2006/relationships/image" Target="media/image33.jpeg"/><Relationship Id="rId52" Type="http://schemas.openxmlformats.org/officeDocument/2006/relationships/image" Target="media/image39.jpeg"/><Relationship Id="rId6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jpeg"/><Relationship Id="rId27" Type="http://schemas.openxmlformats.org/officeDocument/2006/relationships/image" Target="media/image20.png"/><Relationship Id="rId30" Type="http://schemas.openxmlformats.org/officeDocument/2006/relationships/image" Target="media/image23.jpeg"/><Relationship Id="rId35" Type="http://schemas.openxmlformats.org/officeDocument/2006/relationships/image" Target="mhtml:http://www.educast.net.cn/tbzy/XX11-12-2/07/RJKB_XK03_NJ03/ZY20110403094722093/BCXT/SC20110407101749671.mht!http://www.haodoo.com/pics/animal/a20/m/003.jpg" TargetMode="External"/><Relationship Id="rId43" Type="http://schemas.openxmlformats.org/officeDocument/2006/relationships/image" Target="media/image32.jpeg"/><Relationship Id="rId48" Type="http://schemas.openxmlformats.org/officeDocument/2006/relationships/image" Target="media/image35.jpeg"/><Relationship Id="rId56" Type="http://schemas.openxmlformats.org/officeDocument/2006/relationships/image" Target="media/image43.png"/><Relationship Id="rId8" Type="http://schemas.openxmlformats.org/officeDocument/2006/relationships/image" Target="media/image1.jpeg"/><Relationship Id="rId51" Type="http://schemas.openxmlformats.org/officeDocument/2006/relationships/image" Target="media/image38.png"/><Relationship Id="rId3"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78F91C2F-4749-4EA1-9CAA-412CCD31EF6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181</TotalTime>
  <Pages>30</Pages>
  <Words>2962</Words>
  <Characters>16888</Characters>
  <Application>Microsoft Office Word</Application>
  <DocSecurity>0</DocSecurity>
  <Lines>140</Lines>
  <Paragraphs>39</Paragraphs>
  <ScaleCrop>false</ScaleCrop>
  <Company/>
  <LinksUpToDate>false</LinksUpToDate>
  <CharactersWithSpaces>19811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微软用户</dc:creator>
  <cp:lastModifiedBy>微软用户</cp:lastModifiedBy>
  <cp:revision>16</cp:revision>
  <dcterms:created xsi:type="dcterms:W3CDTF">2014-02-24T07:14:00Z</dcterms:created>
  <dcterms:modified xsi:type="dcterms:W3CDTF">2014-03-25T10:38:00Z</dcterms:modified>
</cp:coreProperties>
</file>